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5C150" w14:textId="4C2B1950" w:rsidR="008D704D" w:rsidRPr="002C485B" w:rsidRDefault="00FE3D1F" w:rsidP="006E02D5">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2C485B">
        <w:rPr>
          <w:rFonts w:ascii="Trebuchet MS" w:hAnsi="Trebuchet MS" w:cs="Times New Roman"/>
          <w:color w:val="0070C0"/>
          <w:sz w:val="22"/>
          <w:szCs w:val="22"/>
        </w:rPr>
        <w:t xml:space="preserve">Pirkimo </w:t>
      </w:r>
      <w:r w:rsidRPr="009932AD">
        <w:rPr>
          <w:rFonts w:ascii="Trebuchet MS" w:hAnsi="Trebuchet MS" w:cs="Times New Roman"/>
          <w:color w:val="0070C0"/>
          <w:sz w:val="22"/>
          <w:szCs w:val="22"/>
        </w:rPr>
        <w:t>s</w:t>
      </w:r>
      <w:r w:rsidR="00AF4FB3">
        <w:rPr>
          <w:rFonts w:ascii="Trebuchet MS" w:hAnsi="Trebuchet MS" w:cs="Times New Roman"/>
          <w:color w:val="0070C0"/>
          <w:sz w:val="22"/>
          <w:szCs w:val="22"/>
        </w:rPr>
        <w:t>pecialiųjų s</w:t>
      </w:r>
      <w:r w:rsidRPr="009932AD">
        <w:rPr>
          <w:rFonts w:ascii="Trebuchet MS" w:hAnsi="Trebuchet MS" w:cs="Times New Roman"/>
          <w:color w:val="0070C0"/>
          <w:sz w:val="22"/>
          <w:szCs w:val="22"/>
        </w:rPr>
        <w:t xml:space="preserve">ąlygų </w:t>
      </w:r>
      <w:r w:rsidR="00263E6F" w:rsidRPr="009932AD">
        <w:rPr>
          <w:rFonts w:ascii="Trebuchet MS" w:hAnsi="Trebuchet MS" w:cs="Times New Roman"/>
          <w:color w:val="0070C0"/>
          <w:sz w:val="22"/>
          <w:szCs w:val="22"/>
        </w:rPr>
        <w:t>9</w:t>
      </w:r>
      <w:r w:rsidRPr="009932AD">
        <w:rPr>
          <w:rFonts w:ascii="Trebuchet MS" w:hAnsi="Trebuchet MS" w:cs="Times New Roman"/>
          <w:color w:val="0070C0"/>
          <w:sz w:val="22"/>
          <w:szCs w:val="22"/>
        </w:rPr>
        <w:t xml:space="preserve"> priedas </w:t>
      </w:r>
      <w:r w:rsidR="008D704D" w:rsidRPr="002C485B">
        <w:rPr>
          <w:rFonts w:ascii="Trebuchet MS" w:hAnsi="Trebuchet MS" w:cs="Times New Roman"/>
          <w:color w:val="0070C0"/>
          <w:sz w:val="22"/>
          <w:szCs w:val="22"/>
        </w:rPr>
        <w:t>„Sutarties projektas“</w:t>
      </w:r>
      <w:bookmarkEnd w:id="0"/>
      <w:bookmarkEnd w:id="1"/>
      <w:bookmarkEnd w:id="2"/>
      <w:r w:rsidR="00B35C3A">
        <w:rPr>
          <w:rFonts w:ascii="Trebuchet MS" w:hAnsi="Trebuchet MS" w:cs="Times New Roman"/>
          <w:color w:val="0070C0"/>
          <w:sz w:val="22"/>
          <w:szCs w:val="22"/>
        </w:rPr>
        <w:t xml:space="preserve"> </w:t>
      </w:r>
      <w:bookmarkEnd w:id="3"/>
    </w:p>
    <w:p w14:paraId="35ED1295" w14:textId="77777777" w:rsidR="00F279FF" w:rsidRDefault="00F279FF" w:rsidP="00AF1A60">
      <w:pPr>
        <w:suppressAutoHyphens/>
        <w:jc w:val="center"/>
        <w:rPr>
          <w:rFonts w:ascii="Trebuchet MS" w:hAnsi="Trebuchet MS"/>
          <w:b/>
          <w:bCs/>
          <w:sz w:val="22"/>
          <w:szCs w:val="22"/>
          <w:lang w:eastAsia="zh-CN"/>
        </w:rPr>
      </w:pPr>
    </w:p>
    <w:p w14:paraId="182EC9FF" w14:textId="0DA255E9" w:rsidR="00B35C3A" w:rsidRPr="00E5034E" w:rsidRDefault="00AA70EC" w:rsidP="00AF1A60">
      <w:pPr>
        <w:suppressAutoHyphens/>
        <w:jc w:val="center"/>
        <w:rPr>
          <w:rFonts w:ascii="Trebuchet MS" w:hAnsi="Trebuchet MS"/>
          <w:b/>
          <w:bCs/>
          <w:sz w:val="22"/>
          <w:szCs w:val="22"/>
          <w:lang w:eastAsia="zh-CN"/>
        </w:rPr>
      </w:pPr>
      <w:r>
        <w:rPr>
          <w:rFonts w:ascii="Trebuchet MS" w:hAnsi="Trebuchet MS"/>
          <w:b/>
          <w:bCs/>
          <w:sz w:val="22"/>
          <w:szCs w:val="22"/>
          <w:lang w:eastAsia="zh-CN"/>
        </w:rPr>
        <w:t>IŠORĖS LABORATORIJOSE ATLIEKAMŲ TYRIMŲ</w:t>
      </w:r>
      <w:r w:rsidR="00D5176F">
        <w:rPr>
          <w:rFonts w:ascii="Trebuchet MS" w:hAnsi="Trebuchet MS"/>
          <w:b/>
          <w:bCs/>
          <w:sz w:val="22"/>
          <w:szCs w:val="22"/>
          <w:lang w:eastAsia="zh-CN"/>
        </w:rPr>
        <w:t xml:space="preserve"> PASLAUGŲ</w:t>
      </w:r>
      <w:r>
        <w:rPr>
          <w:rFonts w:ascii="Trebuchet MS" w:hAnsi="Trebuchet MS"/>
          <w:b/>
          <w:bCs/>
          <w:sz w:val="22"/>
          <w:szCs w:val="22"/>
          <w:lang w:eastAsia="zh-CN"/>
        </w:rPr>
        <w:t xml:space="preserve"> </w:t>
      </w:r>
      <w:r w:rsidR="00F279FF" w:rsidRPr="00F279FF">
        <w:rPr>
          <w:rFonts w:ascii="Trebuchet MS" w:hAnsi="Trebuchet MS"/>
          <w:b/>
          <w:bCs/>
          <w:sz w:val="22"/>
          <w:szCs w:val="22"/>
          <w:lang w:eastAsia="zh-CN"/>
        </w:rPr>
        <w:t xml:space="preserve">PIRKIMO–PARDAVIMO </w:t>
      </w:r>
      <w:r w:rsidR="00B35C3A" w:rsidRPr="006C41EC">
        <w:rPr>
          <w:rFonts w:ascii="Trebuchet MS" w:hAnsi="Trebuchet MS"/>
          <w:b/>
          <w:bCs/>
          <w:sz w:val="22"/>
          <w:szCs w:val="22"/>
          <w:lang w:eastAsia="zh-CN"/>
        </w:rPr>
        <w:t xml:space="preserve">SUTARTIS Nr. </w:t>
      </w:r>
      <w:sdt>
        <w:sdtPr>
          <w:rPr>
            <w:rFonts w:ascii="Trebuchet MS" w:hAnsi="Trebuchet MS"/>
            <w:color w:val="000000"/>
            <w:sz w:val="22"/>
            <w:szCs w:val="22"/>
            <w:highlight w:val="yellow"/>
            <w:lang w:eastAsia="zh-CN"/>
          </w:rPr>
          <w:alias w:val="Sutarties numeris"/>
          <w:id w:val="1609852197"/>
          <w:placeholder>
            <w:docPart w:val="0DB460B305AA4896A049F2D0C305249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B35C3A">
            <w:rPr>
              <w:rFonts w:ascii="Trebuchet MS" w:hAnsi="Trebuchet MS"/>
              <w:highlight w:val="yellow"/>
            </w:rPr>
            <w:t>įrašyti Sutarties numerį</w:t>
          </w:r>
        </w:sdtContent>
      </w:sdt>
    </w:p>
    <w:p w14:paraId="5607EB5D" w14:textId="77777777" w:rsidR="00B35C3A" w:rsidRPr="006C41EC" w:rsidRDefault="00B35C3A" w:rsidP="00AF1A60">
      <w:pPr>
        <w:keepNext/>
        <w:suppressAutoHyphens/>
        <w:ind w:right="-82"/>
        <w:jc w:val="center"/>
        <w:outlineLvl w:val="1"/>
        <w:rPr>
          <w:rFonts w:ascii="Trebuchet MS" w:hAnsi="Trebuchet MS"/>
          <w:b/>
          <w:bCs/>
          <w:sz w:val="22"/>
          <w:szCs w:val="22"/>
          <w:lang w:eastAsia="zh-CN"/>
        </w:rPr>
      </w:pPr>
      <w:bookmarkStart w:id="4" w:name="_Toc95132616"/>
      <w:bookmarkStart w:id="5" w:name="_Toc95134084"/>
      <w:bookmarkStart w:id="6" w:name="_Toc99440599"/>
      <w:bookmarkStart w:id="7" w:name="_Toc100040217"/>
      <w:bookmarkStart w:id="8" w:name="_Toc100047145"/>
      <w:bookmarkStart w:id="9" w:name="_Toc100047231"/>
      <w:r w:rsidRPr="006C41EC">
        <w:rPr>
          <w:rFonts w:ascii="Trebuchet MS" w:hAnsi="Trebuchet MS"/>
          <w:b/>
          <w:bCs/>
          <w:caps/>
          <w:sz w:val="22"/>
          <w:szCs w:val="22"/>
          <w:lang w:eastAsia="zh-CN"/>
        </w:rPr>
        <w:t xml:space="preserve">SPECIALIOSIOS </w:t>
      </w:r>
      <w:r w:rsidRPr="006C41EC">
        <w:rPr>
          <w:rFonts w:ascii="Trebuchet MS" w:hAnsi="Trebuchet MS"/>
          <w:b/>
          <w:bCs/>
          <w:sz w:val="22"/>
          <w:szCs w:val="22"/>
          <w:lang w:eastAsia="zh-CN"/>
        </w:rPr>
        <w:t>SĄLYGOS</w:t>
      </w:r>
      <w:bookmarkEnd w:id="4"/>
      <w:bookmarkEnd w:id="5"/>
      <w:bookmarkEnd w:id="6"/>
      <w:bookmarkEnd w:id="7"/>
      <w:bookmarkEnd w:id="8"/>
      <w:bookmarkEnd w:id="9"/>
    </w:p>
    <w:p w14:paraId="235235B1" w14:textId="77777777" w:rsidR="00AF1A60" w:rsidRDefault="00B35C3A" w:rsidP="00AF1A60">
      <w:pPr>
        <w:tabs>
          <w:tab w:val="left" w:pos="4395"/>
        </w:tabs>
        <w:suppressAutoHyphens/>
        <w:jc w:val="center"/>
        <w:rPr>
          <w:rFonts w:ascii="Trebuchet MS" w:eastAsia="Times New Roman" w:hAnsi="Trebuchet MS"/>
          <w:sz w:val="22"/>
          <w:szCs w:val="22"/>
          <w:lang w:eastAsia="zh-CN"/>
        </w:rPr>
      </w:pPr>
      <w:r w:rsidRPr="006C41EC">
        <w:rPr>
          <w:rFonts w:ascii="Trebuchet MS" w:eastAsia="Times New Roman" w:hAnsi="Trebuchet MS"/>
          <w:sz w:val="22"/>
          <w:szCs w:val="22"/>
          <w:lang w:eastAsia="zh-CN"/>
        </w:rPr>
        <w:t>Kaunas</w:t>
      </w:r>
    </w:p>
    <w:p w14:paraId="0322E508" w14:textId="783EFBE3" w:rsidR="00B35C3A" w:rsidRPr="00AF4FB3" w:rsidRDefault="00EC3176" w:rsidP="00AF1A60">
      <w:pPr>
        <w:suppressAutoHyphens/>
        <w:jc w:val="center"/>
        <w:rPr>
          <w:rFonts w:ascii="Trebuchet MS" w:eastAsia="Times New Roman" w:hAnsi="Trebuchet MS"/>
          <w:b/>
          <w:bCs/>
          <w:sz w:val="22"/>
          <w:szCs w:val="22"/>
          <w:lang w:eastAsia="zh-CN"/>
        </w:rPr>
      </w:pPr>
      <w:sdt>
        <w:sdtPr>
          <w:rPr>
            <w:rFonts w:ascii="Trebuchet MS" w:hAnsi="Trebuchet MS"/>
            <w:b/>
            <w:bCs/>
            <w:sz w:val="22"/>
            <w:szCs w:val="22"/>
            <w:lang w:eastAsia="zh-CN"/>
          </w:rPr>
          <w:id w:val="-1697384229"/>
          <w:placeholder>
            <w:docPart w:val="0CFE0B7AD0D5487693272C225117A960"/>
          </w:placeholder>
          <w:showingPlcHdr/>
          <w:date>
            <w:dateFormat w:val="yyyy-MM-dd"/>
            <w:lid w:val="lt-LT"/>
            <w:storeMappedDataAs w:val="dateTime"/>
            <w:calendar w:val="gregorian"/>
          </w:date>
        </w:sdtPr>
        <w:sdtEndPr/>
        <w:sdtContent>
          <w:r w:rsidR="00E5034E" w:rsidRPr="00AF4FB3">
            <w:rPr>
              <w:rFonts w:ascii="Trebuchet MS" w:hAnsi="Trebuchet MS"/>
              <w:b/>
              <w:bCs/>
              <w:sz w:val="22"/>
              <w:szCs w:val="22"/>
              <w:highlight w:val="yellow"/>
              <w:lang w:eastAsia="zh-CN"/>
            </w:rPr>
            <w:t>pasirinkti datą</w:t>
          </w:r>
        </w:sdtContent>
      </w:sdt>
    </w:p>
    <w:p w14:paraId="6CB91FEC" w14:textId="65C3B4C0" w:rsidR="00B35C3A" w:rsidRDefault="00B35C3A" w:rsidP="00E5034E">
      <w:pPr>
        <w:suppressAutoHyphens/>
        <w:spacing w:after="0" w:line="240" w:lineRule="auto"/>
        <w:ind w:firstLine="720"/>
        <w:jc w:val="both"/>
        <w:rPr>
          <w:rFonts w:ascii="Trebuchet MS" w:eastAsia="Times New Roman" w:hAnsi="Trebuchet MS"/>
          <w:sz w:val="22"/>
          <w:szCs w:val="22"/>
          <w:lang w:eastAsia="zh-CN"/>
        </w:rPr>
      </w:pPr>
      <w:r w:rsidRPr="00AF4FB3">
        <w:rPr>
          <w:rFonts w:ascii="Trebuchet MS" w:eastAsia="Times New Roman" w:hAnsi="Trebuchet MS"/>
          <w:b/>
          <w:bCs/>
          <w:sz w:val="22"/>
          <w:szCs w:val="22"/>
          <w:lang w:eastAsia="zh-CN"/>
        </w:rPr>
        <w:t>VšĮ Kauno miesto poliklinika</w:t>
      </w:r>
      <w:r>
        <w:rPr>
          <w:rFonts w:ascii="Trebuchet MS" w:eastAsia="Times New Roman" w:hAnsi="Trebuchet MS"/>
          <w:sz w:val="22"/>
          <w:szCs w:val="22"/>
          <w:lang w:eastAsia="zh-CN"/>
        </w:rPr>
        <w:t xml:space="preserve">, kodas 135042394 (toliau vadinama </w:t>
      </w:r>
      <w:r w:rsidRPr="00AC5152">
        <w:rPr>
          <w:rFonts w:ascii="Trebuchet MS" w:eastAsia="Times New Roman" w:hAnsi="Trebuchet MS"/>
          <w:sz w:val="22"/>
          <w:szCs w:val="22"/>
          <w:lang w:eastAsia="zh-CN"/>
        </w:rPr>
        <w:t xml:space="preserve">– </w:t>
      </w:r>
      <w:r w:rsidR="00E65532" w:rsidRPr="00AC5152">
        <w:rPr>
          <w:rFonts w:ascii="Trebuchet MS" w:eastAsia="Times New Roman" w:hAnsi="Trebuchet MS"/>
          <w:sz w:val="22"/>
          <w:szCs w:val="22"/>
          <w:lang w:eastAsia="zh-CN"/>
        </w:rPr>
        <w:t>Užsakovas</w:t>
      </w:r>
      <w:r>
        <w:rPr>
          <w:rFonts w:ascii="Trebuchet MS" w:eastAsia="Times New Roman" w:hAnsi="Trebuchet MS"/>
          <w:sz w:val="22"/>
          <w:szCs w:val="22"/>
          <w:lang w:eastAsia="zh-CN"/>
        </w:rPr>
        <w:t>), kurios buveinė – Pramonės pr. 31, 51270 Kaun</w:t>
      </w:r>
      <w:r w:rsidR="00F62595">
        <w:rPr>
          <w:rFonts w:ascii="Trebuchet MS" w:eastAsia="Times New Roman" w:hAnsi="Trebuchet MS"/>
          <w:sz w:val="22"/>
          <w:szCs w:val="22"/>
          <w:lang w:eastAsia="zh-CN"/>
        </w:rPr>
        <w:t>as</w:t>
      </w:r>
      <w:r>
        <w:rPr>
          <w:rFonts w:ascii="Trebuchet MS" w:eastAsia="Times New Roman" w:hAnsi="Trebuchet MS"/>
          <w:sz w:val="22"/>
          <w:szCs w:val="22"/>
          <w:lang w:eastAsia="zh-CN"/>
        </w:rPr>
        <w:t xml:space="preserve">, atstovaujama direktoriaus Pauliaus </w:t>
      </w:r>
      <w:proofErr w:type="spellStart"/>
      <w:r>
        <w:rPr>
          <w:rFonts w:ascii="Trebuchet MS" w:eastAsia="Times New Roman" w:hAnsi="Trebuchet MS"/>
          <w:sz w:val="22"/>
          <w:szCs w:val="22"/>
          <w:lang w:eastAsia="zh-CN"/>
        </w:rPr>
        <w:t>Kibišos</w:t>
      </w:r>
      <w:proofErr w:type="spellEnd"/>
      <w:r>
        <w:rPr>
          <w:rFonts w:ascii="Trebuchet MS" w:eastAsia="Times New Roman" w:hAnsi="Trebuchet MS"/>
          <w:sz w:val="22"/>
          <w:szCs w:val="22"/>
          <w:lang w:eastAsia="zh-CN"/>
        </w:rPr>
        <w:t xml:space="preserve">, veikiančio pagal įstaigos įstatus, viena Šalis, </w:t>
      </w:r>
    </w:p>
    <w:p w14:paraId="150A8D89" w14:textId="30EA494B" w:rsidR="00B35C3A" w:rsidRDefault="00636427" w:rsidP="00E5034E">
      <w:pPr>
        <w:suppressAutoHyphens/>
        <w:spacing w:after="0" w:line="240" w:lineRule="auto"/>
        <w:ind w:firstLine="720"/>
        <w:jc w:val="both"/>
        <w:rPr>
          <w:rFonts w:ascii="Trebuchet MS" w:eastAsia="Times New Roman" w:hAnsi="Trebuchet MS"/>
          <w:sz w:val="22"/>
          <w:szCs w:val="22"/>
          <w:lang w:eastAsia="zh-CN"/>
        </w:rPr>
      </w:pPr>
      <w:r>
        <w:rPr>
          <w:rFonts w:ascii="Trebuchet MS" w:eastAsia="Times New Roman" w:hAnsi="Trebuchet MS"/>
          <w:sz w:val="22"/>
          <w:szCs w:val="22"/>
          <w:lang w:eastAsia="zh-CN"/>
        </w:rPr>
        <w:t>ir</w:t>
      </w:r>
    </w:p>
    <w:p w14:paraId="50E4816F" w14:textId="0AEF50FC" w:rsidR="00B35C3A" w:rsidRDefault="00B35C3A" w:rsidP="00E5034E">
      <w:pPr>
        <w:suppressAutoHyphens/>
        <w:spacing w:after="0" w:line="240" w:lineRule="auto"/>
        <w:ind w:firstLine="720"/>
        <w:jc w:val="both"/>
        <w:rPr>
          <w:rFonts w:ascii="Trebuchet MS" w:eastAsia="Times New Roman" w:hAnsi="Trebuchet MS"/>
          <w:sz w:val="22"/>
          <w:szCs w:val="22"/>
          <w:lang w:eastAsia="zh-CN"/>
        </w:rPr>
      </w:pPr>
      <w:r>
        <w:rPr>
          <w:rFonts w:ascii="Trebuchet MS" w:eastAsia="Times New Roman" w:hAnsi="Trebuchet MS"/>
          <w:sz w:val="22"/>
          <w:szCs w:val="22"/>
          <w:lang w:eastAsia="zh-CN"/>
        </w:rPr>
        <w:t xml:space="preserve"> </w:t>
      </w:r>
      <w:sdt>
        <w:sdtPr>
          <w:rPr>
            <w:rFonts w:ascii="Trebuchet MS" w:eastAsia="Times New Roman" w:hAnsi="Trebuchet MS"/>
            <w:sz w:val="22"/>
            <w:szCs w:val="22"/>
            <w:lang w:eastAsia="zh-CN"/>
          </w:rPr>
          <w:alias w:val="Tiekėjo pavadinimas"/>
          <w:tag w:val="Tiekėjo pavadinimas"/>
          <w:id w:val="1501545338"/>
          <w:placeholder>
            <w:docPart w:val="69C46D97514C47D0A0ABE20C5652D795"/>
          </w:placeholder>
          <w:showingPlcHdr/>
          <w:dataBinding w:prefixMappings="xmlns:ns0='http://schemas.openxmlformats.org/officeDocument/2006/extended-properties' " w:xpath="/ns0:Properties[1]/ns0:Company[1]" w:storeItemID="{6668398D-A668-4E3E-A5EB-62B293D839F1}"/>
          <w:text/>
        </w:sdtPr>
        <w:sdtEndPr/>
        <w:sdtContent>
          <w:r>
            <w:rPr>
              <w:rStyle w:val="PlaceholderText"/>
              <w:rFonts w:ascii="Trebuchet MS" w:hAnsi="Trebuchet MS"/>
            </w:rPr>
            <w:t>[</w:t>
          </w:r>
          <w:r>
            <w:rPr>
              <w:rStyle w:val="PlaceholderText"/>
              <w:rFonts w:ascii="Trebuchet MS" w:hAnsi="Trebuchet MS"/>
              <w:highlight w:val="yellow"/>
            </w:rPr>
            <w:t>įrašyti tiekėjo pavadinimą</w:t>
          </w:r>
          <w:r>
            <w:rPr>
              <w:rStyle w:val="PlaceholderText"/>
              <w:rFonts w:ascii="Trebuchet MS" w:hAnsi="Trebuchet MS"/>
            </w:rPr>
            <w:t>]</w:t>
          </w:r>
        </w:sdtContent>
      </w:sdt>
      <w:r>
        <w:rPr>
          <w:rFonts w:ascii="Trebuchet MS" w:eastAsia="Times New Roman" w:hAnsi="Trebuchet MS"/>
          <w:sz w:val="22"/>
          <w:szCs w:val="22"/>
          <w:lang w:eastAsia="zh-CN"/>
        </w:rPr>
        <w:t xml:space="preserve">, kodas </w:t>
      </w:r>
      <w:sdt>
        <w:sdtPr>
          <w:rPr>
            <w:rFonts w:ascii="Trebuchet MS" w:hAnsi="Trebuchet MS"/>
            <w:sz w:val="22"/>
            <w:szCs w:val="22"/>
            <w:lang w:eastAsia="zh-CN"/>
          </w:rPr>
          <w:alias w:val="Juridinio asmens kodas"/>
          <w:id w:val="-1916237497"/>
          <w:placeholder>
            <w:docPart w:val="0094BC23761D430681C22FCD12EEF935"/>
          </w:placeholder>
          <w:showingPlcHdr/>
          <w:dataBinding w:prefixMappings="xmlns:ns0='http://schemas.microsoft.com/office/2006/coverPageProps' " w:xpath="/ns0:CoverPageProperties[1]/ns0:Abstract[1]" w:storeItemID="{55AF091B-3C7A-41E3-B477-F2FDAA23CFDA}"/>
          <w:text/>
        </w:sdtPr>
        <w:sdtEndPr/>
        <w:sdtContent>
          <w:r>
            <w:rPr>
              <w:rFonts w:ascii="Trebuchet MS" w:hAnsi="Trebuchet MS"/>
              <w:sz w:val="22"/>
              <w:szCs w:val="22"/>
              <w:highlight w:val="yellow"/>
              <w:lang w:eastAsia="zh-CN"/>
            </w:rPr>
            <w:t>įrašyti juridinio asmens kodą</w:t>
          </w:r>
        </w:sdtContent>
      </w:sdt>
      <w:r>
        <w:rPr>
          <w:rFonts w:ascii="Trebuchet MS" w:eastAsia="Times New Roman" w:hAnsi="Trebuchet MS"/>
          <w:sz w:val="22"/>
          <w:szCs w:val="22"/>
          <w:lang w:eastAsia="zh-CN"/>
        </w:rPr>
        <w:t xml:space="preserve"> (toliau vadinama – </w:t>
      </w:r>
      <w:r w:rsidR="00E65532" w:rsidRPr="00AC5152">
        <w:rPr>
          <w:rFonts w:ascii="Trebuchet MS" w:eastAsia="Times New Roman" w:hAnsi="Trebuchet MS"/>
          <w:sz w:val="22"/>
          <w:szCs w:val="22"/>
          <w:lang w:eastAsia="ar-SA"/>
        </w:rPr>
        <w:t>Paslaug</w:t>
      </w:r>
      <w:r w:rsidR="0012038B">
        <w:rPr>
          <w:rFonts w:ascii="Trebuchet MS" w:eastAsia="Times New Roman" w:hAnsi="Trebuchet MS"/>
          <w:sz w:val="22"/>
          <w:szCs w:val="22"/>
          <w:lang w:eastAsia="ar-SA"/>
        </w:rPr>
        <w:t>ų</w:t>
      </w:r>
      <w:r w:rsidR="00E65532" w:rsidRPr="00AC5152">
        <w:rPr>
          <w:rFonts w:ascii="Trebuchet MS" w:eastAsia="Times New Roman" w:hAnsi="Trebuchet MS"/>
          <w:sz w:val="22"/>
          <w:szCs w:val="22"/>
          <w:lang w:eastAsia="ar-SA"/>
        </w:rPr>
        <w:t xml:space="preserve"> teikėjas</w:t>
      </w:r>
      <w:r>
        <w:rPr>
          <w:rFonts w:ascii="Trebuchet MS" w:eastAsia="Times New Roman" w:hAnsi="Trebuchet MS"/>
          <w:sz w:val="22"/>
          <w:szCs w:val="22"/>
          <w:lang w:eastAsia="zh-CN"/>
        </w:rPr>
        <w:t>), kurios buveinė –</w:t>
      </w:r>
      <w:r>
        <w:rPr>
          <w:rFonts w:ascii="Trebuchet MS" w:eastAsia="Times New Roman" w:hAnsi="Trebuchet MS"/>
          <w:color w:val="000000" w:themeColor="text1"/>
          <w:sz w:val="22"/>
          <w:szCs w:val="22"/>
          <w:lang w:eastAsia="zh-CN"/>
        </w:rPr>
        <w:t xml:space="preserve"> </w:t>
      </w:r>
      <w:sdt>
        <w:sdtPr>
          <w:rPr>
            <w:rFonts w:ascii="Trebuchet MS" w:eastAsia="Times New Roman" w:hAnsi="Trebuchet MS"/>
            <w:color w:val="000000" w:themeColor="text1"/>
            <w:sz w:val="22"/>
            <w:szCs w:val="22"/>
            <w:lang w:eastAsia="zh-CN"/>
          </w:rPr>
          <w:alias w:val="Juridinios asmens registracijos adresas"/>
          <w:id w:val="-1109665387"/>
          <w:placeholder>
            <w:docPart w:val="0743DE081F9542959A176402F07BD24A"/>
          </w:placeholder>
          <w:showingPlcHdr/>
          <w:dataBinding w:prefixMappings="xmlns:ns0='http://schemas.microsoft.com/office/2006/coverPageProps' " w:xpath="/ns0:CoverPageProperties[1]/ns0:CompanyAddress[1]" w:storeItemID="{55AF091B-3C7A-41E3-B477-F2FDAA23CFDA}"/>
          <w:text/>
        </w:sdtPr>
        <w:sdtEndPr/>
        <w:sdtContent>
          <w:r>
            <w:rPr>
              <w:rFonts w:ascii="Trebuchet MS" w:hAnsi="Trebuchet MS"/>
              <w:color w:val="000000" w:themeColor="text1"/>
              <w:sz w:val="22"/>
              <w:szCs w:val="22"/>
              <w:lang w:eastAsia="zh-CN"/>
            </w:rPr>
            <w:t>[</w:t>
          </w:r>
          <w:r>
            <w:rPr>
              <w:rFonts w:ascii="Trebuchet MS" w:hAnsi="Trebuchet MS"/>
              <w:color w:val="000000" w:themeColor="text1"/>
              <w:sz w:val="22"/>
              <w:szCs w:val="22"/>
              <w:highlight w:val="yellow"/>
              <w:lang w:eastAsia="zh-CN"/>
            </w:rPr>
            <w:t>įrašyti adresą</w:t>
          </w:r>
          <w:r>
            <w:rPr>
              <w:rFonts w:ascii="Trebuchet MS" w:hAnsi="Trebuchet MS"/>
              <w:color w:val="000000" w:themeColor="text1"/>
              <w:sz w:val="22"/>
              <w:szCs w:val="22"/>
              <w:lang w:eastAsia="zh-CN"/>
            </w:rPr>
            <w:t>]</w:t>
          </w:r>
        </w:sdtContent>
      </w:sdt>
      <w:r>
        <w:rPr>
          <w:rFonts w:ascii="Trebuchet MS" w:eastAsia="Times New Roman" w:hAnsi="Trebuchet MS"/>
          <w:sz w:val="22"/>
          <w:szCs w:val="22"/>
          <w:lang w:eastAsia="zh-CN"/>
        </w:rPr>
        <w:t xml:space="preserve">, kurią atstovauja </w:t>
      </w:r>
      <w:sdt>
        <w:sdtPr>
          <w:rPr>
            <w:rFonts w:ascii="Trebuchet MS" w:eastAsia="Times New Roman" w:hAnsi="Trebuchet MS"/>
            <w:color w:val="000000" w:themeColor="text1"/>
            <w:sz w:val="22"/>
            <w:szCs w:val="22"/>
            <w:lang w:eastAsia="zh-CN"/>
          </w:rPr>
          <w:alias w:val="Atstovo pareigos"/>
          <w:id w:val="-1799063651"/>
          <w:placeholder>
            <w:docPart w:val="820483009AEA4F2BB799E1B2926F6731"/>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Pr>
              <w:rFonts w:ascii="Trebuchet MS" w:hAnsi="Trebuchet MS"/>
              <w:color w:val="000000" w:themeColor="text1"/>
              <w:sz w:val="22"/>
              <w:szCs w:val="22"/>
              <w:highlight w:val="yellow"/>
              <w:lang w:eastAsia="zh-CN"/>
            </w:rPr>
            <w:t>[įrašyti atstovo pareigas</w:t>
          </w:r>
          <w:r>
            <w:rPr>
              <w:rFonts w:ascii="Trebuchet MS" w:hAnsi="Trebuchet MS"/>
              <w:color w:val="000000" w:themeColor="text1"/>
              <w:sz w:val="22"/>
              <w:szCs w:val="22"/>
              <w:lang w:eastAsia="zh-CN"/>
            </w:rPr>
            <w:t>]</w:t>
          </w:r>
        </w:sdtContent>
      </w:sdt>
      <w:r>
        <w:rPr>
          <w:rFonts w:ascii="Trebuchet MS" w:eastAsia="Times New Roman" w:hAnsi="Trebuchet MS"/>
          <w:sz w:val="22"/>
          <w:szCs w:val="22"/>
          <w:lang w:eastAsia="zh-CN"/>
        </w:rPr>
        <w:t xml:space="preserve"> </w:t>
      </w:r>
      <w:sdt>
        <w:sdtPr>
          <w:rPr>
            <w:rFonts w:ascii="Trebuchet MS" w:hAnsi="Trebuchet MS"/>
            <w:color w:val="000000" w:themeColor="text1"/>
            <w:sz w:val="22"/>
            <w:szCs w:val="22"/>
            <w:highlight w:val="yellow"/>
            <w:lang w:eastAsia="zh-CN"/>
          </w:rPr>
          <w:alias w:val="Atstovo vardas ir pavardė"/>
          <w:id w:val="412743968"/>
          <w:placeholder>
            <w:docPart w:val="D50E59767C5743D7A8F861E5FE75A145"/>
          </w:placeholder>
          <w:showingPlcHdr/>
          <w:dataBinding w:prefixMappings="xmlns:ns0='http://schemas.openxmlformats.org/officeDocument/2006/extended-properties' " w:xpath="/ns0:Properties[1]/ns0:Manager[1]" w:storeItemID="{6668398D-A668-4E3E-A5EB-62B293D839F1}"/>
          <w:text/>
        </w:sdtPr>
        <w:sdtEndPr/>
        <w:sdtContent>
          <w:r>
            <w:rPr>
              <w:rStyle w:val="PlaceholderText"/>
              <w:color w:val="000000" w:themeColor="text1"/>
            </w:rPr>
            <w:t>[</w:t>
          </w:r>
          <w:r>
            <w:rPr>
              <w:rStyle w:val="PlaceholderText"/>
              <w:rFonts w:ascii="Trebuchet MS" w:hAnsi="Trebuchet MS"/>
              <w:color w:val="000000" w:themeColor="text1"/>
              <w:highlight w:val="yellow"/>
            </w:rPr>
            <w:t>įrašyti atstovo vardą pavardę</w:t>
          </w:r>
          <w:r>
            <w:rPr>
              <w:rStyle w:val="PlaceholderText"/>
              <w:color w:val="000000" w:themeColor="text1"/>
            </w:rPr>
            <w:t>]</w:t>
          </w:r>
        </w:sdtContent>
      </w:sdt>
      <w:r>
        <w:rPr>
          <w:rFonts w:ascii="Trebuchet MS" w:eastAsia="Times New Roman" w:hAnsi="Trebuchet MS"/>
          <w:sz w:val="22"/>
          <w:szCs w:val="22"/>
          <w:lang w:eastAsia="zh-CN"/>
        </w:rPr>
        <w:t xml:space="preserve"> </w:t>
      </w:r>
      <w:r>
        <w:rPr>
          <w:rFonts w:ascii="Trebuchet MS" w:hAnsi="Trebuchet MS"/>
          <w:sz w:val="22"/>
          <w:szCs w:val="22"/>
          <w:lang w:eastAsia="zh-CN"/>
        </w:rPr>
        <w:t xml:space="preserve">, </w:t>
      </w:r>
      <w:sdt>
        <w:sdtPr>
          <w:rPr>
            <w:rFonts w:ascii="Trebuchet MS" w:hAnsi="Trebuchet MS"/>
            <w:sz w:val="22"/>
            <w:szCs w:val="22"/>
            <w:lang w:eastAsia="zh-CN"/>
          </w:rPr>
          <w:id w:val="-1575819511"/>
          <w:placeholder>
            <w:docPart w:val="24FD281065F242FD88B29F0BD99D0146"/>
          </w:placeholder>
          <w:showingPlcHdr/>
          <w:dropDownList>
            <w:listItem w:displayText="veikiantis" w:value="veikiantis"/>
            <w:listItem w:displayText="veikianti" w:value="veikianti"/>
          </w:dropDownList>
        </w:sdtPr>
        <w:sdtEndPr/>
        <w:sdtContent>
          <w:r>
            <w:rPr>
              <w:rFonts w:ascii="Trebuchet MS" w:hAnsi="Trebuchet MS"/>
              <w:sz w:val="22"/>
              <w:szCs w:val="22"/>
              <w:highlight w:val="yellow"/>
              <w:lang w:eastAsia="zh-CN"/>
            </w:rPr>
            <w:t>pasirinkti</w:t>
          </w:r>
        </w:sdtContent>
      </w:sdt>
      <w:r>
        <w:rPr>
          <w:rFonts w:ascii="Trebuchet MS" w:eastAsia="Times New Roman" w:hAnsi="Trebuchet MS"/>
          <w:sz w:val="22"/>
          <w:szCs w:val="22"/>
          <w:lang w:eastAsia="zh-CN"/>
        </w:rPr>
        <w:t xml:space="preserve"> pagal </w:t>
      </w:r>
      <w:sdt>
        <w:sdtPr>
          <w:rPr>
            <w:rFonts w:ascii="Trebuchet MS" w:hAnsi="Trebuchet MS"/>
            <w:sz w:val="22"/>
            <w:szCs w:val="22"/>
            <w:lang w:eastAsia="zh-CN"/>
          </w:rPr>
          <w:id w:val="-1151601069"/>
          <w:placeholder>
            <w:docPart w:val="489C6DDBC50B484EAB708D154397AA9B"/>
          </w:placeholder>
          <w:showingPlcHdr/>
          <w:text/>
        </w:sdtPr>
        <w:sdtEndPr/>
        <w:sdtContent>
          <w:r>
            <w:rPr>
              <w:rFonts w:ascii="Trebuchet MS" w:hAnsi="Trebuchet MS"/>
              <w:sz w:val="22"/>
              <w:szCs w:val="22"/>
              <w:highlight w:val="yellow"/>
              <w:lang w:eastAsia="zh-CN"/>
            </w:rPr>
            <w:t>įrašyti įgaliojimų pagrindą</w:t>
          </w:r>
        </w:sdtContent>
      </w:sdt>
      <w:r>
        <w:rPr>
          <w:rFonts w:ascii="Trebuchet MS" w:eastAsia="Times New Roman" w:hAnsi="Trebuchet MS"/>
          <w:sz w:val="22"/>
          <w:szCs w:val="22"/>
          <w:lang w:eastAsia="zh-CN"/>
        </w:rPr>
        <w:t>, kita Šalis, sudarė šią pirkimo – pardavimo sutartį (toliau – Sutartis).</w:t>
      </w:r>
    </w:p>
    <w:p w14:paraId="69464FCC" w14:textId="1A0278F0" w:rsidR="00B35C3A" w:rsidRDefault="00B35C3A" w:rsidP="00E5034E">
      <w:pPr>
        <w:suppressAutoHyphens/>
        <w:spacing w:after="0" w:line="240" w:lineRule="auto"/>
        <w:ind w:firstLine="720"/>
        <w:jc w:val="both"/>
        <w:rPr>
          <w:rFonts w:ascii="Trebuchet MS" w:eastAsia="Times New Roman" w:hAnsi="Trebuchet MS"/>
          <w:sz w:val="22"/>
          <w:szCs w:val="22"/>
          <w:lang w:eastAsia="zh-CN"/>
        </w:rPr>
      </w:pPr>
      <w:r>
        <w:rPr>
          <w:rFonts w:ascii="Trebuchet MS" w:eastAsia="Times New Roman" w:hAnsi="Trebuchet MS"/>
          <w:sz w:val="22"/>
          <w:szCs w:val="22"/>
          <w:lang w:eastAsia="zh-CN"/>
        </w:rPr>
        <w:t>Sutarties sudarymo pagrindas</w:t>
      </w:r>
      <w:r>
        <w:rPr>
          <w:rFonts w:ascii="Trebuchet MS" w:eastAsia="Times New Roman" w:hAnsi="Trebuchet MS"/>
          <w:i/>
          <w:iCs/>
          <w:sz w:val="22"/>
          <w:szCs w:val="22"/>
          <w:lang w:eastAsia="zh-CN"/>
        </w:rPr>
        <w:t xml:space="preserve"> </w:t>
      </w:r>
      <w:r w:rsidR="0025360D" w:rsidRPr="00AC5152">
        <w:rPr>
          <w:rFonts w:ascii="Trebuchet MS" w:eastAsia="Times New Roman" w:hAnsi="Trebuchet MS"/>
          <w:sz w:val="22"/>
          <w:szCs w:val="22"/>
          <w:lang w:eastAsia="ar-SA"/>
        </w:rPr>
        <w:t>Paslaug</w:t>
      </w:r>
      <w:r w:rsidR="0025360D">
        <w:rPr>
          <w:rFonts w:ascii="Trebuchet MS" w:eastAsia="Times New Roman" w:hAnsi="Trebuchet MS"/>
          <w:sz w:val="22"/>
          <w:szCs w:val="22"/>
          <w:lang w:eastAsia="ar-SA"/>
        </w:rPr>
        <w:t>ų</w:t>
      </w:r>
      <w:r w:rsidR="0025360D" w:rsidRPr="00AC5152">
        <w:rPr>
          <w:rFonts w:ascii="Trebuchet MS" w:eastAsia="Times New Roman" w:hAnsi="Trebuchet MS"/>
          <w:sz w:val="22"/>
          <w:szCs w:val="22"/>
          <w:lang w:eastAsia="ar-SA"/>
        </w:rPr>
        <w:t xml:space="preserve"> </w:t>
      </w:r>
      <w:r w:rsidR="00AC5152" w:rsidRPr="00AC5152">
        <w:rPr>
          <w:rFonts w:ascii="Trebuchet MS" w:eastAsia="Times New Roman" w:hAnsi="Trebuchet MS"/>
          <w:sz w:val="22"/>
          <w:szCs w:val="22"/>
          <w:lang w:eastAsia="ar-SA"/>
        </w:rPr>
        <w:t>teikėjo</w:t>
      </w:r>
      <w:r>
        <w:rPr>
          <w:rFonts w:ascii="Trebuchet MS" w:eastAsia="Times New Roman" w:hAnsi="Trebuchet MS"/>
          <w:iCs/>
          <w:sz w:val="22"/>
          <w:szCs w:val="22"/>
          <w:lang w:eastAsia="zh-CN"/>
        </w:rPr>
        <w:t xml:space="preserve"> </w:t>
      </w:r>
      <w:r>
        <w:rPr>
          <w:rFonts w:ascii="Trebuchet MS" w:eastAsia="Times New Roman" w:hAnsi="Trebuchet MS"/>
          <w:sz w:val="22"/>
          <w:szCs w:val="22"/>
          <w:lang w:eastAsia="zh-CN"/>
        </w:rPr>
        <w:t xml:space="preserve">pasiūlymas pateiktas konkursui dėl </w:t>
      </w:r>
      <w:sdt>
        <w:sdtPr>
          <w:rPr>
            <w:rFonts w:ascii="Trebuchet MS" w:hAnsi="Trebuchet MS"/>
            <w:iCs/>
            <w:sz w:val="22"/>
            <w:szCs w:val="22"/>
            <w:highlight w:val="yellow"/>
            <w:lang w:eastAsia="zh-CN"/>
          </w:rPr>
          <w:id w:val="1192336612"/>
          <w:placeholder>
            <w:docPart w:val="40F58DDE12584E118FC082CB6CD79CC6"/>
          </w:placeholder>
          <w:comboBox>
            <w:listItem w:value="Choose an item."/>
          </w:comboBox>
        </w:sdtPr>
        <w:sdtEndPr/>
        <w:sdtContent>
          <w:r>
            <w:rPr>
              <w:rFonts w:ascii="Trebuchet MS" w:hAnsi="Trebuchet MS"/>
              <w:iCs/>
              <w:sz w:val="22"/>
              <w:szCs w:val="22"/>
              <w:highlight w:val="yellow"/>
              <w:lang w:eastAsia="zh-CN"/>
            </w:rPr>
            <w:t>nurodyti pirkimo pavadinimą</w:t>
          </w:r>
        </w:sdtContent>
      </w:sdt>
      <w:r>
        <w:rPr>
          <w:rFonts w:ascii="Trebuchet MS" w:eastAsia="Times New Roman" w:hAnsi="Trebuchet MS"/>
          <w:b/>
          <w:sz w:val="22"/>
          <w:szCs w:val="22"/>
          <w:lang w:eastAsia="zh-CN"/>
        </w:rPr>
        <w:t xml:space="preserve"> </w:t>
      </w:r>
      <w:r w:rsidRPr="00AC5152">
        <w:rPr>
          <w:rFonts w:ascii="Trebuchet MS" w:eastAsia="Times New Roman" w:hAnsi="Trebuchet MS"/>
          <w:bCs/>
          <w:sz w:val="22"/>
          <w:szCs w:val="22"/>
          <w:lang w:eastAsia="zh-CN"/>
        </w:rPr>
        <w:t xml:space="preserve">pirkimo </w:t>
      </w:r>
      <w:r>
        <w:rPr>
          <w:rFonts w:ascii="Trebuchet MS" w:eastAsia="Times New Roman" w:hAnsi="Trebuchet MS"/>
          <w:sz w:val="22"/>
          <w:szCs w:val="22"/>
          <w:lang w:eastAsia="zh-CN"/>
        </w:rPr>
        <w:t>(toliau – Konkursas).</w:t>
      </w:r>
    </w:p>
    <w:p w14:paraId="49702218" w14:textId="77777777" w:rsidR="00B35C3A" w:rsidRPr="006C41EC" w:rsidRDefault="00B35C3A" w:rsidP="00636427">
      <w:pPr>
        <w:suppressAutoHyphens/>
        <w:spacing w:after="0" w:line="240" w:lineRule="auto"/>
        <w:ind w:right="-403"/>
        <w:jc w:val="both"/>
        <w:rPr>
          <w:rFonts w:ascii="Trebuchet MS" w:eastAsia="Times New Roman" w:hAnsi="Trebuchet MS"/>
          <w:sz w:val="22"/>
          <w:szCs w:val="22"/>
          <w:lang w:eastAsia="zh-CN"/>
        </w:rPr>
      </w:pPr>
    </w:p>
    <w:p w14:paraId="6DD8DC84" w14:textId="5277DAA5" w:rsidR="00B35C3A" w:rsidRPr="006C41EC" w:rsidRDefault="00A006BB" w:rsidP="00A006BB">
      <w:pPr>
        <w:widowControl w:val="0"/>
        <w:numPr>
          <w:ilvl w:val="0"/>
          <w:numId w:val="18"/>
        </w:numPr>
        <w:tabs>
          <w:tab w:val="num" w:pos="426"/>
        </w:tabs>
        <w:suppressAutoHyphens/>
        <w:spacing w:after="0" w:line="240" w:lineRule="auto"/>
        <w:ind w:right="-1" w:hanging="720"/>
        <w:jc w:val="center"/>
        <w:rPr>
          <w:rFonts w:ascii="Trebuchet MS" w:eastAsia="Times New Roman" w:hAnsi="Trebuchet MS"/>
          <w:b/>
          <w:sz w:val="22"/>
          <w:szCs w:val="22"/>
          <w:lang w:eastAsia="zh-CN"/>
        </w:rPr>
      </w:pPr>
      <w:r w:rsidRPr="006C41EC">
        <w:rPr>
          <w:rFonts w:ascii="Trebuchet MS" w:eastAsia="Times New Roman" w:hAnsi="Trebuchet MS"/>
          <w:b/>
          <w:sz w:val="22"/>
          <w:szCs w:val="22"/>
          <w:lang w:eastAsia="zh-CN"/>
        </w:rPr>
        <w:t>SUTARTIES DALYKAS</w:t>
      </w:r>
    </w:p>
    <w:p w14:paraId="7DEA4384" w14:textId="77777777" w:rsidR="00EC1E26" w:rsidRPr="00EC1E26" w:rsidRDefault="00EC1E26" w:rsidP="00EC1E26">
      <w:pPr>
        <w:widowControl w:val="0"/>
        <w:tabs>
          <w:tab w:val="left" w:pos="0"/>
        </w:tabs>
        <w:suppressAutoHyphens/>
        <w:spacing w:after="0" w:line="240" w:lineRule="auto"/>
        <w:ind w:left="709"/>
        <w:jc w:val="both"/>
        <w:rPr>
          <w:rFonts w:ascii="Trebuchet MS" w:hAnsi="Trebuchet MS"/>
          <w:sz w:val="22"/>
          <w:szCs w:val="22"/>
        </w:rPr>
      </w:pPr>
    </w:p>
    <w:p w14:paraId="784DC31D" w14:textId="765CAB2B" w:rsidR="00AA70EC" w:rsidRPr="00087836" w:rsidRDefault="00AA70EC" w:rsidP="00AA70EC">
      <w:pPr>
        <w:widowControl w:val="0"/>
        <w:numPr>
          <w:ilvl w:val="1"/>
          <w:numId w:val="18"/>
        </w:numPr>
        <w:tabs>
          <w:tab w:val="clear" w:pos="720"/>
          <w:tab w:val="left" w:pos="0"/>
          <w:tab w:val="num" w:pos="993"/>
        </w:tabs>
        <w:suppressAutoHyphens/>
        <w:spacing w:after="0" w:line="240" w:lineRule="auto"/>
        <w:ind w:left="0" w:firstLine="709"/>
        <w:jc w:val="both"/>
        <w:rPr>
          <w:rFonts w:ascii="Trebuchet MS" w:hAnsi="Trebuchet MS"/>
          <w:sz w:val="22"/>
          <w:szCs w:val="22"/>
        </w:rPr>
      </w:pPr>
      <w:r w:rsidRPr="00087836">
        <w:rPr>
          <w:rFonts w:ascii="Trebuchet MS" w:hAnsi="Trebuchet MS" w:cs="Trebuchet MS"/>
          <w:sz w:val="22"/>
          <w:szCs w:val="22"/>
        </w:rPr>
        <w:t xml:space="preserve">Šioje Sutartyje numatytomis sąlygomis ir tvarka </w:t>
      </w:r>
      <w:r w:rsidR="0025360D">
        <w:rPr>
          <w:rFonts w:ascii="Trebuchet MS" w:eastAsia="Times New Roman" w:hAnsi="Trebuchet MS"/>
          <w:sz w:val="22"/>
          <w:szCs w:val="22"/>
          <w:lang w:eastAsia="ar-SA"/>
        </w:rPr>
        <w:t>Paslaugų</w:t>
      </w:r>
      <w:r w:rsidR="00AC5152" w:rsidRPr="00AC5152">
        <w:rPr>
          <w:rFonts w:ascii="Trebuchet MS" w:eastAsia="Times New Roman" w:hAnsi="Trebuchet MS"/>
          <w:sz w:val="22"/>
          <w:szCs w:val="22"/>
          <w:lang w:eastAsia="ar-SA"/>
        </w:rPr>
        <w:t xml:space="preserve"> teikėjas</w:t>
      </w:r>
      <w:r w:rsidRPr="00AC5152">
        <w:rPr>
          <w:rFonts w:ascii="Trebuchet MS" w:hAnsi="Trebuchet MS" w:cs="Trebuchet MS"/>
          <w:sz w:val="22"/>
          <w:szCs w:val="22"/>
        </w:rPr>
        <w:t xml:space="preserve"> </w:t>
      </w:r>
      <w:r w:rsidRPr="00087836">
        <w:rPr>
          <w:rFonts w:ascii="Trebuchet MS" w:hAnsi="Trebuchet MS" w:cs="Trebuchet MS"/>
          <w:sz w:val="22"/>
          <w:szCs w:val="22"/>
        </w:rPr>
        <w:t xml:space="preserve">įsipareigoja atlikti </w:t>
      </w:r>
      <w:r w:rsidRPr="00AC5152">
        <w:rPr>
          <w:rFonts w:ascii="Trebuchet MS" w:hAnsi="Trebuchet MS" w:cs="Trebuchet MS"/>
          <w:bCs/>
          <w:sz w:val="22"/>
          <w:szCs w:val="22"/>
        </w:rPr>
        <w:t>Užsakovui</w:t>
      </w:r>
      <w:r w:rsidRPr="00087836">
        <w:rPr>
          <w:rFonts w:ascii="Trebuchet MS" w:hAnsi="Trebuchet MS" w:cs="Trebuchet MS"/>
          <w:b/>
          <w:sz w:val="22"/>
          <w:szCs w:val="22"/>
        </w:rPr>
        <w:t xml:space="preserve"> </w:t>
      </w:r>
      <w:r w:rsidRPr="00087836">
        <w:rPr>
          <w:rFonts w:ascii="Trebuchet MS" w:hAnsi="Trebuchet MS" w:cs="Trebuchet MS"/>
          <w:sz w:val="22"/>
          <w:szCs w:val="22"/>
        </w:rPr>
        <w:t xml:space="preserve">šios Sutarties priede </w:t>
      </w:r>
      <w:r w:rsidR="0012038B">
        <w:rPr>
          <w:rFonts w:ascii="Trebuchet MS" w:hAnsi="Trebuchet MS" w:cs="Trebuchet MS"/>
          <w:sz w:val="22"/>
          <w:szCs w:val="22"/>
        </w:rPr>
        <w:t xml:space="preserve">Nr. </w:t>
      </w:r>
      <w:r w:rsidRPr="00087836">
        <w:rPr>
          <w:rFonts w:ascii="Trebuchet MS" w:hAnsi="Trebuchet MS" w:cs="Trebuchet MS"/>
          <w:sz w:val="22"/>
          <w:szCs w:val="22"/>
        </w:rPr>
        <w:t xml:space="preserve">1 išvardintus tyrimus (toliau tekste – Tyrimai, Paslaugos) jame nurodytomis kainomis </w:t>
      </w:r>
      <w:r w:rsidRPr="00AC5152">
        <w:rPr>
          <w:rFonts w:ascii="Trebuchet MS" w:hAnsi="Trebuchet MS" w:cs="Trebuchet MS"/>
          <w:bCs/>
          <w:sz w:val="22"/>
          <w:szCs w:val="22"/>
        </w:rPr>
        <w:t>Užsakovo</w:t>
      </w:r>
      <w:r w:rsidRPr="00087836">
        <w:rPr>
          <w:rFonts w:ascii="Trebuchet MS" w:hAnsi="Trebuchet MS" w:cs="Trebuchet MS"/>
          <w:sz w:val="22"/>
          <w:szCs w:val="22"/>
        </w:rPr>
        <w:t xml:space="preserve"> poreikius atitinkančiais kiekiais.</w:t>
      </w:r>
    </w:p>
    <w:p w14:paraId="5A4328C5" w14:textId="5F248D23" w:rsidR="00AA70EC" w:rsidRPr="00FB5DEC" w:rsidRDefault="00AA70EC" w:rsidP="00412F60">
      <w:pPr>
        <w:pStyle w:val="ListParagraph"/>
        <w:widowControl w:val="0"/>
        <w:numPr>
          <w:ilvl w:val="1"/>
          <w:numId w:val="33"/>
        </w:numPr>
        <w:tabs>
          <w:tab w:val="left" w:pos="0"/>
          <w:tab w:val="num" w:pos="993"/>
        </w:tabs>
        <w:suppressAutoHyphens/>
        <w:spacing w:after="0" w:line="240" w:lineRule="auto"/>
        <w:ind w:left="0" w:firstLine="709"/>
        <w:jc w:val="both"/>
        <w:rPr>
          <w:rFonts w:ascii="Trebuchet MS" w:hAnsi="Trebuchet MS"/>
          <w:sz w:val="22"/>
          <w:szCs w:val="22"/>
        </w:rPr>
      </w:pPr>
      <w:r w:rsidRPr="00AA70EC">
        <w:rPr>
          <w:rFonts w:ascii="Trebuchet MS" w:hAnsi="Trebuchet MS" w:cs="Trebuchet MS"/>
          <w:sz w:val="22"/>
          <w:szCs w:val="22"/>
        </w:rPr>
        <w:t xml:space="preserve">Sutartis sudaroma Užsakovo naudai ir jo interesais, todėl Užsakovas nuo pat Sutarties įsigaliojimo dienos kontroliuoja, kaip </w:t>
      </w:r>
      <w:r w:rsidR="0025360D">
        <w:rPr>
          <w:rFonts w:ascii="Trebuchet MS" w:eastAsia="Times New Roman" w:hAnsi="Trebuchet MS"/>
          <w:sz w:val="22"/>
          <w:szCs w:val="22"/>
          <w:lang w:eastAsia="ar-SA"/>
        </w:rPr>
        <w:t>Paslaugų</w:t>
      </w:r>
      <w:r w:rsidRPr="00AC5152">
        <w:rPr>
          <w:rFonts w:ascii="Trebuchet MS" w:eastAsia="Times New Roman" w:hAnsi="Trebuchet MS"/>
          <w:sz w:val="22"/>
          <w:szCs w:val="22"/>
          <w:lang w:eastAsia="ar-SA"/>
        </w:rPr>
        <w:t xml:space="preserve"> teikėj</w:t>
      </w:r>
      <w:r w:rsidRPr="00AC5152">
        <w:rPr>
          <w:rFonts w:ascii="Trebuchet MS" w:hAnsi="Trebuchet MS" w:cs="Trebuchet MS"/>
          <w:sz w:val="22"/>
          <w:szCs w:val="22"/>
        </w:rPr>
        <w:t>as</w:t>
      </w:r>
      <w:r w:rsidRPr="00AA70EC">
        <w:rPr>
          <w:rFonts w:ascii="Trebuchet MS" w:hAnsi="Trebuchet MS" w:cs="Trebuchet MS"/>
          <w:sz w:val="22"/>
          <w:szCs w:val="22"/>
        </w:rPr>
        <w:t xml:space="preserve"> vykdo nustatytas pareigas, ir turi teisę </w:t>
      </w:r>
      <w:r w:rsidRPr="00FB5DEC">
        <w:rPr>
          <w:rFonts w:ascii="Trebuchet MS" w:hAnsi="Trebuchet MS" w:cs="Trebuchet MS"/>
          <w:sz w:val="22"/>
          <w:szCs w:val="22"/>
        </w:rPr>
        <w:t>reikalauti jas tinkamai vykdyti.</w:t>
      </w:r>
    </w:p>
    <w:p w14:paraId="6360AF03" w14:textId="77777777" w:rsidR="00BC01A9" w:rsidRPr="00BC01A9" w:rsidRDefault="00FB5DEC" w:rsidP="00BC01A9">
      <w:pPr>
        <w:pStyle w:val="ListParagraph"/>
        <w:widowControl w:val="0"/>
        <w:numPr>
          <w:ilvl w:val="1"/>
          <w:numId w:val="33"/>
        </w:numPr>
        <w:tabs>
          <w:tab w:val="left" w:pos="0"/>
          <w:tab w:val="num" w:pos="993"/>
        </w:tabs>
        <w:suppressAutoHyphens/>
        <w:spacing w:after="0" w:line="240" w:lineRule="auto"/>
        <w:ind w:left="0" w:firstLine="709"/>
        <w:jc w:val="both"/>
        <w:rPr>
          <w:rFonts w:ascii="Trebuchet MS" w:hAnsi="Trebuchet MS"/>
          <w:sz w:val="22"/>
          <w:szCs w:val="22"/>
        </w:rPr>
      </w:pPr>
      <w:r w:rsidRPr="00412F60">
        <w:rPr>
          <w:rStyle w:val="fontstyle01"/>
          <w:rFonts w:ascii="Trebuchet MS" w:hAnsi="Trebuchet MS"/>
          <w:sz w:val="22"/>
          <w:szCs w:val="22"/>
        </w:rPr>
        <w:t>Sutartis jos galiojimo laikotarpiu, neatliekant naujos pirkimo proced</w:t>
      </w:r>
      <w:r w:rsidRPr="00412F60">
        <w:rPr>
          <w:rStyle w:val="fontstyle01"/>
          <w:rFonts w:ascii="Trebuchet MS" w:hAnsi="Trebuchet MS" w:hint="eastAsia"/>
          <w:sz w:val="22"/>
          <w:szCs w:val="22"/>
        </w:rPr>
        <w:t>ū</w:t>
      </w:r>
      <w:r w:rsidRPr="00412F60">
        <w:rPr>
          <w:rStyle w:val="fontstyle01"/>
          <w:rFonts w:ascii="Trebuchet MS" w:hAnsi="Trebuchet MS"/>
          <w:sz w:val="22"/>
          <w:szCs w:val="22"/>
        </w:rPr>
        <w:t>ros, gali b</w:t>
      </w:r>
      <w:r w:rsidRPr="00412F60">
        <w:rPr>
          <w:rStyle w:val="fontstyle01"/>
          <w:rFonts w:ascii="Trebuchet MS" w:hAnsi="Trebuchet MS" w:hint="eastAsia"/>
          <w:sz w:val="22"/>
          <w:szCs w:val="22"/>
        </w:rPr>
        <w:t>ū</w:t>
      </w:r>
      <w:r w:rsidRPr="00412F60">
        <w:rPr>
          <w:rStyle w:val="fontstyle01"/>
          <w:rFonts w:ascii="Trebuchet MS" w:hAnsi="Trebuchet MS"/>
          <w:sz w:val="22"/>
          <w:szCs w:val="22"/>
        </w:rPr>
        <w:t>ti kei</w:t>
      </w:r>
      <w:r w:rsidRPr="00412F60">
        <w:rPr>
          <w:rStyle w:val="fontstyle01"/>
          <w:rFonts w:ascii="Trebuchet MS" w:hAnsi="Trebuchet MS" w:hint="eastAsia"/>
          <w:sz w:val="22"/>
          <w:szCs w:val="22"/>
        </w:rPr>
        <w:t>č</w:t>
      </w:r>
      <w:r w:rsidRPr="00412F60">
        <w:rPr>
          <w:rStyle w:val="fontstyle01"/>
          <w:rFonts w:ascii="Trebuchet MS" w:hAnsi="Trebuchet MS"/>
          <w:sz w:val="22"/>
          <w:szCs w:val="22"/>
        </w:rPr>
        <w:t xml:space="preserve">iama, kai </w:t>
      </w:r>
      <w:r w:rsidRPr="00FB5DEC">
        <w:rPr>
          <w:rFonts w:ascii="Trebuchet MS" w:hAnsi="Trebuchet MS"/>
          <w:sz w:val="22"/>
          <w:szCs w:val="22"/>
          <w:lang w:eastAsia="ar-SA"/>
        </w:rPr>
        <w:t>Užsakovui</w:t>
      </w:r>
      <w:r w:rsidRPr="00412F60">
        <w:rPr>
          <w:rStyle w:val="fontstyle01"/>
          <w:rFonts w:ascii="Trebuchet MS" w:hAnsi="Trebuchet MS"/>
          <w:sz w:val="22"/>
          <w:szCs w:val="22"/>
        </w:rPr>
        <w:t xml:space="preserve"> atsiranda poreikis </w:t>
      </w:r>
      <w:r w:rsidRPr="00412F60">
        <w:rPr>
          <w:rStyle w:val="fontstyle01"/>
          <w:rFonts w:ascii="Trebuchet MS" w:hAnsi="Trebuchet MS" w:hint="eastAsia"/>
          <w:sz w:val="22"/>
          <w:szCs w:val="22"/>
        </w:rPr>
        <w:t>į</w:t>
      </w:r>
      <w:r w:rsidRPr="00412F60">
        <w:rPr>
          <w:rStyle w:val="fontstyle01"/>
          <w:rFonts w:ascii="Trebuchet MS" w:hAnsi="Trebuchet MS"/>
          <w:sz w:val="22"/>
          <w:szCs w:val="22"/>
        </w:rPr>
        <w:t xml:space="preserve">sigyti Sutarties priede </w:t>
      </w:r>
      <w:r w:rsidRPr="00FB5DEC">
        <w:rPr>
          <w:rFonts w:ascii="Trebuchet MS" w:hAnsi="Trebuchet MS"/>
          <w:sz w:val="22"/>
          <w:szCs w:val="22"/>
        </w:rPr>
        <w:t>Nr. 1</w:t>
      </w:r>
      <w:r w:rsidRPr="00412F60">
        <w:rPr>
          <w:rStyle w:val="fontstyle01"/>
          <w:rFonts w:ascii="Trebuchet MS" w:hAnsi="Trebuchet MS"/>
          <w:sz w:val="22"/>
          <w:szCs w:val="22"/>
        </w:rPr>
        <w:t xml:space="preserve"> nurodyt</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Paslaug</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papildom</w:t>
      </w:r>
      <w:r w:rsidRPr="00412F60">
        <w:rPr>
          <w:rStyle w:val="fontstyle01"/>
          <w:rFonts w:ascii="Trebuchet MS" w:hAnsi="Trebuchet MS" w:hint="eastAsia"/>
          <w:sz w:val="22"/>
          <w:szCs w:val="22"/>
        </w:rPr>
        <w:t>ą</w:t>
      </w:r>
      <w:r w:rsidRPr="00412F60">
        <w:rPr>
          <w:rStyle w:val="fontstyle01"/>
          <w:rFonts w:ascii="Trebuchet MS" w:hAnsi="Trebuchet MS"/>
          <w:sz w:val="22"/>
          <w:szCs w:val="22"/>
        </w:rPr>
        <w:t xml:space="preserve"> kiek</w:t>
      </w:r>
      <w:r w:rsidRPr="00412F60">
        <w:rPr>
          <w:rStyle w:val="fontstyle01"/>
          <w:rFonts w:ascii="Trebuchet MS" w:hAnsi="Trebuchet MS" w:hint="eastAsia"/>
          <w:sz w:val="22"/>
          <w:szCs w:val="22"/>
        </w:rPr>
        <w:t>į</w:t>
      </w:r>
      <w:r w:rsidRPr="00412F60">
        <w:rPr>
          <w:rStyle w:val="fontstyle01"/>
          <w:rFonts w:ascii="Trebuchet MS" w:hAnsi="Trebuchet MS"/>
          <w:sz w:val="22"/>
          <w:szCs w:val="22"/>
        </w:rPr>
        <w:t xml:space="preserve"> ir (ar) Sutarties priede </w:t>
      </w:r>
      <w:r w:rsidRPr="00FB5DEC">
        <w:rPr>
          <w:rFonts w:ascii="Trebuchet MS" w:hAnsi="Trebuchet MS"/>
          <w:sz w:val="22"/>
          <w:szCs w:val="22"/>
        </w:rPr>
        <w:t>Nr. 1</w:t>
      </w:r>
      <w:r w:rsidRPr="00412F60">
        <w:rPr>
          <w:rStyle w:val="fontstyle01"/>
          <w:rFonts w:ascii="Trebuchet MS" w:hAnsi="Trebuchet MS"/>
          <w:sz w:val="22"/>
          <w:szCs w:val="22"/>
        </w:rPr>
        <w:t xml:space="preserve"> nenurodyt</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ta</w:t>
      </w:r>
      <w:r w:rsidRPr="00412F60">
        <w:rPr>
          <w:rStyle w:val="fontstyle01"/>
          <w:rFonts w:ascii="Trebuchet MS" w:hAnsi="Trebuchet MS" w:hint="eastAsia"/>
          <w:sz w:val="22"/>
          <w:szCs w:val="22"/>
        </w:rPr>
        <w:t>č</w:t>
      </w:r>
      <w:r w:rsidRPr="00412F60">
        <w:rPr>
          <w:rStyle w:val="fontstyle01"/>
          <w:rFonts w:ascii="Trebuchet MS" w:hAnsi="Trebuchet MS"/>
          <w:sz w:val="22"/>
          <w:szCs w:val="22"/>
        </w:rPr>
        <w:t>iau su pirkimo objektu susijusi</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Paslaug</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bendrai nevir</w:t>
      </w:r>
      <w:r w:rsidRPr="00412F60">
        <w:rPr>
          <w:rStyle w:val="fontstyle01"/>
          <w:rFonts w:ascii="Trebuchet MS" w:hAnsi="Trebuchet MS" w:hint="eastAsia"/>
          <w:sz w:val="22"/>
          <w:szCs w:val="22"/>
        </w:rPr>
        <w:t>š</w:t>
      </w:r>
      <w:r w:rsidRPr="00412F60">
        <w:rPr>
          <w:rStyle w:val="fontstyle01"/>
          <w:rFonts w:ascii="Trebuchet MS" w:hAnsi="Trebuchet MS"/>
          <w:sz w:val="22"/>
          <w:szCs w:val="22"/>
        </w:rPr>
        <w:t>ijant 10 (de</w:t>
      </w:r>
      <w:r w:rsidRPr="00412F60">
        <w:rPr>
          <w:rStyle w:val="fontstyle01"/>
          <w:rFonts w:ascii="Trebuchet MS" w:hAnsi="Trebuchet MS" w:hint="eastAsia"/>
          <w:sz w:val="22"/>
          <w:szCs w:val="22"/>
        </w:rPr>
        <w:t>š</w:t>
      </w:r>
      <w:r w:rsidRPr="00412F60">
        <w:rPr>
          <w:rStyle w:val="fontstyle01"/>
          <w:rFonts w:ascii="Trebuchet MS" w:hAnsi="Trebuchet MS"/>
          <w:sz w:val="22"/>
          <w:szCs w:val="22"/>
        </w:rPr>
        <w:t>imt) procent</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Sutarties vert</w:t>
      </w:r>
      <w:r w:rsidRPr="00412F60">
        <w:rPr>
          <w:rStyle w:val="fontstyle01"/>
          <w:rFonts w:ascii="Trebuchet MS" w:hAnsi="Trebuchet MS" w:hint="eastAsia"/>
          <w:sz w:val="22"/>
          <w:szCs w:val="22"/>
        </w:rPr>
        <w:t>ė</w:t>
      </w:r>
      <w:r w:rsidRPr="00412F60">
        <w:rPr>
          <w:rStyle w:val="fontstyle01"/>
          <w:rFonts w:ascii="Trebuchet MS" w:hAnsi="Trebuchet MS"/>
          <w:sz w:val="22"/>
          <w:szCs w:val="22"/>
        </w:rPr>
        <w:t>s. U</w:t>
      </w:r>
      <w:r w:rsidRPr="00412F60">
        <w:rPr>
          <w:rStyle w:val="fontstyle01"/>
          <w:rFonts w:ascii="Trebuchet MS" w:hAnsi="Trebuchet MS" w:hint="eastAsia"/>
          <w:sz w:val="22"/>
          <w:szCs w:val="22"/>
        </w:rPr>
        <w:t>ž</w:t>
      </w:r>
      <w:r w:rsidRPr="00412F60">
        <w:rPr>
          <w:rStyle w:val="fontstyle01"/>
          <w:rFonts w:ascii="Trebuchet MS" w:hAnsi="Trebuchet MS"/>
          <w:sz w:val="22"/>
          <w:szCs w:val="22"/>
        </w:rPr>
        <w:t xml:space="preserve"> papildomai </w:t>
      </w:r>
      <w:r w:rsidRPr="00412F60">
        <w:rPr>
          <w:rStyle w:val="fontstyle01"/>
          <w:rFonts w:ascii="Trebuchet MS" w:hAnsi="Trebuchet MS" w:hint="eastAsia"/>
          <w:sz w:val="22"/>
          <w:szCs w:val="22"/>
        </w:rPr>
        <w:t>į</w:t>
      </w:r>
      <w:r w:rsidRPr="00412F60">
        <w:rPr>
          <w:rStyle w:val="fontstyle01"/>
          <w:rFonts w:ascii="Trebuchet MS" w:hAnsi="Trebuchet MS"/>
          <w:sz w:val="22"/>
          <w:szCs w:val="22"/>
        </w:rPr>
        <w:t>sigyjamas Sutarties priede nurodytas Paslaugas bus apmok</w:t>
      </w:r>
      <w:r w:rsidRPr="00412F60">
        <w:rPr>
          <w:rStyle w:val="fontstyle01"/>
          <w:rFonts w:ascii="Trebuchet MS" w:hAnsi="Trebuchet MS" w:hint="eastAsia"/>
          <w:sz w:val="22"/>
          <w:szCs w:val="22"/>
        </w:rPr>
        <w:t>ė</w:t>
      </w:r>
      <w:r w:rsidRPr="00412F60">
        <w:rPr>
          <w:rStyle w:val="fontstyle01"/>
          <w:rFonts w:ascii="Trebuchet MS" w:hAnsi="Trebuchet MS"/>
          <w:sz w:val="22"/>
          <w:szCs w:val="22"/>
        </w:rPr>
        <w:t xml:space="preserve">ta pagal Sutarties priede </w:t>
      </w:r>
      <w:r w:rsidRPr="00FB5DEC">
        <w:rPr>
          <w:rFonts w:ascii="Trebuchet MS" w:hAnsi="Trebuchet MS"/>
          <w:sz w:val="22"/>
          <w:szCs w:val="22"/>
        </w:rPr>
        <w:t xml:space="preserve">Nr. 1 </w:t>
      </w:r>
      <w:r w:rsidRPr="00412F60">
        <w:rPr>
          <w:rStyle w:val="fontstyle01"/>
          <w:rFonts w:ascii="Trebuchet MS" w:hAnsi="Trebuchet MS"/>
          <w:sz w:val="22"/>
          <w:szCs w:val="22"/>
        </w:rPr>
        <w:t>nurodytas Paslaug</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kainas. U</w:t>
      </w:r>
      <w:r w:rsidRPr="00412F60">
        <w:rPr>
          <w:rStyle w:val="fontstyle01"/>
          <w:rFonts w:ascii="Trebuchet MS" w:hAnsi="Trebuchet MS" w:hint="eastAsia"/>
          <w:sz w:val="22"/>
          <w:szCs w:val="22"/>
        </w:rPr>
        <w:t>ž</w:t>
      </w:r>
      <w:r w:rsidRPr="00412F60">
        <w:rPr>
          <w:rStyle w:val="fontstyle01"/>
          <w:rFonts w:ascii="Trebuchet MS" w:hAnsi="Trebuchet MS"/>
          <w:sz w:val="22"/>
          <w:szCs w:val="22"/>
        </w:rPr>
        <w:t xml:space="preserve"> Sutarties priede </w:t>
      </w:r>
      <w:r w:rsidRPr="00FB5DEC">
        <w:rPr>
          <w:rFonts w:ascii="Trebuchet MS" w:hAnsi="Trebuchet MS"/>
          <w:sz w:val="22"/>
          <w:szCs w:val="22"/>
        </w:rPr>
        <w:t xml:space="preserve">Nr. 1 </w:t>
      </w:r>
      <w:r w:rsidRPr="00412F60">
        <w:rPr>
          <w:rStyle w:val="fontstyle01"/>
          <w:rFonts w:ascii="Trebuchet MS" w:hAnsi="Trebuchet MS"/>
          <w:sz w:val="22"/>
          <w:szCs w:val="22"/>
        </w:rPr>
        <w:t>nenurodytas, ta</w:t>
      </w:r>
      <w:r w:rsidRPr="00412F60">
        <w:rPr>
          <w:rStyle w:val="fontstyle01"/>
          <w:rFonts w:ascii="Trebuchet MS" w:hAnsi="Trebuchet MS" w:hint="eastAsia"/>
          <w:sz w:val="22"/>
          <w:szCs w:val="22"/>
        </w:rPr>
        <w:t>č</w:t>
      </w:r>
      <w:r w:rsidRPr="00412F60">
        <w:rPr>
          <w:rStyle w:val="fontstyle01"/>
          <w:rFonts w:ascii="Trebuchet MS" w:hAnsi="Trebuchet MS"/>
          <w:sz w:val="22"/>
          <w:szCs w:val="22"/>
        </w:rPr>
        <w:t>iau su pirkimo objektu susijusias Paslaugas bus apmok</w:t>
      </w:r>
      <w:r w:rsidRPr="00412F60">
        <w:rPr>
          <w:rStyle w:val="fontstyle01"/>
          <w:rFonts w:ascii="Trebuchet MS" w:hAnsi="Trebuchet MS" w:hint="eastAsia"/>
          <w:sz w:val="22"/>
          <w:szCs w:val="22"/>
        </w:rPr>
        <w:t>ė</w:t>
      </w:r>
      <w:r w:rsidRPr="00412F60">
        <w:rPr>
          <w:rStyle w:val="fontstyle01"/>
          <w:rFonts w:ascii="Trebuchet MS" w:hAnsi="Trebuchet MS"/>
          <w:sz w:val="22"/>
          <w:szCs w:val="22"/>
        </w:rPr>
        <w:t>ta ne didesn</w:t>
      </w:r>
      <w:r w:rsidRPr="00412F60">
        <w:rPr>
          <w:rStyle w:val="fontstyle01"/>
          <w:rFonts w:ascii="Trebuchet MS" w:hAnsi="Trebuchet MS" w:hint="eastAsia"/>
          <w:sz w:val="22"/>
          <w:szCs w:val="22"/>
        </w:rPr>
        <w:t>ė</w:t>
      </w:r>
      <w:r w:rsidRPr="00412F60">
        <w:rPr>
          <w:rStyle w:val="fontstyle01"/>
          <w:rFonts w:ascii="Trebuchet MS" w:hAnsi="Trebuchet MS"/>
          <w:sz w:val="22"/>
          <w:szCs w:val="22"/>
        </w:rPr>
        <w:t>mis nei u</w:t>
      </w:r>
      <w:r w:rsidRPr="00412F60">
        <w:rPr>
          <w:rStyle w:val="fontstyle01"/>
          <w:rFonts w:ascii="Trebuchet MS" w:hAnsi="Trebuchet MS" w:hint="eastAsia"/>
          <w:sz w:val="22"/>
          <w:szCs w:val="22"/>
        </w:rPr>
        <w:t>ž</w:t>
      </w:r>
      <w:r w:rsidRPr="00412F60">
        <w:rPr>
          <w:rStyle w:val="fontstyle01"/>
          <w:rFonts w:ascii="Trebuchet MS" w:hAnsi="Trebuchet MS"/>
          <w:sz w:val="22"/>
          <w:szCs w:val="22"/>
        </w:rPr>
        <w:t>sakymo dien</w:t>
      </w:r>
      <w:r w:rsidRPr="00412F60">
        <w:rPr>
          <w:rStyle w:val="fontstyle01"/>
          <w:rFonts w:ascii="Trebuchet MS" w:hAnsi="Trebuchet MS" w:hint="eastAsia"/>
          <w:sz w:val="22"/>
          <w:szCs w:val="22"/>
        </w:rPr>
        <w:t>ą</w:t>
      </w:r>
      <w:r w:rsidRPr="00412F60">
        <w:rPr>
          <w:rStyle w:val="fontstyle01"/>
          <w:rFonts w:ascii="Trebuchet MS" w:hAnsi="Trebuchet MS"/>
          <w:sz w:val="22"/>
          <w:szCs w:val="22"/>
        </w:rPr>
        <w:t xml:space="preserve"> Paslaug</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teik</w:t>
      </w:r>
      <w:r w:rsidRPr="00412F60">
        <w:rPr>
          <w:rStyle w:val="fontstyle01"/>
          <w:rFonts w:ascii="Trebuchet MS" w:hAnsi="Trebuchet MS" w:hint="eastAsia"/>
          <w:sz w:val="22"/>
          <w:szCs w:val="22"/>
        </w:rPr>
        <w:t>ė</w:t>
      </w:r>
      <w:r w:rsidRPr="00412F60">
        <w:rPr>
          <w:rStyle w:val="fontstyle01"/>
          <w:rFonts w:ascii="Trebuchet MS" w:hAnsi="Trebuchet MS"/>
          <w:sz w:val="22"/>
          <w:szCs w:val="22"/>
        </w:rPr>
        <w:t>jo prekybos vietoje, kataloge ar interneto svetain</w:t>
      </w:r>
      <w:r w:rsidRPr="00412F60">
        <w:rPr>
          <w:rStyle w:val="fontstyle01"/>
          <w:rFonts w:ascii="Trebuchet MS" w:hAnsi="Trebuchet MS" w:hint="eastAsia"/>
          <w:sz w:val="22"/>
          <w:szCs w:val="22"/>
        </w:rPr>
        <w:t>ė</w:t>
      </w:r>
      <w:r w:rsidRPr="00412F60">
        <w:rPr>
          <w:rStyle w:val="fontstyle01"/>
          <w:rFonts w:ascii="Trebuchet MS" w:hAnsi="Trebuchet MS"/>
          <w:sz w:val="22"/>
          <w:szCs w:val="22"/>
        </w:rPr>
        <w:t>je nurodytomis galiojan</w:t>
      </w:r>
      <w:r w:rsidRPr="00412F60">
        <w:rPr>
          <w:rStyle w:val="fontstyle01"/>
          <w:rFonts w:ascii="Trebuchet MS" w:hAnsi="Trebuchet MS" w:hint="eastAsia"/>
          <w:sz w:val="22"/>
          <w:szCs w:val="22"/>
        </w:rPr>
        <w:t>č</w:t>
      </w:r>
      <w:r w:rsidRPr="00412F60">
        <w:rPr>
          <w:rStyle w:val="fontstyle01"/>
          <w:rFonts w:ascii="Trebuchet MS" w:hAnsi="Trebuchet MS"/>
          <w:sz w:val="22"/>
          <w:szCs w:val="22"/>
        </w:rPr>
        <w:t xml:space="preserve">iomis </w:t>
      </w:r>
      <w:r w:rsidRPr="00412F60">
        <w:rPr>
          <w:rStyle w:val="fontstyle01"/>
          <w:rFonts w:ascii="Trebuchet MS" w:hAnsi="Trebuchet MS" w:hint="eastAsia"/>
          <w:sz w:val="22"/>
          <w:szCs w:val="22"/>
        </w:rPr>
        <w:t>š</w:t>
      </w:r>
      <w:r w:rsidRPr="00412F60">
        <w:rPr>
          <w:rStyle w:val="fontstyle01"/>
          <w:rFonts w:ascii="Trebuchet MS" w:hAnsi="Trebuchet MS"/>
          <w:sz w:val="22"/>
          <w:szCs w:val="22"/>
        </w:rPr>
        <w:t>i</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paslaug</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kainomis arba, jei tokios kainos neskelbiamos, Paslaug</w:t>
      </w:r>
      <w:r w:rsidRPr="00412F60">
        <w:rPr>
          <w:rStyle w:val="fontstyle01"/>
          <w:rFonts w:ascii="Trebuchet MS" w:hAnsi="Trebuchet MS" w:hint="eastAsia"/>
          <w:sz w:val="22"/>
          <w:szCs w:val="22"/>
        </w:rPr>
        <w:t>ų</w:t>
      </w:r>
      <w:r w:rsidRPr="00412F60">
        <w:rPr>
          <w:rStyle w:val="fontstyle01"/>
          <w:rFonts w:ascii="Trebuchet MS" w:hAnsi="Trebuchet MS"/>
          <w:sz w:val="22"/>
          <w:szCs w:val="22"/>
        </w:rPr>
        <w:t xml:space="preserve"> teik</w:t>
      </w:r>
      <w:r w:rsidRPr="00412F60">
        <w:rPr>
          <w:rStyle w:val="fontstyle01"/>
          <w:rFonts w:ascii="Trebuchet MS" w:hAnsi="Trebuchet MS" w:hint="eastAsia"/>
          <w:sz w:val="22"/>
          <w:szCs w:val="22"/>
        </w:rPr>
        <w:t>ė</w:t>
      </w:r>
      <w:r w:rsidRPr="00412F60">
        <w:rPr>
          <w:rStyle w:val="fontstyle01"/>
          <w:rFonts w:ascii="Trebuchet MS" w:hAnsi="Trebuchet MS"/>
          <w:sz w:val="22"/>
          <w:szCs w:val="22"/>
        </w:rPr>
        <w:t>jo pasi</w:t>
      </w:r>
      <w:r w:rsidRPr="00412F60">
        <w:rPr>
          <w:rStyle w:val="fontstyle01"/>
          <w:rFonts w:ascii="Trebuchet MS" w:hAnsi="Trebuchet MS" w:hint="eastAsia"/>
          <w:sz w:val="22"/>
          <w:szCs w:val="22"/>
        </w:rPr>
        <w:t>ū</w:t>
      </w:r>
      <w:r w:rsidRPr="00412F60">
        <w:rPr>
          <w:rStyle w:val="fontstyle01"/>
          <w:rFonts w:ascii="Trebuchet MS" w:hAnsi="Trebuchet MS"/>
          <w:sz w:val="22"/>
          <w:szCs w:val="22"/>
        </w:rPr>
        <w:t>lytomis, konkurencingomis ir rink</w:t>
      </w:r>
      <w:r w:rsidRPr="00412F60">
        <w:rPr>
          <w:rStyle w:val="fontstyle01"/>
          <w:rFonts w:ascii="Trebuchet MS" w:hAnsi="Trebuchet MS" w:hint="eastAsia"/>
          <w:sz w:val="22"/>
          <w:szCs w:val="22"/>
        </w:rPr>
        <w:t>ą</w:t>
      </w:r>
      <w:r w:rsidRPr="00412F60">
        <w:rPr>
          <w:rStyle w:val="fontstyle01"/>
          <w:rFonts w:ascii="Trebuchet MS" w:hAnsi="Trebuchet MS"/>
          <w:sz w:val="22"/>
          <w:szCs w:val="22"/>
        </w:rPr>
        <w:t xml:space="preserve"> atitinkan</w:t>
      </w:r>
      <w:r w:rsidRPr="00412F60">
        <w:rPr>
          <w:rStyle w:val="fontstyle01"/>
          <w:rFonts w:ascii="Trebuchet MS" w:hAnsi="Trebuchet MS" w:hint="eastAsia"/>
          <w:sz w:val="22"/>
          <w:szCs w:val="22"/>
        </w:rPr>
        <w:t>č</w:t>
      </w:r>
      <w:r w:rsidRPr="00412F60">
        <w:rPr>
          <w:rStyle w:val="fontstyle01"/>
          <w:rFonts w:ascii="Trebuchet MS" w:hAnsi="Trebuchet MS"/>
          <w:sz w:val="22"/>
          <w:szCs w:val="22"/>
        </w:rPr>
        <w:t>iomis kainomis</w:t>
      </w:r>
      <w:r w:rsidR="00AA70EC" w:rsidRPr="00412F60">
        <w:rPr>
          <w:rFonts w:ascii="Trebuchet MS" w:hAnsi="Trebuchet MS"/>
          <w:iCs/>
          <w:sz w:val="22"/>
          <w:szCs w:val="22"/>
          <w:lang w:bidi="hi-IN"/>
        </w:rPr>
        <w:t>.</w:t>
      </w:r>
    </w:p>
    <w:p w14:paraId="2BDDD0E5" w14:textId="77777777" w:rsidR="00BC01A9" w:rsidRPr="00BC01A9" w:rsidRDefault="00BC01A9" w:rsidP="00BC01A9">
      <w:pPr>
        <w:pStyle w:val="ListParagraph"/>
        <w:widowControl w:val="0"/>
        <w:numPr>
          <w:ilvl w:val="1"/>
          <w:numId w:val="33"/>
        </w:numPr>
        <w:tabs>
          <w:tab w:val="left" w:pos="0"/>
          <w:tab w:val="num" w:pos="993"/>
        </w:tabs>
        <w:suppressAutoHyphens/>
        <w:spacing w:after="0" w:line="240" w:lineRule="auto"/>
        <w:ind w:left="0" w:firstLine="709"/>
        <w:jc w:val="both"/>
        <w:rPr>
          <w:rFonts w:ascii="Trebuchet MS" w:hAnsi="Trebuchet MS"/>
          <w:sz w:val="22"/>
          <w:szCs w:val="22"/>
        </w:rPr>
      </w:pPr>
      <w:r w:rsidRPr="00BC01A9">
        <w:rPr>
          <w:rFonts w:ascii="Trebuchet MS" w:eastAsia="Calibri" w:hAnsi="Trebuchet MS" w:cs="Times New Roman"/>
          <w:sz w:val="22"/>
          <w:szCs w:val="22"/>
        </w:rPr>
        <w:t xml:space="preserve">Šalys, vykdydamos Sutartį, įsipareigoja laikytis šių socialinio atsakingumo ir aplinkosaugos reikalavimų (žaliasis pirkimas, socialiai atsakingas pirkimas): </w:t>
      </w:r>
    </w:p>
    <w:p w14:paraId="0C0E416E" w14:textId="64DDAA3E" w:rsidR="00BC01A9" w:rsidRDefault="00BC01A9" w:rsidP="002954CC">
      <w:pPr>
        <w:widowControl w:val="0"/>
        <w:tabs>
          <w:tab w:val="left" w:pos="0"/>
          <w:tab w:val="num" w:pos="993"/>
        </w:tabs>
        <w:suppressAutoHyphens/>
        <w:spacing w:after="0" w:line="240" w:lineRule="auto"/>
        <w:ind w:firstLine="709"/>
        <w:jc w:val="both"/>
        <w:rPr>
          <w:rFonts w:ascii="Trebuchet MS" w:hAnsi="Trebuchet MS"/>
          <w:sz w:val="22"/>
          <w:szCs w:val="22"/>
        </w:rPr>
      </w:pPr>
      <w:r>
        <w:rPr>
          <w:rFonts w:ascii="Trebuchet MS" w:eastAsia="Calibri" w:hAnsi="Trebuchet MS" w:cs="Times New Roman"/>
          <w:sz w:val="22"/>
          <w:szCs w:val="22"/>
        </w:rPr>
        <w:t xml:space="preserve">1.4.1. </w:t>
      </w:r>
      <w:r w:rsidRPr="00BC01A9">
        <w:rPr>
          <w:rFonts w:ascii="Trebuchet MS" w:eastAsia="Calibri" w:hAnsi="Trebuchet MS" w:cs="Times New Roman"/>
          <w:sz w:val="22"/>
          <w:szCs w:val="22"/>
        </w:rPr>
        <w:t xml:space="preserve">užtikrinti lygias galimybes darbo aplinkoje, rūšiuoti atliekas, mažinti popieriaus sunaudojimą, atsisakyti nebūtino dokumentų kopijavimo ir spausdinimo. Su Sutarties vykdymu susiję dokumentai </w:t>
      </w:r>
      <w:r w:rsidR="00CC4FD1">
        <w:rPr>
          <w:rFonts w:ascii="Trebuchet MS" w:eastAsia="Calibri" w:hAnsi="Trebuchet MS" w:cs="Times New Roman"/>
          <w:sz w:val="22"/>
          <w:szCs w:val="22"/>
        </w:rPr>
        <w:t>Užsakovui</w:t>
      </w:r>
      <w:r w:rsidRPr="00BC01A9">
        <w:rPr>
          <w:rFonts w:ascii="Trebuchet MS" w:eastAsia="Calibri" w:hAnsi="Trebuchet MS" w:cs="Times New Roman"/>
          <w:sz w:val="22"/>
          <w:szCs w:val="22"/>
        </w:rPr>
        <w:t xml:space="preserve"> turi būti pateikti tik elektroniniu formatu (nebent Sutartyje ir jos prieduose nenumatyta kitaip). Išimtiniais atvejais su Sutarties vykdymu susiję dokumentai, turi (gali) būti pateikiami popieriniu formatu, jeigu toks formatas privalomas pagal teisės aktus arba </w:t>
      </w:r>
      <w:r w:rsidR="00CC4FD1">
        <w:rPr>
          <w:rFonts w:ascii="Trebuchet MS" w:eastAsia="Calibri" w:hAnsi="Trebuchet MS" w:cs="Times New Roman"/>
          <w:sz w:val="22"/>
          <w:szCs w:val="22"/>
        </w:rPr>
        <w:t>Užsakovas</w:t>
      </w:r>
      <w:r w:rsidRPr="00BC01A9">
        <w:rPr>
          <w:rFonts w:ascii="Trebuchet MS" w:eastAsia="Calibri" w:hAnsi="Trebuchet MS" w:cs="Times New Roman"/>
          <w:sz w:val="22"/>
          <w:szCs w:val="22"/>
        </w:rPr>
        <w:t xml:space="preserve">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r w:rsidR="00AF4FB3">
        <w:rPr>
          <w:rFonts w:ascii="Trebuchet MS" w:eastAsia="Calibri" w:hAnsi="Trebuchet MS" w:cs="Times New Roman"/>
          <w:sz w:val="22"/>
          <w:szCs w:val="22"/>
        </w:rPr>
        <w:t xml:space="preserve"> (toliau - </w:t>
      </w:r>
      <w:r w:rsidR="00AF4FB3" w:rsidRPr="00AF4FB3">
        <w:rPr>
          <w:rFonts w:ascii="Trebuchet MS" w:eastAsia="Calibri" w:hAnsi="Trebuchet MS" w:cs="Times New Roman"/>
          <w:sz w:val="22"/>
          <w:szCs w:val="22"/>
        </w:rPr>
        <w:t>Aplinkos apsaugos kriterijų taikymo, vykdant žaliuosius pirkimus, tvarkos apraš</w:t>
      </w:r>
      <w:r w:rsidR="00AF4FB3">
        <w:rPr>
          <w:rFonts w:ascii="Trebuchet MS" w:eastAsia="Calibri" w:hAnsi="Trebuchet MS" w:cs="Times New Roman"/>
          <w:sz w:val="22"/>
          <w:szCs w:val="22"/>
        </w:rPr>
        <w:t>as)</w:t>
      </w:r>
      <w:r w:rsidRPr="00BC01A9">
        <w:rPr>
          <w:rFonts w:ascii="Trebuchet MS" w:hAnsi="Trebuchet MS"/>
          <w:sz w:val="22"/>
          <w:szCs w:val="22"/>
        </w:rPr>
        <w:t>.</w:t>
      </w:r>
    </w:p>
    <w:p w14:paraId="07D9C613" w14:textId="6865A77F" w:rsidR="00B35C3A" w:rsidRDefault="00BC01A9" w:rsidP="00662976">
      <w:pPr>
        <w:widowControl w:val="0"/>
        <w:tabs>
          <w:tab w:val="left" w:pos="0"/>
          <w:tab w:val="num" w:pos="993"/>
        </w:tabs>
        <w:suppressAutoHyphens/>
        <w:spacing w:after="0" w:line="240" w:lineRule="auto"/>
        <w:ind w:firstLine="709"/>
        <w:jc w:val="both"/>
        <w:rPr>
          <w:rFonts w:ascii="Trebuchet MS" w:eastAsia="Times New Roman" w:hAnsi="Trebuchet MS" w:cs="Times New Roman"/>
          <w:sz w:val="22"/>
          <w:szCs w:val="22"/>
        </w:rPr>
      </w:pPr>
      <w:r>
        <w:rPr>
          <w:rFonts w:ascii="Trebuchet MS" w:hAnsi="Trebuchet MS"/>
          <w:sz w:val="22"/>
          <w:szCs w:val="22"/>
        </w:rPr>
        <w:t xml:space="preserve">1.4.2. </w:t>
      </w:r>
      <w:r w:rsidR="00662976">
        <w:rPr>
          <w:rFonts w:ascii="Trebuchet MS" w:eastAsia="Times New Roman" w:hAnsi="Trebuchet MS" w:cs="Times New Roman"/>
          <w:sz w:val="22"/>
          <w:szCs w:val="22"/>
        </w:rPr>
        <w:t>Paslaugos teikiamos</w:t>
      </w:r>
      <w:r w:rsidRPr="00BC01A9">
        <w:rPr>
          <w:rFonts w:ascii="Trebuchet MS" w:eastAsia="Times New Roman" w:hAnsi="Trebuchet MS" w:cs="Times New Roman"/>
          <w:sz w:val="22"/>
          <w:szCs w:val="22"/>
        </w:rPr>
        <w:t xml:space="preserve"> naudojant netaršias</w:t>
      </w:r>
      <w:r>
        <w:rPr>
          <w:rStyle w:val="FootnoteReference"/>
          <w:rFonts w:ascii="Trebuchet MS" w:eastAsia="Times New Roman" w:hAnsi="Trebuchet MS" w:cs="Times New Roman"/>
          <w:sz w:val="22"/>
          <w:szCs w:val="22"/>
        </w:rPr>
        <w:footnoteReference w:id="2"/>
      </w:r>
      <w:r w:rsidRPr="00BC01A9">
        <w:rPr>
          <w:rFonts w:ascii="Trebuchet MS" w:eastAsia="Times New Roman" w:hAnsi="Trebuchet MS" w:cs="Times New Roman"/>
          <w:sz w:val="22"/>
          <w:szCs w:val="22"/>
        </w:rPr>
        <w:t xml:space="preserve"> ir (ar) mažiau aplinką teršiančias transporto </w:t>
      </w:r>
      <w:r w:rsidRPr="00BC01A9">
        <w:rPr>
          <w:rFonts w:ascii="Trebuchet MS" w:eastAsia="Times New Roman" w:hAnsi="Trebuchet MS" w:cs="Times New Roman"/>
          <w:sz w:val="22"/>
          <w:szCs w:val="22"/>
        </w:rPr>
        <w:lastRenderedPageBreak/>
        <w:t>priemones, atitinkančias M ir N kategorijų kelių transporto priemonėms taikomus minimalius aplinkos apsaugos kriterijus, nustatytus</w:t>
      </w:r>
      <w:r w:rsidRPr="0077272A">
        <w:t xml:space="preserve"> </w:t>
      </w:r>
      <w:r w:rsidRPr="00BC01A9">
        <w:rPr>
          <w:rFonts w:ascii="Trebuchet MS" w:eastAsia="Times New Roman" w:hAnsi="Trebuchet MS" w:cs="Times New Roman"/>
          <w:sz w:val="22"/>
          <w:szCs w:val="22"/>
        </w:rPr>
        <w:t>Aplinkos apsaugos kriterijų taikymo, vykdant žaliuosius pirkimus, tvarkos aprašo 2 priedo X skyriuje „M ir N kategorijų kelių transporto priemonės“) ir trumpiausiais galimais maršrutais.</w:t>
      </w:r>
    </w:p>
    <w:p w14:paraId="024E3E14" w14:textId="4D8C63B5" w:rsidR="00AF4FB3" w:rsidRDefault="00AF4FB3" w:rsidP="00662976">
      <w:pPr>
        <w:widowControl w:val="0"/>
        <w:tabs>
          <w:tab w:val="left" w:pos="0"/>
          <w:tab w:val="num" w:pos="993"/>
        </w:tabs>
        <w:suppressAutoHyphens/>
        <w:spacing w:after="0" w:line="240" w:lineRule="auto"/>
        <w:ind w:firstLine="709"/>
        <w:jc w:val="both"/>
        <w:rPr>
          <w:rFonts w:ascii="Trebuchet MS" w:eastAsia="Times New Roman" w:hAnsi="Trebuchet MS" w:cs="Times New Roman"/>
          <w:sz w:val="22"/>
          <w:szCs w:val="22"/>
        </w:rPr>
      </w:pPr>
      <w:r>
        <w:rPr>
          <w:rFonts w:ascii="Trebuchet MS" w:eastAsia="Times New Roman" w:hAnsi="Trebuchet MS" w:cs="Times New Roman"/>
          <w:sz w:val="22"/>
          <w:szCs w:val="22"/>
        </w:rPr>
        <w:t>1.4.3. Paslaugų teikėjas įsipareigoja atlikdamas Paslaugas sunaudoti kuo</w:t>
      </w:r>
      <w:r w:rsidRPr="00AF4FB3">
        <w:rPr>
          <w:rFonts w:ascii="Trebuchet MS" w:eastAsia="Times New Roman" w:hAnsi="Trebuchet MS" w:cs="Times New Roman"/>
          <w:sz w:val="22"/>
          <w:szCs w:val="22"/>
        </w:rPr>
        <w:t xml:space="preserve"> mažiau gamtos išteklių</w:t>
      </w:r>
      <w:r>
        <w:rPr>
          <w:rFonts w:ascii="Trebuchet MS" w:eastAsia="Times New Roman" w:hAnsi="Trebuchet MS" w:cs="Times New Roman"/>
          <w:sz w:val="22"/>
          <w:szCs w:val="22"/>
        </w:rPr>
        <w:t>, Paslaugoms teikti sunaudoti mažiau elektros energijos i</w:t>
      </w:r>
      <w:r w:rsidRPr="00AF4FB3">
        <w:rPr>
          <w:rFonts w:ascii="Trebuchet MS" w:eastAsia="Times New Roman" w:hAnsi="Trebuchet MS" w:cs="Times New Roman"/>
          <w:sz w:val="22"/>
          <w:szCs w:val="22"/>
        </w:rPr>
        <w:t>r (ar) naudo</w:t>
      </w:r>
      <w:r>
        <w:rPr>
          <w:rFonts w:ascii="Trebuchet MS" w:eastAsia="Times New Roman" w:hAnsi="Trebuchet MS" w:cs="Times New Roman"/>
          <w:sz w:val="22"/>
          <w:szCs w:val="22"/>
        </w:rPr>
        <w:t>ti</w:t>
      </w:r>
      <w:r w:rsidRPr="00AF4FB3">
        <w:rPr>
          <w:rFonts w:ascii="Trebuchet MS" w:eastAsia="Times New Roman" w:hAnsi="Trebuchet MS" w:cs="Times New Roman"/>
          <w:sz w:val="22"/>
          <w:szCs w:val="22"/>
        </w:rPr>
        <w:t xml:space="preserve"> energij</w:t>
      </w:r>
      <w:r>
        <w:rPr>
          <w:rFonts w:ascii="Trebuchet MS" w:eastAsia="Times New Roman" w:hAnsi="Trebuchet MS" w:cs="Times New Roman"/>
          <w:sz w:val="22"/>
          <w:szCs w:val="22"/>
        </w:rPr>
        <w:t>ą</w:t>
      </w:r>
      <w:r w:rsidRPr="00AF4FB3">
        <w:rPr>
          <w:rFonts w:ascii="Trebuchet MS" w:eastAsia="Times New Roman" w:hAnsi="Trebuchet MS" w:cs="Times New Roman"/>
          <w:sz w:val="22"/>
          <w:szCs w:val="22"/>
        </w:rPr>
        <w:t xml:space="preserve"> iš atsinaujinančių energijos išteklių</w:t>
      </w:r>
      <w:r>
        <w:rPr>
          <w:rFonts w:ascii="Trebuchet MS" w:eastAsia="Times New Roman" w:hAnsi="Trebuchet MS" w:cs="Times New Roman"/>
          <w:sz w:val="22"/>
          <w:szCs w:val="22"/>
        </w:rPr>
        <w:t xml:space="preserve">, Paslaugoms suteikti </w:t>
      </w:r>
      <w:r w:rsidRPr="00AF4FB3">
        <w:rPr>
          <w:rFonts w:ascii="Trebuchet MS" w:eastAsia="Times New Roman" w:hAnsi="Trebuchet MS" w:cs="Times New Roman"/>
          <w:sz w:val="22"/>
          <w:szCs w:val="22"/>
        </w:rPr>
        <w:t>naudo</w:t>
      </w:r>
      <w:r>
        <w:rPr>
          <w:rFonts w:ascii="Trebuchet MS" w:eastAsia="Times New Roman" w:hAnsi="Trebuchet MS" w:cs="Times New Roman"/>
          <w:sz w:val="22"/>
          <w:szCs w:val="22"/>
        </w:rPr>
        <w:t>ti</w:t>
      </w:r>
      <w:r w:rsidRPr="00AF4FB3">
        <w:rPr>
          <w:rFonts w:ascii="Trebuchet MS" w:eastAsia="Times New Roman" w:hAnsi="Trebuchet MS" w:cs="Times New Roman"/>
          <w:sz w:val="22"/>
          <w:szCs w:val="22"/>
        </w:rPr>
        <w:t xml:space="preserve"> mažiau ar nenau</w:t>
      </w:r>
      <w:r>
        <w:rPr>
          <w:rFonts w:ascii="Trebuchet MS" w:eastAsia="Times New Roman" w:hAnsi="Trebuchet MS" w:cs="Times New Roman"/>
          <w:sz w:val="22"/>
          <w:szCs w:val="22"/>
        </w:rPr>
        <w:t>doti visai</w:t>
      </w:r>
      <w:r w:rsidRPr="00AF4FB3">
        <w:rPr>
          <w:rFonts w:ascii="Trebuchet MS" w:eastAsia="Times New Roman" w:hAnsi="Trebuchet MS" w:cs="Times New Roman"/>
          <w:sz w:val="22"/>
          <w:szCs w:val="22"/>
        </w:rPr>
        <w:t xml:space="preserve"> pavojingųjų cheminių medžiagų, neterš</w:t>
      </w:r>
      <w:r>
        <w:rPr>
          <w:rFonts w:ascii="Trebuchet MS" w:eastAsia="Times New Roman" w:hAnsi="Trebuchet MS" w:cs="Times New Roman"/>
          <w:sz w:val="22"/>
          <w:szCs w:val="22"/>
        </w:rPr>
        <w:t>ti</w:t>
      </w:r>
      <w:r w:rsidRPr="00AF4FB3">
        <w:rPr>
          <w:rFonts w:ascii="Trebuchet MS" w:eastAsia="Times New Roman" w:hAnsi="Trebuchet MS" w:cs="Times New Roman"/>
          <w:sz w:val="22"/>
          <w:szCs w:val="22"/>
        </w:rPr>
        <w:t xml:space="preserve"> aplink</w:t>
      </w:r>
      <w:r>
        <w:rPr>
          <w:rFonts w:ascii="Trebuchet MS" w:eastAsia="Times New Roman" w:hAnsi="Trebuchet MS" w:cs="Times New Roman"/>
          <w:sz w:val="22"/>
          <w:szCs w:val="22"/>
        </w:rPr>
        <w:t>os</w:t>
      </w:r>
      <w:r w:rsidRPr="00AF4FB3">
        <w:rPr>
          <w:rFonts w:ascii="Trebuchet MS" w:eastAsia="Times New Roman" w:hAnsi="Trebuchet MS" w:cs="Times New Roman"/>
          <w:sz w:val="22"/>
          <w:szCs w:val="22"/>
        </w:rPr>
        <w:t xml:space="preserve"> ir nekel</w:t>
      </w:r>
      <w:r>
        <w:rPr>
          <w:rFonts w:ascii="Trebuchet MS" w:eastAsia="Times New Roman" w:hAnsi="Trebuchet MS" w:cs="Times New Roman"/>
          <w:sz w:val="22"/>
          <w:szCs w:val="22"/>
        </w:rPr>
        <w:t>ti</w:t>
      </w:r>
      <w:r w:rsidRPr="00AF4FB3">
        <w:rPr>
          <w:rFonts w:ascii="Trebuchet MS" w:eastAsia="Times New Roman" w:hAnsi="Trebuchet MS" w:cs="Times New Roman"/>
          <w:sz w:val="22"/>
          <w:szCs w:val="22"/>
        </w:rPr>
        <w:t xml:space="preserve"> pavoj</w:t>
      </w:r>
      <w:r>
        <w:rPr>
          <w:rFonts w:ascii="Trebuchet MS" w:eastAsia="Times New Roman" w:hAnsi="Trebuchet MS" w:cs="Times New Roman"/>
          <w:sz w:val="22"/>
          <w:szCs w:val="22"/>
        </w:rPr>
        <w:t>a</w:t>
      </w:r>
      <w:r w:rsidRPr="00AF4FB3">
        <w:rPr>
          <w:rFonts w:ascii="Trebuchet MS" w:eastAsia="Times New Roman" w:hAnsi="Trebuchet MS" w:cs="Times New Roman"/>
          <w:sz w:val="22"/>
          <w:szCs w:val="22"/>
        </w:rPr>
        <w:t>us sveikatai</w:t>
      </w:r>
      <w:r>
        <w:rPr>
          <w:rFonts w:ascii="Trebuchet MS" w:eastAsia="Times New Roman" w:hAnsi="Trebuchet MS" w:cs="Times New Roman"/>
          <w:sz w:val="22"/>
          <w:szCs w:val="22"/>
        </w:rPr>
        <w:t>.</w:t>
      </w:r>
    </w:p>
    <w:p w14:paraId="001EF33F" w14:textId="77777777" w:rsidR="00AF4FB3" w:rsidRPr="006C41EC" w:rsidRDefault="00AF4FB3" w:rsidP="00662976">
      <w:pPr>
        <w:widowControl w:val="0"/>
        <w:tabs>
          <w:tab w:val="left" w:pos="0"/>
          <w:tab w:val="num" w:pos="993"/>
        </w:tabs>
        <w:suppressAutoHyphens/>
        <w:spacing w:after="0" w:line="240" w:lineRule="auto"/>
        <w:ind w:firstLine="709"/>
        <w:jc w:val="both"/>
        <w:rPr>
          <w:rFonts w:ascii="Trebuchet MS" w:hAnsi="Trebuchet MS"/>
          <w:sz w:val="22"/>
          <w:szCs w:val="22"/>
          <w:lang w:eastAsia="zh-CN"/>
        </w:rPr>
      </w:pPr>
    </w:p>
    <w:p w14:paraId="6C824C94" w14:textId="7546D5BA" w:rsidR="00B35C3A" w:rsidRDefault="00A006BB" w:rsidP="00412F60">
      <w:pPr>
        <w:numPr>
          <w:ilvl w:val="0"/>
          <w:numId w:val="27"/>
        </w:numPr>
        <w:suppressAutoHyphens/>
        <w:spacing w:after="0" w:line="240" w:lineRule="auto"/>
        <w:ind w:left="927"/>
        <w:jc w:val="center"/>
        <w:rPr>
          <w:rFonts w:ascii="Trebuchet MS" w:hAnsi="Trebuchet MS"/>
          <w:b/>
          <w:bCs/>
          <w:sz w:val="22"/>
          <w:szCs w:val="22"/>
          <w:lang w:eastAsia="zh-CN"/>
        </w:rPr>
      </w:pPr>
      <w:r w:rsidRPr="006C41EC">
        <w:rPr>
          <w:rFonts w:ascii="Trebuchet MS" w:hAnsi="Trebuchet MS"/>
          <w:b/>
          <w:bCs/>
          <w:sz w:val="22"/>
          <w:szCs w:val="22"/>
          <w:lang w:eastAsia="zh-CN"/>
        </w:rPr>
        <w:t>SUTARTIES KAINA (KAINODAROS TAISYKLĖS) IR MOKĖJIMO SĄLYGOS</w:t>
      </w:r>
    </w:p>
    <w:p w14:paraId="427E8BD4" w14:textId="77777777" w:rsidR="00E5034E" w:rsidRPr="00E5034E" w:rsidRDefault="00E5034E" w:rsidP="00E5034E">
      <w:pPr>
        <w:suppressAutoHyphens/>
        <w:spacing w:after="0" w:line="240" w:lineRule="auto"/>
        <w:ind w:left="927"/>
        <w:rPr>
          <w:rFonts w:ascii="Trebuchet MS" w:hAnsi="Trebuchet MS"/>
          <w:b/>
          <w:bCs/>
          <w:sz w:val="22"/>
          <w:szCs w:val="22"/>
          <w:lang w:eastAsia="zh-CN"/>
        </w:rPr>
      </w:pPr>
    </w:p>
    <w:p w14:paraId="73BC4952" w14:textId="18C34838" w:rsidR="006C2AA5" w:rsidRPr="0012038B" w:rsidRDefault="006C2AA5" w:rsidP="0012038B">
      <w:pPr>
        <w:pStyle w:val="ListParagraph"/>
        <w:widowControl w:val="0"/>
        <w:numPr>
          <w:ilvl w:val="1"/>
          <w:numId w:val="27"/>
        </w:numPr>
        <w:tabs>
          <w:tab w:val="left" w:pos="0"/>
          <w:tab w:val="left" w:pos="1276"/>
        </w:tabs>
        <w:spacing w:after="0" w:line="240" w:lineRule="auto"/>
        <w:ind w:hanging="437"/>
        <w:jc w:val="both"/>
        <w:rPr>
          <w:rFonts w:ascii="Trebuchet MS" w:hAnsi="Trebuchet MS"/>
          <w:sz w:val="22"/>
          <w:szCs w:val="22"/>
        </w:rPr>
      </w:pPr>
      <w:bookmarkStart w:id="10" w:name="_Hlk46393472"/>
      <w:r w:rsidRPr="006C2AA5">
        <w:rPr>
          <w:rFonts w:ascii="Trebuchet MS" w:hAnsi="Trebuchet MS"/>
          <w:sz w:val="22"/>
          <w:szCs w:val="22"/>
        </w:rPr>
        <w:t xml:space="preserve">Sutarties </w:t>
      </w:r>
      <w:r w:rsidR="0012038B">
        <w:rPr>
          <w:rFonts w:ascii="Trebuchet MS" w:hAnsi="Trebuchet MS"/>
          <w:sz w:val="22"/>
          <w:szCs w:val="22"/>
        </w:rPr>
        <w:t>vertė</w:t>
      </w:r>
      <w:r w:rsidRPr="006C2AA5">
        <w:rPr>
          <w:rFonts w:ascii="Trebuchet MS" w:hAnsi="Trebuchet MS"/>
          <w:sz w:val="22"/>
          <w:szCs w:val="22"/>
        </w:rPr>
        <w:t>:</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4"/>
        <w:gridCol w:w="6526"/>
      </w:tblGrid>
      <w:tr w:rsidR="006C2AA5" w:rsidRPr="006C2AA5" w14:paraId="61E0DB87" w14:textId="77777777" w:rsidTr="00A6671D">
        <w:tc>
          <w:tcPr>
            <w:tcW w:w="3402" w:type="dxa"/>
            <w:tcBorders>
              <w:top w:val="single" w:sz="4" w:space="0" w:color="auto"/>
              <w:left w:val="single" w:sz="4" w:space="0" w:color="auto"/>
              <w:bottom w:val="single" w:sz="4" w:space="0" w:color="auto"/>
              <w:right w:val="single" w:sz="4" w:space="0" w:color="auto"/>
            </w:tcBorders>
            <w:hideMark/>
          </w:tcPr>
          <w:p w14:paraId="1955D0B8" w14:textId="2EDD88A6" w:rsidR="006C2AA5" w:rsidRPr="006C2AA5" w:rsidRDefault="006C2AA5" w:rsidP="006C2AA5">
            <w:pPr>
              <w:tabs>
                <w:tab w:val="left" w:pos="993"/>
              </w:tabs>
              <w:suppressAutoHyphens/>
              <w:spacing w:after="0" w:line="240" w:lineRule="auto"/>
              <w:ind w:right="-567"/>
              <w:rPr>
                <w:rFonts w:ascii="Trebuchet MS" w:hAnsi="Trebuchet MS"/>
                <w:b/>
                <w:sz w:val="22"/>
                <w:szCs w:val="22"/>
                <w:lang w:eastAsia="zh-CN"/>
              </w:rPr>
            </w:pPr>
            <w:r w:rsidRPr="006C2AA5">
              <w:rPr>
                <w:rFonts w:ascii="Trebuchet MS" w:hAnsi="Trebuchet MS"/>
                <w:b/>
                <w:sz w:val="22"/>
                <w:szCs w:val="22"/>
              </w:rPr>
              <w:t xml:space="preserve">Sutarties </w:t>
            </w:r>
            <w:r w:rsidR="0012038B">
              <w:rPr>
                <w:rFonts w:ascii="Trebuchet MS" w:hAnsi="Trebuchet MS"/>
                <w:b/>
                <w:sz w:val="22"/>
                <w:szCs w:val="22"/>
              </w:rPr>
              <w:t>vertė</w:t>
            </w:r>
            <w:r w:rsidRPr="006C2AA5">
              <w:rPr>
                <w:rFonts w:ascii="Trebuchet MS" w:hAnsi="Trebuchet MS"/>
                <w:b/>
                <w:sz w:val="22"/>
                <w:szCs w:val="22"/>
              </w:rPr>
              <w:t xml:space="preserve"> be PVM</w:t>
            </w:r>
          </w:p>
        </w:tc>
        <w:tc>
          <w:tcPr>
            <w:tcW w:w="6521" w:type="dxa"/>
            <w:tcBorders>
              <w:top w:val="single" w:sz="4" w:space="0" w:color="auto"/>
              <w:left w:val="single" w:sz="4" w:space="0" w:color="auto"/>
              <w:bottom w:val="single" w:sz="4" w:space="0" w:color="auto"/>
              <w:right w:val="single" w:sz="4" w:space="0" w:color="auto"/>
            </w:tcBorders>
            <w:hideMark/>
          </w:tcPr>
          <w:p w14:paraId="0C34D520" w14:textId="77777777" w:rsidR="006C2AA5" w:rsidRPr="006C2AA5" w:rsidRDefault="00EC3176" w:rsidP="006C2AA5">
            <w:pPr>
              <w:suppressAutoHyphens/>
              <w:spacing w:after="0" w:line="240" w:lineRule="auto"/>
              <w:ind w:right="-567"/>
              <w:rPr>
                <w:rFonts w:ascii="Trebuchet MS" w:hAnsi="Trebuchet MS"/>
                <w:sz w:val="22"/>
                <w:szCs w:val="22"/>
                <w:lang w:eastAsia="zh-CN"/>
              </w:rPr>
            </w:pPr>
            <w:sdt>
              <w:sdtPr>
                <w:rPr>
                  <w:rFonts w:ascii="Trebuchet MS" w:hAnsi="Trebuchet MS"/>
                  <w:sz w:val="22"/>
                  <w:szCs w:val="22"/>
                  <w:highlight w:val="yellow"/>
                </w:rPr>
                <w:id w:val="1310602822"/>
                <w:placeholder>
                  <w:docPart w:val="5F460EC561FC4908BFCDCAAD3EEA9D1D"/>
                </w:placeholder>
                <w:text/>
              </w:sdtPr>
              <w:sdtEndPr/>
              <w:sdtContent>
                <w:r w:rsidR="006C2AA5" w:rsidRPr="006C2AA5" w:rsidDel="00AA7AD4">
                  <w:rPr>
                    <w:rFonts w:ascii="Trebuchet MS" w:hAnsi="Trebuchet MS"/>
                    <w:sz w:val="22"/>
                    <w:szCs w:val="22"/>
                    <w:highlight w:val="yellow"/>
                  </w:rPr>
                  <w:t>[</w:t>
                </w:r>
                <w:r w:rsidR="006C2AA5" w:rsidRPr="006C2AA5">
                  <w:rPr>
                    <w:rFonts w:ascii="Trebuchet MS" w:hAnsi="Trebuchet MS"/>
                    <w:sz w:val="22"/>
                    <w:szCs w:val="22"/>
                    <w:highlight w:val="yellow"/>
                  </w:rPr>
                  <w:t>nurodyti sumą skaičiais ir žodžiais bei mokėjimo valiutą]</w:t>
                </w:r>
              </w:sdtContent>
            </w:sdt>
          </w:p>
        </w:tc>
      </w:tr>
      <w:tr w:rsidR="006C2AA5" w:rsidRPr="006C2AA5" w14:paraId="12E4CFBE" w14:textId="77777777" w:rsidTr="00A6671D">
        <w:tc>
          <w:tcPr>
            <w:tcW w:w="3402" w:type="dxa"/>
            <w:tcBorders>
              <w:top w:val="single" w:sz="4" w:space="0" w:color="auto"/>
              <w:left w:val="single" w:sz="4" w:space="0" w:color="auto"/>
              <w:bottom w:val="single" w:sz="4" w:space="0" w:color="auto"/>
              <w:right w:val="single" w:sz="4" w:space="0" w:color="auto"/>
            </w:tcBorders>
            <w:hideMark/>
          </w:tcPr>
          <w:p w14:paraId="0A52BF02" w14:textId="77777777" w:rsidR="006C2AA5" w:rsidRPr="006C2AA5" w:rsidRDefault="006C2AA5" w:rsidP="006C2AA5">
            <w:pPr>
              <w:tabs>
                <w:tab w:val="left" w:pos="993"/>
              </w:tabs>
              <w:suppressAutoHyphens/>
              <w:spacing w:after="0" w:line="240" w:lineRule="auto"/>
              <w:ind w:right="-567"/>
              <w:rPr>
                <w:rFonts w:ascii="Trebuchet MS" w:hAnsi="Trebuchet MS"/>
                <w:b/>
                <w:sz w:val="22"/>
                <w:szCs w:val="22"/>
                <w:lang w:eastAsia="zh-CN"/>
              </w:rPr>
            </w:pPr>
            <w:r w:rsidRPr="006C2AA5">
              <w:rPr>
                <w:rFonts w:ascii="Trebuchet MS" w:hAnsi="Trebuchet MS"/>
                <w:b/>
                <w:sz w:val="22"/>
                <w:szCs w:val="22"/>
              </w:rPr>
              <w:t>__% PVM</w:t>
            </w:r>
          </w:p>
        </w:tc>
        <w:tc>
          <w:tcPr>
            <w:tcW w:w="6521" w:type="dxa"/>
            <w:tcBorders>
              <w:top w:val="single" w:sz="4" w:space="0" w:color="auto"/>
              <w:left w:val="single" w:sz="4" w:space="0" w:color="auto"/>
              <w:bottom w:val="single" w:sz="4" w:space="0" w:color="auto"/>
              <w:right w:val="single" w:sz="4" w:space="0" w:color="auto"/>
            </w:tcBorders>
            <w:hideMark/>
          </w:tcPr>
          <w:p w14:paraId="237677F6" w14:textId="77777777" w:rsidR="006C2AA5" w:rsidRPr="006C2AA5" w:rsidRDefault="00EC3176" w:rsidP="006C2AA5">
            <w:pPr>
              <w:suppressAutoHyphens/>
              <w:spacing w:after="0" w:line="240" w:lineRule="auto"/>
              <w:ind w:right="-567"/>
              <w:rPr>
                <w:rFonts w:ascii="Trebuchet MS" w:hAnsi="Trebuchet MS"/>
                <w:sz w:val="22"/>
                <w:szCs w:val="22"/>
                <w:lang w:eastAsia="zh-CN"/>
              </w:rPr>
            </w:pPr>
            <w:sdt>
              <w:sdtPr>
                <w:rPr>
                  <w:rFonts w:ascii="Trebuchet MS" w:hAnsi="Trebuchet MS"/>
                  <w:sz w:val="22"/>
                  <w:szCs w:val="22"/>
                  <w:highlight w:val="yellow"/>
                </w:rPr>
                <w:id w:val="1562049708"/>
                <w:placeholder>
                  <w:docPart w:val="BB0317FC32074DBCADA4F250E8E161A0"/>
                </w:placeholder>
                <w:text/>
              </w:sdtPr>
              <w:sdtEndPr/>
              <w:sdtContent>
                <w:r w:rsidR="006C2AA5" w:rsidRPr="006C2AA5" w:rsidDel="00AA7AD4">
                  <w:rPr>
                    <w:rFonts w:ascii="Trebuchet MS" w:hAnsi="Trebuchet MS"/>
                    <w:sz w:val="22"/>
                    <w:szCs w:val="22"/>
                    <w:highlight w:val="yellow"/>
                  </w:rPr>
                  <w:t>[</w:t>
                </w:r>
                <w:r w:rsidR="006C2AA5" w:rsidRPr="006C2AA5">
                  <w:rPr>
                    <w:rFonts w:ascii="Trebuchet MS" w:hAnsi="Trebuchet MS"/>
                    <w:sz w:val="22"/>
                    <w:szCs w:val="22"/>
                    <w:highlight w:val="yellow"/>
                  </w:rPr>
                  <w:t>nurodyti sumą skaičiais ir žodžiais bei mokėjimo valiutą]</w:t>
                </w:r>
              </w:sdtContent>
            </w:sdt>
          </w:p>
        </w:tc>
      </w:tr>
      <w:tr w:rsidR="006C2AA5" w:rsidRPr="006C2AA5" w14:paraId="426E4170" w14:textId="77777777" w:rsidTr="00A6671D">
        <w:tc>
          <w:tcPr>
            <w:tcW w:w="3402" w:type="dxa"/>
            <w:tcBorders>
              <w:top w:val="single" w:sz="4" w:space="0" w:color="auto"/>
              <w:left w:val="single" w:sz="4" w:space="0" w:color="auto"/>
              <w:bottom w:val="single" w:sz="4" w:space="0" w:color="auto"/>
              <w:right w:val="single" w:sz="4" w:space="0" w:color="auto"/>
            </w:tcBorders>
            <w:hideMark/>
          </w:tcPr>
          <w:p w14:paraId="6F02686A" w14:textId="5F2B5712" w:rsidR="006C2AA5" w:rsidRPr="006C2AA5" w:rsidRDefault="006C2AA5" w:rsidP="006C2AA5">
            <w:pPr>
              <w:tabs>
                <w:tab w:val="left" w:pos="993"/>
              </w:tabs>
              <w:suppressAutoHyphens/>
              <w:spacing w:after="0" w:line="240" w:lineRule="auto"/>
              <w:ind w:right="-136"/>
              <w:rPr>
                <w:rFonts w:ascii="Trebuchet MS" w:hAnsi="Trebuchet MS"/>
                <w:b/>
                <w:sz w:val="22"/>
                <w:szCs w:val="22"/>
                <w:lang w:eastAsia="zh-CN"/>
              </w:rPr>
            </w:pPr>
            <w:r w:rsidRPr="006C2AA5">
              <w:rPr>
                <w:rFonts w:ascii="Trebuchet MS" w:hAnsi="Trebuchet MS"/>
                <w:b/>
                <w:sz w:val="22"/>
                <w:szCs w:val="22"/>
              </w:rPr>
              <w:t xml:space="preserve">Sutarties kaina (Sutarties </w:t>
            </w:r>
            <w:r w:rsidR="0012038B">
              <w:rPr>
                <w:rFonts w:ascii="Trebuchet MS" w:hAnsi="Trebuchet MS"/>
                <w:b/>
                <w:sz w:val="22"/>
                <w:szCs w:val="22"/>
              </w:rPr>
              <w:t>vertė</w:t>
            </w:r>
            <w:r w:rsidRPr="006C2AA5">
              <w:rPr>
                <w:rFonts w:ascii="Trebuchet MS" w:hAnsi="Trebuchet MS"/>
                <w:b/>
                <w:sz w:val="22"/>
                <w:szCs w:val="22"/>
              </w:rPr>
              <w:t xml:space="preserve"> + PVM)</w:t>
            </w:r>
          </w:p>
        </w:tc>
        <w:tc>
          <w:tcPr>
            <w:tcW w:w="6521" w:type="dxa"/>
            <w:tcBorders>
              <w:top w:val="single" w:sz="4" w:space="0" w:color="auto"/>
              <w:left w:val="single" w:sz="4" w:space="0" w:color="auto"/>
              <w:bottom w:val="single" w:sz="4" w:space="0" w:color="auto"/>
              <w:right w:val="single" w:sz="4" w:space="0" w:color="auto"/>
            </w:tcBorders>
            <w:hideMark/>
          </w:tcPr>
          <w:p w14:paraId="4A6C93C8" w14:textId="77777777" w:rsidR="006C2AA5" w:rsidRPr="006C2AA5" w:rsidRDefault="00EC3176" w:rsidP="006C2AA5">
            <w:pPr>
              <w:suppressAutoHyphens/>
              <w:spacing w:after="0" w:line="240" w:lineRule="auto"/>
              <w:ind w:right="-567"/>
              <w:rPr>
                <w:rFonts w:ascii="Trebuchet MS" w:hAnsi="Trebuchet MS"/>
                <w:sz w:val="22"/>
                <w:szCs w:val="22"/>
                <w:lang w:eastAsia="zh-CN"/>
              </w:rPr>
            </w:pPr>
            <w:sdt>
              <w:sdtPr>
                <w:rPr>
                  <w:rFonts w:ascii="Trebuchet MS" w:hAnsi="Trebuchet MS"/>
                  <w:sz w:val="22"/>
                  <w:szCs w:val="22"/>
                  <w:highlight w:val="yellow"/>
                </w:rPr>
                <w:id w:val="-1043141108"/>
                <w:placeholder>
                  <w:docPart w:val="4A348C895DFA4B5DAD056DD363C04E0E"/>
                </w:placeholder>
                <w:text/>
              </w:sdtPr>
              <w:sdtEndPr/>
              <w:sdtContent>
                <w:r w:rsidR="006C2AA5" w:rsidRPr="006C2AA5" w:rsidDel="00AA7AD4">
                  <w:rPr>
                    <w:rFonts w:ascii="Trebuchet MS" w:hAnsi="Trebuchet MS"/>
                    <w:sz w:val="22"/>
                    <w:szCs w:val="22"/>
                    <w:highlight w:val="yellow"/>
                  </w:rPr>
                  <w:t>[</w:t>
                </w:r>
                <w:r w:rsidR="006C2AA5" w:rsidRPr="006C2AA5">
                  <w:rPr>
                    <w:rFonts w:ascii="Trebuchet MS" w:hAnsi="Trebuchet MS"/>
                    <w:sz w:val="22"/>
                    <w:szCs w:val="22"/>
                    <w:highlight w:val="yellow"/>
                  </w:rPr>
                  <w:t>nurodyti sumą skaičiais ir žodžiais bei mokėjimo valiutą]</w:t>
                </w:r>
              </w:sdtContent>
            </w:sdt>
          </w:p>
        </w:tc>
      </w:tr>
    </w:tbl>
    <w:p w14:paraId="6E16185A" w14:textId="77777777" w:rsidR="00E72607" w:rsidRDefault="00E72607" w:rsidP="00AA70EC">
      <w:pPr>
        <w:tabs>
          <w:tab w:val="left" w:pos="0"/>
          <w:tab w:val="left" w:pos="567"/>
        </w:tabs>
        <w:spacing w:after="0" w:line="240" w:lineRule="auto"/>
        <w:ind w:firstLine="709"/>
        <w:jc w:val="both"/>
        <w:rPr>
          <w:rFonts w:ascii="Trebuchet MS" w:hAnsi="Trebuchet MS"/>
          <w:sz w:val="22"/>
        </w:rPr>
      </w:pPr>
    </w:p>
    <w:bookmarkEnd w:id="10"/>
    <w:p w14:paraId="311297B6" w14:textId="4FDA762D" w:rsidR="00B35C3A" w:rsidRPr="005949DB" w:rsidRDefault="00B35C3A" w:rsidP="00EC1E26">
      <w:pPr>
        <w:pStyle w:val="ListParagraph"/>
        <w:numPr>
          <w:ilvl w:val="1"/>
          <w:numId w:val="27"/>
        </w:numPr>
        <w:tabs>
          <w:tab w:val="left" w:pos="0"/>
          <w:tab w:val="left" w:pos="426"/>
          <w:tab w:val="left" w:pos="567"/>
          <w:tab w:val="left" w:pos="851"/>
          <w:tab w:val="left" w:pos="1134"/>
        </w:tabs>
        <w:spacing w:after="0" w:line="240" w:lineRule="auto"/>
        <w:ind w:left="0" w:firstLine="567"/>
        <w:jc w:val="both"/>
        <w:rPr>
          <w:rFonts w:ascii="Trebuchet MS" w:hAnsi="Trebuchet MS" w:cs="Arial"/>
          <w:bCs/>
          <w:sz w:val="22"/>
          <w:szCs w:val="22"/>
          <w:lang w:eastAsia="zh-CN"/>
        </w:rPr>
      </w:pPr>
      <w:r w:rsidRPr="005949DB">
        <w:rPr>
          <w:rFonts w:ascii="Trebuchet MS" w:hAnsi="Trebuchet MS" w:cs="Arial"/>
          <w:sz w:val="22"/>
          <w:szCs w:val="22"/>
          <w:lang w:eastAsia="zh-CN" w:bidi="hi-IN"/>
        </w:rPr>
        <w:t xml:space="preserve">Vadovaujantis Viešųjų pirkimų tarnybos direktoriaus </w:t>
      </w:r>
      <w:r w:rsidRPr="005949DB">
        <w:rPr>
          <w:rFonts w:ascii="Trebuchet MS" w:eastAsia="Times New Roman" w:hAnsi="Trebuchet MS" w:cs="Arial"/>
          <w:sz w:val="22"/>
          <w:szCs w:val="22"/>
          <w:lang w:eastAsia="zh-CN" w:bidi="hi-IN"/>
        </w:rPr>
        <w:t xml:space="preserve">patvirtinta Kainodaros taisyklių nustatymo metodika, taikomas kainos apskaičiavimo būdas – </w:t>
      </w:r>
      <w:r w:rsidRPr="005949DB">
        <w:rPr>
          <w:rFonts w:ascii="Trebuchet MS" w:hAnsi="Trebuchet MS"/>
          <w:sz w:val="22"/>
          <w:szCs w:val="22"/>
          <w:lang w:eastAsia="zh-CN"/>
        </w:rPr>
        <w:t>fiksuoto įkainio kainodara</w:t>
      </w:r>
      <w:r w:rsidRPr="005949DB">
        <w:rPr>
          <w:rFonts w:ascii="Trebuchet MS" w:hAnsi="Trebuchet MS"/>
          <w:bCs/>
          <w:sz w:val="22"/>
          <w:szCs w:val="22"/>
          <w:lang w:eastAsia="zh-CN"/>
        </w:rPr>
        <w:t xml:space="preserve"> (toliau – kaina/įkainis).</w:t>
      </w:r>
      <w:r w:rsidRPr="005949DB">
        <w:rPr>
          <w:rFonts w:ascii="Trebuchet MS" w:hAnsi="Trebuchet MS"/>
          <w:sz w:val="22"/>
          <w:szCs w:val="22"/>
          <w:lang w:eastAsia="zh-CN"/>
        </w:rPr>
        <w:t xml:space="preserve"> </w:t>
      </w:r>
      <w:r w:rsidR="005949DB" w:rsidRPr="005949DB">
        <w:rPr>
          <w:rFonts w:ascii="Trebuchet MS" w:hAnsi="Trebuchet MS"/>
          <w:sz w:val="22"/>
          <w:lang w:eastAsia="ar-SA"/>
        </w:rPr>
        <w:t xml:space="preserve">Paslaugų </w:t>
      </w:r>
      <w:r w:rsidR="005949DB" w:rsidRPr="005949DB">
        <w:rPr>
          <w:rFonts w:ascii="Trebuchet MS" w:hAnsi="Trebuchet MS" w:cs="Arial"/>
          <w:color w:val="000000"/>
          <w:sz w:val="22"/>
          <w:lang w:eastAsia="ar-SA" w:bidi="hi-IN"/>
        </w:rPr>
        <w:t>įkainiai</w:t>
      </w:r>
      <w:r w:rsidR="005949DB" w:rsidRPr="005949DB">
        <w:rPr>
          <w:rFonts w:ascii="Trebuchet MS" w:hAnsi="Trebuchet MS"/>
          <w:sz w:val="22"/>
          <w:lang w:eastAsia="ar-SA"/>
        </w:rPr>
        <w:t xml:space="preserve"> gali būti peržiūrimi ir keičiami Sutartyje nurodytais atvejais.</w:t>
      </w:r>
      <w:r w:rsidR="003638A7">
        <w:rPr>
          <w:rFonts w:ascii="Trebuchet MS" w:hAnsi="Trebuchet MS"/>
          <w:sz w:val="22"/>
          <w:lang w:eastAsia="ar-SA"/>
        </w:rPr>
        <w:t xml:space="preserve"> </w:t>
      </w:r>
      <w:r w:rsidR="005949DB" w:rsidRPr="005949DB">
        <w:rPr>
          <w:rFonts w:ascii="Trebuchet MS" w:eastAsia="Trebuchet MS" w:hAnsi="Trebuchet MS" w:cs="Trebuchet MS"/>
          <w:color w:val="000000"/>
          <w:sz w:val="22"/>
          <w:szCs w:val="22"/>
        </w:rPr>
        <w:t>Paslaugų įkainiai yra galutiniai ir apima visas tiesiogines ir netiesiogines išlaidas, susijusias su Paslaugų teikimu. Paslaugų įkainiai gali būti peržiūrimi ir keičiami 2.</w:t>
      </w:r>
      <w:r w:rsidR="00CA4299">
        <w:rPr>
          <w:rFonts w:ascii="Trebuchet MS" w:eastAsia="Trebuchet MS" w:hAnsi="Trebuchet MS" w:cs="Trebuchet MS"/>
          <w:color w:val="000000"/>
          <w:sz w:val="22"/>
          <w:szCs w:val="22"/>
        </w:rPr>
        <w:t>3</w:t>
      </w:r>
      <w:r w:rsidR="0012038B">
        <w:rPr>
          <w:rFonts w:ascii="Trebuchet MS" w:eastAsia="Trebuchet MS" w:hAnsi="Trebuchet MS" w:cs="Trebuchet MS"/>
          <w:color w:val="000000"/>
          <w:sz w:val="22"/>
          <w:szCs w:val="22"/>
        </w:rPr>
        <w:t>.</w:t>
      </w:r>
      <w:r w:rsidR="00CA4299" w:rsidRPr="005949DB">
        <w:rPr>
          <w:rFonts w:ascii="Trebuchet MS" w:eastAsia="Trebuchet MS" w:hAnsi="Trebuchet MS" w:cs="Trebuchet MS"/>
          <w:color w:val="000000"/>
          <w:sz w:val="22"/>
          <w:szCs w:val="22"/>
        </w:rPr>
        <w:t xml:space="preserve"> </w:t>
      </w:r>
      <w:r w:rsidR="005949DB" w:rsidRPr="005949DB">
        <w:rPr>
          <w:rFonts w:ascii="Trebuchet MS" w:hAnsi="Trebuchet MS" w:cs="Arial"/>
          <w:sz w:val="22"/>
          <w:lang w:eastAsia="ar-SA"/>
        </w:rPr>
        <w:t>ir</w:t>
      </w:r>
      <w:r w:rsidR="00CA4299">
        <w:rPr>
          <w:rFonts w:ascii="Trebuchet MS" w:hAnsi="Trebuchet MS" w:cs="Arial"/>
          <w:sz w:val="22"/>
          <w:lang w:eastAsia="ar-SA"/>
        </w:rPr>
        <w:t>/ar</w:t>
      </w:r>
      <w:r w:rsidR="005949DB" w:rsidRPr="005949DB">
        <w:rPr>
          <w:rFonts w:ascii="Trebuchet MS" w:hAnsi="Trebuchet MS" w:cs="Arial"/>
          <w:sz w:val="22"/>
          <w:lang w:eastAsia="ar-SA"/>
        </w:rPr>
        <w:t xml:space="preserve"> 2.</w:t>
      </w:r>
      <w:r w:rsidR="00CA4299">
        <w:rPr>
          <w:rFonts w:ascii="Trebuchet MS" w:hAnsi="Trebuchet MS" w:cs="Arial"/>
          <w:sz w:val="22"/>
          <w:lang w:eastAsia="ar-SA"/>
        </w:rPr>
        <w:t>4</w:t>
      </w:r>
      <w:r w:rsidR="005949DB" w:rsidRPr="005949DB">
        <w:rPr>
          <w:rFonts w:ascii="Trebuchet MS" w:hAnsi="Trebuchet MS" w:cs="Arial"/>
          <w:sz w:val="22"/>
          <w:lang w:eastAsia="ar-SA"/>
        </w:rPr>
        <w:t>. punktuose nurodytais atvejais</w:t>
      </w:r>
      <w:r w:rsidR="005949DB" w:rsidRPr="005949DB">
        <w:rPr>
          <w:rFonts w:ascii="Trebuchet MS" w:hAnsi="Trebuchet MS" w:cs="Arial"/>
          <w:bCs/>
          <w:sz w:val="22"/>
          <w:szCs w:val="22"/>
          <w:lang w:eastAsia="zh-CN"/>
        </w:rPr>
        <w:t>.</w:t>
      </w:r>
    </w:p>
    <w:p w14:paraId="531AD25C" w14:textId="277D11C2" w:rsidR="00AA70EC" w:rsidRPr="00D10CE9" w:rsidRDefault="00AA70EC" w:rsidP="00EC1E26">
      <w:pPr>
        <w:widowControl w:val="0"/>
        <w:numPr>
          <w:ilvl w:val="1"/>
          <w:numId w:val="27"/>
        </w:numPr>
        <w:tabs>
          <w:tab w:val="left" w:pos="426"/>
          <w:tab w:val="left" w:pos="567"/>
          <w:tab w:val="left" w:pos="851"/>
          <w:tab w:val="left" w:pos="1134"/>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Sutarties vykdymo metu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teikėjui raštu pasiūlius </w:t>
      </w:r>
      <w:r w:rsidRPr="00087836">
        <w:rPr>
          <w:rFonts w:ascii="Trebuchet MS" w:hAnsi="Trebuchet MS" w:cs="Trebuchet MS"/>
          <w:bCs/>
          <w:sz w:val="22"/>
          <w:szCs w:val="22"/>
        </w:rPr>
        <w:t>Užsakovui</w:t>
      </w:r>
      <w:r w:rsidRPr="00087836">
        <w:rPr>
          <w:rFonts w:ascii="Trebuchet MS" w:hAnsi="Trebuchet MS" w:cs="Trebuchet MS"/>
          <w:sz w:val="22"/>
          <w:szCs w:val="22"/>
        </w:rPr>
        <w:t xml:space="preserve"> įsigyti Sutartyje nurodytus </w:t>
      </w:r>
      <w:r w:rsidRPr="00087836">
        <w:rPr>
          <w:rFonts w:ascii="Trebuchet MS" w:hAnsi="Trebuchet MS" w:cs="Trebuchet MS"/>
          <w:bCs/>
          <w:sz w:val="22"/>
          <w:szCs w:val="22"/>
        </w:rPr>
        <w:t>Tyrimus</w:t>
      </w:r>
      <w:r w:rsidRPr="00087836">
        <w:rPr>
          <w:rFonts w:ascii="Trebuchet MS" w:hAnsi="Trebuchet MS" w:cs="Trebuchet MS"/>
          <w:b/>
          <w:bCs/>
          <w:sz w:val="22"/>
          <w:szCs w:val="22"/>
        </w:rPr>
        <w:t xml:space="preserve"> </w:t>
      </w:r>
      <w:r w:rsidRPr="00087836">
        <w:rPr>
          <w:rFonts w:ascii="Trebuchet MS" w:hAnsi="Trebuchet MS" w:cs="Trebuchet MS"/>
          <w:sz w:val="22"/>
          <w:szCs w:val="22"/>
        </w:rPr>
        <w:t xml:space="preserve">už mažesnę nei Sutartyje nurodytą kainą, Šalys turi teisę įforminti šį pasiūlymą Sutarties pakeitimu, sumažinant Sutartyje nurodytų </w:t>
      </w:r>
      <w:r w:rsidRPr="00087836">
        <w:rPr>
          <w:rFonts w:ascii="Trebuchet MS" w:hAnsi="Trebuchet MS" w:cs="Trebuchet MS"/>
          <w:bCs/>
          <w:sz w:val="22"/>
          <w:szCs w:val="22"/>
        </w:rPr>
        <w:t>Tyrimų</w:t>
      </w:r>
      <w:r w:rsidRPr="00087836">
        <w:rPr>
          <w:rFonts w:ascii="Trebuchet MS" w:hAnsi="Trebuchet MS" w:cs="Trebuchet MS"/>
          <w:sz w:val="22"/>
          <w:szCs w:val="22"/>
        </w:rPr>
        <w:t xml:space="preserve"> įkainius, nekeisdamos kitų esminių Sutarties sąlygų ir nepažeisdamos Viešųjų pirkimų principų.</w:t>
      </w:r>
    </w:p>
    <w:p w14:paraId="7A9AD277" w14:textId="108B0C2B" w:rsidR="00874B3F" w:rsidRPr="00FD7D2C" w:rsidRDefault="00874B3F" w:rsidP="00A807A2">
      <w:pPr>
        <w:pStyle w:val="ListParagraph"/>
        <w:numPr>
          <w:ilvl w:val="1"/>
          <w:numId w:val="27"/>
        </w:numPr>
        <w:tabs>
          <w:tab w:val="left" w:pos="1134"/>
        </w:tabs>
        <w:spacing w:after="0" w:line="240" w:lineRule="auto"/>
        <w:ind w:left="0" w:firstLine="567"/>
        <w:jc w:val="both"/>
        <w:rPr>
          <w:rFonts w:ascii="Trebuchet MS" w:hAnsi="Trebuchet MS"/>
          <w:sz w:val="22"/>
          <w:szCs w:val="22"/>
        </w:rPr>
      </w:pPr>
      <w:r w:rsidRPr="00FD7D2C">
        <w:rPr>
          <w:rFonts w:ascii="Trebuchet MS" w:hAnsi="Trebuchet MS"/>
          <w:sz w:val="22"/>
          <w:szCs w:val="22"/>
        </w:rPr>
        <w:t xml:space="preserve">Bet kuri Sutarties šalis Sutarties galiojimo metu turi teisę inicijuoti Sutartyje numatytų įkainių perskaičiavimą (keitimą) ne anksčiau kaip po 12 (dvylikos) mėnesių nuo </w:t>
      </w:r>
      <w:r w:rsidR="00690C3A">
        <w:rPr>
          <w:rFonts w:ascii="Trebuchet MS" w:hAnsi="Trebuchet MS"/>
          <w:sz w:val="22"/>
          <w:szCs w:val="22"/>
        </w:rPr>
        <w:t xml:space="preserve">Sutarties įsigaliojimo </w:t>
      </w:r>
      <w:r w:rsidRPr="00FD7D2C">
        <w:rPr>
          <w:rFonts w:ascii="Trebuchet MS" w:hAnsi="Trebuchet MS"/>
          <w:sz w:val="22"/>
          <w:szCs w:val="22"/>
        </w:rPr>
        <w:t xml:space="preserve">dienos (jeigu perskaičiavimas jau buvo atliktas – nuo paskutinio perskaičiavimo pagal šį punktą dienos), jeigu Vartojimo prekių ir paslaugų kainų pokytis (k), apskaičiuotas kaip nustatyta šiame punkte, viršija </w:t>
      </w:r>
      <w:r w:rsidRPr="0012038B">
        <w:rPr>
          <w:rFonts w:ascii="Trebuchet MS" w:hAnsi="Trebuchet MS"/>
          <w:sz w:val="22"/>
          <w:szCs w:val="22"/>
        </w:rPr>
        <w:t>8</w:t>
      </w:r>
      <w:r w:rsidRPr="00FD7D2C">
        <w:rPr>
          <w:rFonts w:ascii="Trebuchet MS" w:hAnsi="Trebuchet MS"/>
          <w:sz w:val="22"/>
          <w:szCs w:val="22"/>
        </w:rPr>
        <w:t xml:space="preserve"> procentus. </w:t>
      </w:r>
    </w:p>
    <w:p w14:paraId="6360CE09" w14:textId="18C254EC" w:rsidR="00AF5C80" w:rsidRPr="001249C6" w:rsidRDefault="001249C6" w:rsidP="001249C6">
      <w:pPr>
        <w:tabs>
          <w:tab w:val="left" w:pos="1418"/>
        </w:tabs>
        <w:spacing w:after="0" w:line="240" w:lineRule="auto"/>
        <w:ind w:firstLine="568"/>
        <w:jc w:val="both"/>
        <w:rPr>
          <w:rFonts w:ascii="Trebuchet MS" w:hAnsi="Trebuchet MS"/>
          <w:sz w:val="22"/>
        </w:rPr>
      </w:pPr>
      <w:r>
        <w:rPr>
          <w:rFonts w:ascii="Trebuchet MS" w:hAnsi="Trebuchet MS"/>
          <w:sz w:val="22"/>
          <w:szCs w:val="22"/>
        </w:rPr>
        <w:t>2.</w:t>
      </w:r>
      <w:r w:rsidR="00550779">
        <w:rPr>
          <w:rFonts w:ascii="Trebuchet MS" w:hAnsi="Trebuchet MS"/>
          <w:sz w:val="22"/>
          <w:szCs w:val="22"/>
        </w:rPr>
        <w:t>4</w:t>
      </w:r>
      <w:r>
        <w:rPr>
          <w:rFonts w:ascii="Trebuchet MS" w:hAnsi="Trebuchet MS"/>
          <w:sz w:val="22"/>
          <w:szCs w:val="22"/>
        </w:rPr>
        <w:t>.</w:t>
      </w:r>
      <w:r w:rsidR="00550779">
        <w:rPr>
          <w:rFonts w:ascii="Trebuchet MS" w:hAnsi="Trebuchet MS"/>
          <w:sz w:val="22"/>
          <w:szCs w:val="22"/>
        </w:rPr>
        <w:t>1.</w:t>
      </w:r>
      <w:r>
        <w:rPr>
          <w:rFonts w:ascii="Trebuchet MS" w:hAnsi="Trebuchet MS"/>
          <w:sz w:val="22"/>
          <w:szCs w:val="22"/>
        </w:rPr>
        <w:t xml:space="preserve"> </w:t>
      </w:r>
      <w:r w:rsidR="00874B3F" w:rsidRPr="001249C6">
        <w:rPr>
          <w:rFonts w:ascii="Trebuchet MS" w:hAnsi="Trebuchet MS"/>
          <w:sz w:val="22"/>
          <w:szCs w:val="22"/>
        </w:rPr>
        <w:t xml:space="preserve">Atlikdamos perskaičiavimą Šalys vadovaujasi </w:t>
      </w:r>
      <w:r w:rsidR="00AF5C80" w:rsidRPr="001249C6">
        <w:rPr>
          <w:rFonts w:ascii="Trebuchet MS" w:hAnsi="Trebuchet MS"/>
          <w:sz w:val="22"/>
        </w:rPr>
        <w:t xml:space="preserve">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6B4E2A3B" w14:textId="77777777" w:rsidR="00630F0A" w:rsidRDefault="00550779" w:rsidP="00630F0A">
      <w:pPr>
        <w:tabs>
          <w:tab w:val="left" w:pos="1134"/>
        </w:tabs>
        <w:spacing w:after="0" w:line="240" w:lineRule="auto"/>
        <w:ind w:firstLine="567"/>
        <w:jc w:val="both"/>
        <w:rPr>
          <w:rFonts w:ascii="Trebuchet MS" w:hAnsi="Trebuchet MS"/>
          <w:sz w:val="22"/>
          <w:szCs w:val="22"/>
        </w:rPr>
      </w:pPr>
      <w:r>
        <w:rPr>
          <w:rStyle w:val="BodyTextChar"/>
          <w:rFonts w:ascii="Trebuchet MS" w:hAnsi="Trebuchet MS" w:cstheme="minorHAnsi"/>
          <w:sz w:val="22"/>
          <w:szCs w:val="22"/>
        </w:rPr>
        <w:t xml:space="preserve">2.4.2. </w:t>
      </w:r>
      <w:r w:rsidR="00690C3A" w:rsidRPr="00550779">
        <w:rPr>
          <w:rStyle w:val="BodyTextChar"/>
          <w:rFonts w:ascii="Trebuchet MS" w:hAnsi="Trebuchet MS" w:cstheme="minorHAnsi"/>
          <w:sz w:val="22"/>
          <w:szCs w:val="22"/>
        </w:rPr>
        <w:t>Rašytiniame susitarime dėl perskaičiavimo pagal kainų lygio pokytį turi būti nurodytas: šaltinis, kuriuo buvo remiamasi atliekant perskaičiavimą, atitinkami šaltinio duomenys laikotarpio pradžioje (jei taikoma) ir jų nustatymo datą, šaltinio duomenys laikotarpio pabaigoje ir jų nustatymo datą, kainų pokytis (k), perskaičiuoti įkainiai ir perskaičiuota bendra Sutarties kaina</w:t>
      </w:r>
      <w:r w:rsidR="00874B3F" w:rsidRPr="00550779">
        <w:rPr>
          <w:rFonts w:ascii="Trebuchet MS" w:hAnsi="Trebuchet MS"/>
          <w:sz w:val="22"/>
          <w:szCs w:val="22"/>
        </w:rPr>
        <w:t xml:space="preserve">.  </w:t>
      </w:r>
    </w:p>
    <w:p w14:paraId="075D2B71" w14:textId="5FBC4E0F" w:rsidR="00874B3F" w:rsidRPr="00550779" w:rsidRDefault="00630F0A" w:rsidP="00630F0A">
      <w:pPr>
        <w:tabs>
          <w:tab w:val="left" w:pos="1134"/>
        </w:tabs>
        <w:spacing w:after="0" w:line="240" w:lineRule="auto"/>
        <w:ind w:firstLine="567"/>
        <w:jc w:val="both"/>
        <w:rPr>
          <w:rFonts w:ascii="Trebuchet MS" w:hAnsi="Trebuchet MS"/>
          <w:sz w:val="22"/>
          <w:szCs w:val="22"/>
        </w:rPr>
      </w:pPr>
      <w:r>
        <w:rPr>
          <w:rFonts w:ascii="Trebuchet MS" w:hAnsi="Trebuchet MS"/>
          <w:sz w:val="22"/>
          <w:szCs w:val="22"/>
        </w:rPr>
        <w:t xml:space="preserve">2.4.3. </w:t>
      </w:r>
      <w:r w:rsidR="00874B3F" w:rsidRPr="00550779">
        <w:rPr>
          <w:rFonts w:ascii="Trebuchet MS" w:hAnsi="Trebuchet MS"/>
          <w:sz w:val="22"/>
          <w:szCs w:val="22"/>
        </w:rPr>
        <w:t>Perskaičiuotieji įkainiai taikomi užsakymams, pateiktiems po to, kai Šalys sudaro susitarimą dėl įkainių perskaičiavimo</w:t>
      </w:r>
      <w:r w:rsidR="00690C3A" w:rsidRPr="00550779">
        <w:rPr>
          <w:rFonts w:ascii="Trebuchet MS" w:hAnsi="Trebuchet MS"/>
          <w:sz w:val="22"/>
          <w:szCs w:val="22"/>
        </w:rPr>
        <w:t xml:space="preserve">, </w:t>
      </w:r>
      <w:r w:rsidR="00690C3A" w:rsidRPr="00550779">
        <w:rPr>
          <w:rStyle w:val="BodyTextChar"/>
          <w:rFonts w:ascii="Trebuchet MS" w:hAnsi="Trebuchet MS" w:cstheme="minorHAnsi"/>
          <w:sz w:val="22"/>
          <w:szCs w:val="22"/>
        </w:rPr>
        <w:t>kuris tampa neatskiriama Sutarties dalimi perskaičiuojant įkainius ir Sutarties bendrą kainą</w:t>
      </w:r>
      <w:r w:rsidR="00874B3F" w:rsidRPr="00550779">
        <w:rPr>
          <w:rFonts w:ascii="Trebuchet MS" w:hAnsi="Trebuchet MS"/>
          <w:sz w:val="22"/>
          <w:szCs w:val="22"/>
        </w:rPr>
        <w:t>.</w:t>
      </w:r>
    </w:p>
    <w:p w14:paraId="1EE8653B" w14:textId="4D741BCC" w:rsidR="00412F60" w:rsidRPr="00630F0A" w:rsidRDefault="00630F0A" w:rsidP="00630F0A">
      <w:pPr>
        <w:tabs>
          <w:tab w:val="left" w:pos="1276"/>
          <w:tab w:val="left" w:pos="1701"/>
        </w:tabs>
        <w:spacing w:after="0" w:line="240" w:lineRule="auto"/>
        <w:ind w:firstLine="567"/>
        <w:jc w:val="both"/>
        <w:rPr>
          <w:rFonts w:ascii="Trebuchet MS" w:hAnsi="Trebuchet MS"/>
          <w:sz w:val="22"/>
          <w:szCs w:val="22"/>
        </w:rPr>
      </w:pPr>
      <w:r>
        <w:rPr>
          <w:rFonts w:ascii="Trebuchet MS" w:hAnsi="Trebuchet MS"/>
          <w:sz w:val="22"/>
          <w:szCs w:val="22"/>
        </w:rPr>
        <w:t xml:space="preserve">2.4.4. </w:t>
      </w:r>
      <w:r w:rsidR="00412F60" w:rsidRPr="00630F0A">
        <w:rPr>
          <w:rFonts w:ascii="Trebuchet MS" w:hAnsi="Trebuchet MS"/>
          <w:sz w:val="22"/>
          <w:szCs w:val="22"/>
        </w:rPr>
        <w:t>Nauji įkainiai apskaičiuojami pagal formulę:</w:t>
      </w:r>
    </w:p>
    <w:p w14:paraId="54804859" w14:textId="77777777" w:rsidR="00412F60" w:rsidRPr="00FD7D2C" w:rsidRDefault="00EC3176" w:rsidP="00630F0A">
      <w:pPr>
        <w:tabs>
          <w:tab w:val="left" w:pos="1134"/>
        </w:tabs>
        <w:ind w:firstLine="284"/>
        <w:jc w:val="both"/>
        <w:rPr>
          <w:rFonts w:ascii="Trebuchet MS" w:hAnsi="Trebuchet MS"/>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 xml:space="preserve">=a+ </m:t>
        </m:r>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100</m:t>
            </m:r>
          </m:den>
        </m:f>
        <m:r>
          <w:rPr>
            <w:rFonts w:ascii="Cambria Math" w:hAnsi="Cambria Math"/>
            <w:sz w:val="22"/>
            <w:szCs w:val="22"/>
          </w:rPr>
          <m:t xml:space="preserve">×a, </m:t>
        </m:r>
      </m:oMath>
      <w:r w:rsidR="00412F60" w:rsidRPr="00FD7D2C">
        <w:rPr>
          <w:rFonts w:ascii="Trebuchet MS" w:hAnsi="Trebuchet MS"/>
          <w:sz w:val="22"/>
          <w:szCs w:val="22"/>
        </w:rPr>
        <w:t>kur</w:t>
      </w:r>
    </w:p>
    <w:p w14:paraId="586455D9" w14:textId="77777777" w:rsidR="00412F60" w:rsidRPr="00FD7D2C" w:rsidRDefault="00412F60" w:rsidP="00630F0A">
      <w:pPr>
        <w:tabs>
          <w:tab w:val="left" w:pos="1134"/>
        </w:tabs>
        <w:ind w:firstLine="284"/>
        <w:jc w:val="both"/>
        <w:rPr>
          <w:rFonts w:ascii="Trebuchet MS" w:hAnsi="Trebuchet MS"/>
          <w:sz w:val="22"/>
          <w:szCs w:val="22"/>
        </w:rPr>
      </w:pPr>
      <w:r w:rsidRPr="00FD7D2C">
        <w:rPr>
          <w:rFonts w:ascii="Trebuchet MS" w:hAnsi="Trebuchet MS"/>
          <w:sz w:val="22"/>
          <w:szCs w:val="22"/>
        </w:rPr>
        <w:t>a – įkainis (Eur be PVM) (jei jis jau buvo perskaičiuotas, tai po paskutinio perskaičiavimo).</w:t>
      </w:r>
    </w:p>
    <w:p w14:paraId="1C3E45AB" w14:textId="46A573F4" w:rsidR="00412F60" w:rsidRPr="00FD7D2C" w:rsidRDefault="00EC3176" w:rsidP="00630F0A">
      <w:pPr>
        <w:tabs>
          <w:tab w:val="left" w:pos="1134"/>
        </w:tabs>
        <w:ind w:firstLine="284"/>
        <w:jc w:val="both"/>
        <w:rPr>
          <w:rFonts w:ascii="Trebuchet MS" w:hAnsi="Trebuchet MS"/>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oMath>
      <w:r w:rsidR="00412F60" w:rsidRPr="00FD7D2C">
        <w:rPr>
          <w:rFonts w:ascii="Trebuchet MS" w:hAnsi="Trebuchet MS"/>
          <w:sz w:val="22"/>
          <w:szCs w:val="22"/>
        </w:rPr>
        <w:t xml:space="preserve"> – perskaičiuotas (pakeistas) įkainis (Eur be PVM)</w:t>
      </w:r>
    </w:p>
    <w:p w14:paraId="1C0370D0" w14:textId="0CCE8A93" w:rsidR="00412F60" w:rsidRPr="00FD7D2C" w:rsidRDefault="00412F60" w:rsidP="00630F0A">
      <w:pPr>
        <w:tabs>
          <w:tab w:val="left" w:pos="1134"/>
        </w:tabs>
        <w:ind w:firstLine="284"/>
        <w:jc w:val="both"/>
        <w:rPr>
          <w:rFonts w:ascii="Trebuchet MS" w:hAnsi="Trebuchet MS"/>
          <w:sz w:val="22"/>
          <w:szCs w:val="22"/>
        </w:rPr>
      </w:pPr>
      <w:r w:rsidRPr="00FD7D2C">
        <w:rPr>
          <w:rFonts w:ascii="Trebuchet MS" w:hAnsi="Trebuchet MS"/>
          <w:sz w:val="22"/>
          <w:szCs w:val="22"/>
        </w:rPr>
        <w:t xml:space="preserve">k – Pagal vartotojų kainų indeksą </w:t>
      </w:r>
      <w:r w:rsidR="00874B3F" w:rsidRPr="00874B3F">
        <w:rPr>
          <w:rFonts w:ascii="Trebuchet MS" w:hAnsi="Trebuchet MS"/>
          <w:i/>
          <w:sz w:val="22"/>
          <w:szCs w:val="22"/>
        </w:rPr>
        <w:t>0621 MEDICINOS PASLAUGOS</w:t>
      </w:r>
      <w:r w:rsidR="00690C3A">
        <w:rPr>
          <w:rFonts w:ascii="Trebuchet MS" w:hAnsi="Trebuchet MS"/>
          <w:i/>
          <w:sz w:val="22"/>
          <w:szCs w:val="22"/>
        </w:rPr>
        <w:t xml:space="preserve">, </w:t>
      </w:r>
      <w:r w:rsidR="00690C3A" w:rsidRPr="008C551A">
        <w:rPr>
          <w:rFonts w:ascii="Trebuchet MS" w:hAnsi="Trebuchet MS" w:cstheme="minorHAnsi"/>
        </w:rPr>
        <w:t xml:space="preserve">kurio duomenys yra skelbiami </w:t>
      </w:r>
      <w:hyperlink r:id="rId8" w:history="1">
        <w:r w:rsidR="00690C3A" w:rsidRPr="008C551A">
          <w:rPr>
            <w:rStyle w:val="Hyperlink"/>
            <w:rFonts w:ascii="Trebuchet MS" w:hAnsi="Trebuchet MS" w:cstheme="minorHAnsi"/>
          </w:rPr>
          <w:t>https://osp.stat.gov.lt/kainu-indeksai-pokyciai-ir-kainos</w:t>
        </w:r>
      </w:hyperlink>
      <w:r w:rsidR="00690C3A">
        <w:rPr>
          <w:rStyle w:val="Hyperlink"/>
          <w:rFonts w:ascii="Trebuchet MS" w:hAnsi="Trebuchet MS" w:cstheme="minorHAnsi"/>
        </w:rPr>
        <w:t xml:space="preserve">, </w:t>
      </w:r>
      <w:r w:rsidRPr="00FD7D2C">
        <w:rPr>
          <w:rFonts w:ascii="Trebuchet MS" w:hAnsi="Trebuchet MS"/>
          <w:sz w:val="22"/>
          <w:szCs w:val="22"/>
        </w:rPr>
        <w:t xml:space="preserve">apskaičiuotas kainų pokytis (padidėjimas arba sumažėjimas) (%). „k“ reikšmė skaičiuojama pagal formulę: </w:t>
      </w:r>
    </w:p>
    <w:p w14:paraId="4B0B9E2C" w14:textId="77777777" w:rsidR="00412F60" w:rsidRPr="00FD7D2C" w:rsidRDefault="00412F60" w:rsidP="00630F0A">
      <w:pPr>
        <w:tabs>
          <w:tab w:val="left" w:pos="1134"/>
        </w:tabs>
        <w:ind w:firstLine="284"/>
        <w:jc w:val="both"/>
        <w:rPr>
          <w:rFonts w:ascii="Trebuchet MS" w:hAnsi="Trebuchet MS"/>
          <w:sz w:val="22"/>
          <w:szCs w:val="22"/>
        </w:rPr>
      </w:pPr>
      <m:oMath>
        <m:r>
          <w:rPr>
            <w:rFonts w:ascii="Cambria Math" w:hAnsi="Cambria Math"/>
            <w:sz w:val="22"/>
            <w:szCs w:val="22"/>
          </w:rPr>
          <w:lastRenderedPageBreak/>
          <m:t>k=</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naujausias</m:t>
                </m:r>
              </m:sub>
            </m:sSub>
          </m:num>
          <m:den>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pradžia</m:t>
                </m:r>
              </m:sub>
            </m:sSub>
          </m:den>
        </m:f>
        <m:r>
          <w:rPr>
            <w:rFonts w:ascii="Cambria Math" w:hAnsi="Cambria Math"/>
            <w:sz w:val="22"/>
            <w:szCs w:val="22"/>
          </w:rPr>
          <m:t>×100-100</m:t>
        </m:r>
      </m:oMath>
      <w:r w:rsidRPr="00FD7D2C">
        <w:rPr>
          <w:rFonts w:ascii="Trebuchet MS" w:hAnsi="Trebuchet MS"/>
          <w:sz w:val="22"/>
          <w:szCs w:val="22"/>
        </w:rPr>
        <w:t>, kur</w:t>
      </w:r>
    </w:p>
    <w:p w14:paraId="17BFEA2F" w14:textId="436CDCEB" w:rsidR="00412F60" w:rsidRPr="00FD7D2C" w:rsidRDefault="00412F60" w:rsidP="00630F0A">
      <w:pPr>
        <w:tabs>
          <w:tab w:val="left" w:pos="1134"/>
        </w:tabs>
        <w:ind w:firstLine="284"/>
        <w:jc w:val="both"/>
        <w:rPr>
          <w:rFonts w:ascii="Trebuchet MS" w:hAnsi="Trebuchet MS"/>
          <w:sz w:val="22"/>
          <w:szCs w:val="22"/>
        </w:rPr>
      </w:pPr>
      <w:proofErr w:type="spellStart"/>
      <w:r w:rsidRPr="00FD7D2C">
        <w:rPr>
          <w:rFonts w:ascii="Trebuchet MS" w:hAnsi="Trebuchet MS"/>
          <w:sz w:val="22"/>
          <w:szCs w:val="22"/>
        </w:rPr>
        <w:t>Ind</w:t>
      </w:r>
      <w:r w:rsidRPr="00FD7D2C">
        <w:rPr>
          <w:rFonts w:ascii="Trebuchet MS" w:hAnsi="Trebuchet MS"/>
          <w:sz w:val="22"/>
          <w:szCs w:val="22"/>
          <w:vertAlign w:val="subscript"/>
        </w:rPr>
        <w:t>naujausias</w:t>
      </w:r>
      <w:proofErr w:type="spellEnd"/>
      <w:r w:rsidRPr="00FD7D2C">
        <w:rPr>
          <w:rFonts w:ascii="Trebuchet MS" w:hAnsi="Trebuchet MS"/>
          <w:sz w:val="22"/>
          <w:szCs w:val="22"/>
        </w:rPr>
        <w:t xml:space="preserve"> – kreipimosi dėl kainos perskaičiavimo išsiuntimo kitai šaliai datą naujausias paskelbtas vartojimo prekių ir paslaugų indeksas </w:t>
      </w:r>
      <w:r w:rsidR="00874B3F" w:rsidRPr="000E3A95">
        <w:rPr>
          <w:rFonts w:ascii="Trebuchet MS" w:hAnsi="Trebuchet MS"/>
          <w:i/>
          <w:sz w:val="22"/>
          <w:szCs w:val="22"/>
        </w:rPr>
        <w:t>0621 MEDICINOS PASLAUGOS</w:t>
      </w:r>
      <w:r w:rsidRPr="00FD7D2C">
        <w:rPr>
          <w:rFonts w:ascii="Trebuchet MS" w:hAnsi="Trebuchet MS"/>
          <w:sz w:val="22"/>
          <w:szCs w:val="22"/>
        </w:rPr>
        <w:t>.</w:t>
      </w:r>
    </w:p>
    <w:p w14:paraId="0DF5D847" w14:textId="610945B8" w:rsidR="00412F60" w:rsidRDefault="00412F60" w:rsidP="00630F0A">
      <w:pPr>
        <w:pStyle w:val="ListParagraph"/>
        <w:spacing w:after="0" w:line="240" w:lineRule="auto"/>
        <w:ind w:left="0" w:firstLine="284"/>
        <w:jc w:val="both"/>
        <w:rPr>
          <w:rFonts w:ascii="Trebuchet MS" w:hAnsi="Trebuchet MS"/>
          <w:sz w:val="22"/>
          <w:szCs w:val="22"/>
        </w:rPr>
      </w:pPr>
      <w:proofErr w:type="spellStart"/>
      <w:r w:rsidRPr="00FD7D2C">
        <w:rPr>
          <w:rFonts w:ascii="Trebuchet MS" w:hAnsi="Trebuchet MS"/>
          <w:sz w:val="22"/>
          <w:szCs w:val="22"/>
        </w:rPr>
        <w:t>Ind</w:t>
      </w:r>
      <w:r w:rsidRPr="00FD7D2C">
        <w:rPr>
          <w:rFonts w:ascii="Trebuchet MS" w:hAnsi="Trebuchet MS"/>
          <w:sz w:val="22"/>
          <w:szCs w:val="22"/>
          <w:vertAlign w:val="subscript"/>
        </w:rPr>
        <w:t>pradžia</w:t>
      </w:r>
      <w:proofErr w:type="spellEnd"/>
      <w:r w:rsidRPr="00FD7D2C">
        <w:rPr>
          <w:rFonts w:ascii="Trebuchet MS" w:hAnsi="Trebuchet MS"/>
          <w:sz w:val="22"/>
          <w:szCs w:val="22"/>
        </w:rPr>
        <w:t xml:space="preserve"> – laikotarpio pradžios datos (mėnesio) vartojimo prekių ir paslaugų indeksas </w:t>
      </w:r>
      <w:r w:rsidR="00874B3F" w:rsidRPr="000E3A95">
        <w:rPr>
          <w:rFonts w:ascii="Trebuchet MS" w:hAnsi="Trebuchet MS"/>
          <w:i/>
          <w:sz w:val="22"/>
          <w:szCs w:val="22"/>
        </w:rPr>
        <w:t>0621 MEDICINOS PASLAUGOS</w:t>
      </w:r>
      <w:r w:rsidRPr="00FD7D2C">
        <w:rPr>
          <w:rFonts w:ascii="Trebuchet MS" w:hAnsi="Trebuchet MS"/>
          <w:sz w:val="22"/>
          <w:szCs w:val="22"/>
        </w:rPr>
        <w:t xml:space="preserve">. Pirmojo perskaičiavimo atveju laikotarpio pradžia (mėnuo) yra </w:t>
      </w:r>
      <w:r w:rsidR="00690C3A">
        <w:rPr>
          <w:rFonts w:ascii="Trebuchet MS" w:hAnsi="Trebuchet MS"/>
          <w:sz w:val="22"/>
          <w:szCs w:val="22"/>
        </w:rPr>
        <w:t xml:space="preserve">Sutarties sudarymo </w:t>
      </w:r>
      <w:r w:rsidRPr="00FD7D2C">
        <w:rPr>
          <w:rFonts w:ascii="Trebuchet MS" w:hAnsi="Trebuchet MS"/>
          <w:sz w:val="22"/>
          <w:szCs w:val="22"/>
        </w:rPr>
        <w:t>dienos mėnuo. Antrojo ir vėlesnių perskaičiavimų atveju laikotarpio pradžia (mėnuo) yra paskutinio perskaičiavimo metu naudotos paskelbto atitinkamo indekso reikšmės mėnuo.</w:t>
      </w:r>
    </w:p>
    <w:p w14:paraId="7DB4E96B" w14:textId="7865C584" w:rsidR="00690C3A" w:rsidRPr="00630F0A" w:rsidRDefault="00630F0A" w:rsidP="00EE5FA5">
      <w:pPr>
        <w:tabs>
          <w:tab w:val="left" w:pos="993"/>
        </w:tabs>
        <w:spacing w:after="0" w:line="240" w:lineRule="auto"/>
        <w:ind w:firstLine="567"/>
        <w:jc w:val="both"/>
        <w:rPr>
          <w:rFonts w:ascii="Trebuchet MS" w:hAnsi="Trebuchet MS"/>
          <w:sz w:val="22"/>
          <w:szCs w:val="22"/>
        </w:rPr>
      </w:pPr>
      <w:r>
        <w:rPr>
          <w:rFonts w:ascii="Trebuchet MS" w:hAnsi="Trebuchet MS" w:cstheme="minorHAnsi"/>
          <w:sz w:val="22"/>
          <w:szCs w:val="22"/>
        </w:rPr>
        <w:t>2.4.5.</w:t>
      </w:r>
      <w:r w:rsidR="00EE5FA5">
        <w:rPr>
          <w:rFonts w:ascii="Trebuchet MS" w:hAnsi="Trebuchet MS" w:cstheme="minorHAnsi"/>
          <w:sz w:val="22"/>
          <w:szCs w:val="22"/>
        </w:rPr>
        <w:t xml:space="preserve"> </w:t>
      </w:r>
      <w:r w:rsidR="00690C3A" w:rsidRPr="00630F0A">
        <w:rPr>
          <w:rFonts w:ascii="Trebuchet MS" w:hAnsi="Trebuchet MS" w:cstheme="minorHAnsi"/>
          <w:sz w:val="22"/>
          <w:szCs w:val="22"/>
        </w:rPr>
        <w:t>Įkainių perskaičiavimas, išskyrus perskaičiavimą dėl mokesčių pasikeitimo, neatliekamas dėl tų sutartinių įsipareigojimų, kurie jau buvo (turėjo būti) pradėti vykdyti iki perskaičiavimo momento.</w:t>
      </w:r>
    </w:p>
    <w:p w14:paraId="17A09014" w14:textId="7688B15E" w:rsidR="00D10CE9" w:rsidRPr="00630F0A" w:rsidRDefault="00630F0A" w:rsidP="00EE5FA5">
      <w:pPr>
        <w:tabs>
          <w:tab w:val="left" w:pos="1134"/>
        </w:tabs>
        <w:spacing w:after="0" w:line="240" w:lineRule="auto"/>
        <w:ind w:firstLine="567"/>
        <w:jc w:val="both"/>
        <w:rPr>
          <w:rFonts w:ascii="Trebuchet MS" w:eastAsia="Times New Roman" w:hAnsi="Trebuchet MS"/>
          <w:sz w:val="22"/>
          <w:szCs w:val="22"/>
        </w:rPr>
      </w:pPr>
      <w:r>
        <w:rPr>
          <w:rStyle w:val="BodyTextChar"/>
          <w:rFonts w:ascii="Trebuchet MS" w:hAnsi="Trebuchet MS" w:cstheme="minorHAnsi"/>
          <w:sz w:val="22"/>
          <w:szCs w:val="22"/>
        </w:rPr>
        <w:t xml:space="preserve">2.4.6. </w:t>
      </w:r>
      <w:r w:rsidR="00690C3A" w:rsidRPr="00630F0A">
        <w:rPr>
          <w:rStyle w:val="BodyTextChar"/>
          <w:rFonts w:ascii="Trebuchet MS" w:hAnsi="Trebuchet MS" w:cstheme="minorHAnsi"/>
          <w:sz w:val="22"/>
          <w:szCs w:val="22"/>
        </w:rPr>
        <w:t>Perskaičiavus įkainius, perskaičiuojama bendra Sutarties kaina, prie iki perskaičiavimo įvykdytų sutartinių įsipareigojimų vertės su PVM pridedant likusių sutartinių įsipareigojimų bendrą vertę su PVM, apskaičiuotą remiantis perskaičiuotais įkainiais</w:t>
      </w:r>
      <w:r w:rsidR="00D10CE9" w:rsidRPr="00630F0A">
        <w:rPr>
          <w:rFonts w:ascii="Trebuchet MS" w:hAnsi="Trebuchet MS"/>
          <w:sz w:val="22"/>
        </w:rPr>
        <w:t>.</w:t>
      </w:r>
    </w:p>
    <w:p w14:paraId="0F1C2872" w14:textId="63327EB9" w:rsidR="00D10CE9" w:rsidRPr="00087836" w:rsidRDefault="00D10CE9" w:rsidP="00EE5FA5">
      <w:pPr>
        <w:widowControl w:val="0"/>
        <w:numPr>
          <w:ilvl w:val="1"/>
          <w:numId w:val="27"/>
        </w:numPr>
        <w:tabs>
          <w:tab w:val="left" w:pos="0"/>
          <w:tab w:val="left" w:pos="567"/>
          <w:tab w:val="left" w:pos="1134"/>
          <w:tab w:val="left" w:pos="1701"/>
        </w:tabs>
        <w:suppressAutoHyphens/>
        <w:spacing w:after="0" w:line="240" w:lineRule="auto"/>
        <w:ind w:left="0" w:firstLine="567"/>
        <w:jc w:val="both"/>
        <w:rPr>
          <w:rFonts w:ascii="Trebuchet MS" w:hAnsi="Trebuchet MS"/>
          <w:sz w:val="22"/>
          <w:szCs w:val="22"/>
        </w:rPr>
      </w:pPr>
      <w:r>
        <w:rPr>
          <w:rFonts w:ascii="Trebuchet MS" w:hAnsi="Trebuchet MS"/>
          <w:sz w:val="22"/>
        </w:rPr>
        <w:t>Pritaikius Sutarties 2.</w:t>
      </w:r>
      <w:r w:rsidR="00CA4299">
        <w:rPr>
          <w:rFonts w:ascii="Trebuchet MS" w:hAnsi="Trebuchet MS"/>
          <w:sz w:val="22"/>
        </w:rPr>
        <w:t>3</w:t>
      </w:r>
      <w:r w:rsidR="0012038B">
        <w:rPr>
          <w:rFonts w:ascii="Trebuchet MS" w:hAnsi="Trebuchet MS"/>
          <w:sz w:val="22"/>
        </w:rPr>
        <w:t>.</w:t>
      </w:r>
      <w:r w:rsidR="00CA4299">
        <w:rPr>
          <w:rFonts w:ascii="Trebuchet MS" w:hAnsi="Trebuchet MS"/>
          <w:sz w:val="22"/>
        </w:rPr>
        <w:t xml:space="preserve">, </w:t>
      </w:r>
      <w:r>
        <w:rPr>
          <w:rFonts w:ascii="Trebuchet MS" w:hAnsi="Trebuchet MS"/>
          <w:sz w:val="22"/>
        </w:rPr>
        <w:t>2.</w:t>
      </w:r>
      <w:r w:rsidR="00CA4299">
        <w:rPr>
          <w:rFonts w:ascii="Trebuchet MS" w:hAnsi="Trebuchet MS"/>
          <w:sz w:val="22"/>
        </w:rPr>
        <w:t>4</w:t>
      </w:r>
      <w:r w:rsidR="0012038B">
        <w:rPr>
          <w:rFonts w:ascii="Trebuchet MS" w:hAnsi="Trebuchet MS"/>
          <w:sz w:val="22"/>
        </w:rPr>
        <w:t>.</w:t>
      </w:r>
      <w:r w:rsidR="00CA4299">
        <w:rPr>
          <w:rFonts w:ascii="Trebuchet MS" w:hAnsi="Trebuchet MS"/>
          <w:sz w:val="22"/>
        </w:rPr>
        <w:t xml:space="preserve"> </w:t>
      </w:r>
      <w:r>
        <w:rPr>
          <w:rFonts w:ascii="Trebuchet MS" w:hAnsi="Trebuchet MS"/>
          <w:sz w:val="22"/>
        </w:rPr>
        <w:t xml:space="preserve">punktuose nurodytą perskaičiavimą atitinkamai sumažės arba padidės </w:t>
      </w:r>
      <w:r w:rsidR="00CA4299">
        <w:rPr>
          <w:rFonts w:ascii="Trebuchet MS" w:hAnsi="Trebuchet MS"/>
          <w:sz w:val="22"/>
        </w:rPr>
        <w:t xml:space="preserve">Paslaugų </w:t>
      </w:r>
      <w:r>
        <w:rPr>
          <w:rFonts w:ascii="Trebuchet MS" w:hAnsi="Trebuchet MS"/>
          <w:sz w:val="22"/>
        </w:rPr>
        <w:t>įkainiai</w:t>
      </w:r>
      <w:r w:rsidR="005949DB">
        <w:rPr>
          <w:rFonts w:ascii="Trebuchet MS" w:hAnsi="Trebuchet MS"/>
          <w:sz w:val="22"/>
        </w:rPr>
        <w:t>.</w:t>
      </w:r>
    </w:p>
    <w:p w14:paraId="4704F042" w14:textId="403FA681" w:rsidR="00AA70EC" w:rsidRPr="00087836" w:rsidRDefault="00AA70EC" w:rsidP="00EE5FA5">
      <w:pPr>
        <w:widowControl w:val="0"/>
        <w:numPr>
          <w:ilvl w:val="1"/>
          <w:numId w:val="27"/>
        </w:numPr>
        <w:tabs>
          <w:tab w:val="left" w:pos="0"/>
          <w:tab w:val="left" w:pos="567"/>
          <w:tab w:val="left" w:pos="1134"/>
          <w:tab w:val="left" w:pos="1701"/>
        </w:tabs>
        <w:suppressAutoHyphens/>
        <w:spacing w:after="0" w:line="240" w:lineRule="auto"/>
        <w:ind w:left="0" w:firstLine="567"/>
        <w:jc w:val="both"/>
        <w:rPr>
          <w:rFonts w:ascii="Trebuchet MS" w:hAnsi="Trebuchet MS"/>
          <w:sz w:val="22"/>
          <w:szCs w:val="22"/>
        </w:rPr>
      </w:pPr>
      <w:r w:rsidRPr="00087836">
        <w:rPr>
          <w:rFonts w:ascii="Trebuchet MS" w:hAnsi="Trebuchet MS" w:cs="Arial"/>
          <w:color w:val="000000"/>
          <w:sz w:val="22"/>
          <w:szCs w:val="22"/>
        </w:rPr>
        <w:t xml:space="preserve">Užsakovas moka </w:t>
      </w:r>
      <w:r w:rsidR="0025360D">
        <w:rPr>
          <w:rFonts w:ascii="Trebuchet MS" w:hAnsi="Trebuchet MS" w:cs="Arial"/>
          <w:color w:val="000000"/>
          <w:sz w:val="22"/>
          <w:szCs w:val="22"/>
        </w:rPr>
        <w:t>Paslaugų</w:t>
      </w:r>
      <w:r w:rsidRPr="00087836">
        <w:rPr>
          <w:rFonts w:ascii="Trebuchet MS" w:hAnsi="Trebuchet MS" w:cs="Arial"/>
          <w:color w:val="000000"/>
          <w:sz w:val="22"/>
          <w:szCs w:val="22"/>
        </w:rPr>
        <w:t xml:space="preserve"> teikėjui už faktiškai atliktus tyrimus ir pateiktus tyrimų rezultatus pagal Sutarties </w:t>
      </w:r>
      <w:r w:rsidR="0012038B">
        <w:rPr>
          <w:rFonts w:ascii="Trebuchet MS" w:hAnsi="Trebuchet MS" w:cs="Arial"/>
          <w:color w:val="000000"/>
          <w:sz w:val="22"/>
          <w:szCs w:val="22"/>
        </w:rPr>
        <w:t>p</w:t>
      </w:r>
      <w:r w:rsidRPr="00087836">
        <w:rPr>
          <w:rFonts w:ascii="Trebuchet MS" w:hAnsi="Trebuchet MS" w:cs="Arial"/>
          <w:color w:val="000000"/>
          <w:sz w:val="22"/>
          <w:szCs w:val="22"/>
        </w:rPr>
        <w:t xml:space="preserve">riede </w:t>
      </w:r>
      <w:r w:rsidR="0012038B">
        <w:rPr>
          <w:rFonts w:ascii="Trebuchet MS" w:hAnsi="Trebuchet MS" w:cs="Arial"/>
          <w:color w:val="000000"/>
          <w:sz w:val="22"/>
          <w:szCs w:val="22"/>
        </w:rPr>
        <w:t xml:space="preserve">Nr. 1 </w:t>
      </w:r>
      <w:r w:rsidRPr="00087836">
        <w:rPr>
          <w:rFonts w:ascii="Trebuchet MS" w:hAnsi="Trebuchet MS" w:cs="Arial"/>
          <w:color w:val="000000"/>
          <w:sz w:val="22"/>
          <w:szCs w:val="22"/>
        </w:rPr>
        <w:t>nurodytus Tyrimų įkainius.</w:t>
      </w:r>
    </w:p>
    <w:p w14:paraId="3152EB13" w14:textId="77777777" w:rsidR="00B35C3A" w:rsidRPr="006C41EC" w:rsidRDefault="00B35C3A" w:rsidP="00EE5FA5">
      <w:pPr>
        <w:numPr>
          <w:ilvl w:val="1"/>
          <w:numId w:val="27"/>
        </w:numPr>
        <w:tabs>
          <w:tab w:val="left" w:pos="142"/>
          <w:tab w:val="left" w:pos="567"/>
          <w:tab w:val="left" w:pos="1134"/>
          <w:tab w:val="left" w:pos="1418"/>
          <w:tab w:val="left" w:pos="1701"/>
        </w:tabs>
        <w:suppressAutoHyphens/>
        <w:snapToGrid w:val="0"/>
        <w:spacing w:after="0" w:line="240" w:lineRule="auto"/>
        <w:ind w:left="0" w:firstLine="567"/>
        <w:jc w:val="both"/>
        <w:rPr>
          <w:rFonts w:ascii="Trebuchet MS" w:hAnsi="Trebuchet MS"/>
          <w:sz w:val="22"/>
          <w:szCs w:val="22"/>
          <w:lang w:eastAsia="zh-CN"/>
        </w:rPr>
      </w:pPr>
      <w:r w:rsidRPr="006C41EC">
        <w:rPr>
          <w:rFonts w:ascii="Trebuchet MS" w:hAnsi="Trebuchet MS"/>
          <w:sz w:val="22"/>
          <w:szCs w:val="22"/>
          <w:lang w:eastAsia="zh-CN"/>
        </w:rPr>
        <w:t>Mokėjimai atliekami tokia tvarka:</w:t>
      </w:r>
    </w:p>
    <w:p w14:paraId="4ADAD91B" w14:textId="1C9E8C71" w:rsidR="00AA70EC" w:rsidRPr="00087836" w:rsidRDefault="00AA70EC" w:rsidP="00EE5FA5">
      <w:pPr>
        <w:widowControl w:val="0"/>
        <w:numPr>
          <w:ilvl w:val="1"/>
          <w:numId w:val="27"/>
        </w:numPr>
        <w:tabs>
          <w:tab w:val="left" w:pos="0"/>
          <w:tab w:val="left" w:pos="567"/>
          <w:tab w:val="left" w:pos="1134"/>
          <w:tab w:val="left" w:pos="1200"/>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Už praėjusį mėnesį atliktus tyrimus ir pateiktus tyrimų rezultatus, kai nenurodyti jokie Tyrimų atlikimo trūkumai, Užsakovas apmoka per 30 (trisdešimt) kalendorinių dienų nuo PVM sąskaitos</w:t>
      </w:r>
      <w:r w:rsidR="0012038B">
        <w:rPr>
          <w:rFonts w:ascii="Trebuchet MS" w:hAnsi="Trebuchet MS" w:cs="Trebuchet MS"/>
          <w:sz w:val="22"/>
          <w:szCs w:val="22"/>
        </w:rPr>
        <w:t xml:space="preserve"> </w:t>
      </w:r>
      <w:r w:rsidRPr="00087836">
        <w:rPr>
          <w:rFonts w:ascii="Trebuchet MS" w:hAnsi="Trebuchet MS" w:cs="Trebuchet MS"/>
          <w:sz w:val="22"/>
          <w:szCs w:val="22"/>
        </w:rPr>
        <w:t>faktūros patvirtinimo dienos. PVM sąskaita</w:t>
      </w:r>
      <w:r w:rsidR="0012038B">
        <w:rPr>
          <w:rFonts w:ascii="Trebuchet MS" w:hAnsi="Trebuchet MS" w:cs="Trebuchet MS"/>
          <w:sz w:val="22"/>
          <w:szCs w:val="22"/>
        </w:rPr>
        <w:t xml:space="preserve"> </w:t>
      </w:r>
      <w:r w:rsidRPr="00087836">
        <w:rPr>
          <w:rFonts w:ascii="Trebuchet MS" w:hAnsi="Trebuchet MS" w:cs="Trebuchet MS"/>
          <w:sz w:val="22"/>
          <w:szCs w:val="22"/>
        </w:rPr>
        <w:t>faktūra turi būti pateikiama naudojantis informacinės sistemos „</w:t>
      </w:r>
      <w:r w:rsidR="00D459DC">
        <w:rPr>
          <w:rFonts w:ascii="Trebuchet MS" w:hAnsi="Trebuchet MS" w:cs="Trebuchet MS"/>
          <w:sz w:val="22"/>
          <w:szCs w:val="22"/>
        </w:rPr>
        <w:t>SABIS</w:t>
      </w:r>
      <w:r w:rsidRPr="00087836">
        <w:rPr>
          <w:rFonts w:ascii="Trebuchet MS" w:hAnsi="Trebuchet MS" w:cs="Trebuchet MS"/>
          <w:sz w:val="22"/>
          <w:szCs w:val="22"/>
        </w:rPr>
        <w:t xml:space="preserve">“ priemonėmis ne vėliau kaip per 5 (penkias) dienas nuo mėnesio pabaigos. PVM sąskaitoje faktūroje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privalomai turi nurodyti Sutarties numerį, atsiskaitymo terminą ir kitus privalomus rekvizitus. Užsakovas turi teisę sustabdyti atsiskaitymą, jeigu PVM sąskaitoje faktūroje nurodyta neteisinga kaina, sąskaitoje nenurodytas Sutarties numeris, data ir (ar) apmokėjimo terminas, kol PVM sąskaitos faktūros netikslumai bus ištaisyti. Užsakovas informuoja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teikėją apie esančius netikslumus.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ištaisęs netikslumus, pateikia Užsakovui tikslią (tinkamą) PVM sąskaitą faktūrą naudojantis informacinės sistemos „</w:t>
      </w:r>
      <w:r w:rsidR="00D459DC">
        <w:rPr>
          <w:rFonts w:ascii="Trebuchet MS" w:hAnsi="Trebuchet MS" w:cs="Trebuchet MS"/>
          <w:sz w:val="22"/>
          <w:szCs w:val="22"/>
        </w:rPr>
        <w:t>SABIS</w:t>
      </w:r>
      <w:r w:rsidRPr="00087836">
        <w:rPr>
          <w:rFonts w:ascii="Trebuchet MS" w:hAnsi="Trebuchet MS" w:cs="Trebuchet MS"/>
          <w:sz w:val="22"/>
          <w:szCs w:val="22"/>
        </w:rPr>
        <w:t>“ priemonėmis.</w:t>
      </w:r>
    </w:p>
    <w:p w14:paraId="06BDC76C" w14:textId="74C04660" w:rsidR="00B35C3A" w:rsidRPr="00AA70EC" w:rsidRDefault="0012038B" w:rsidP="00EE5FA5">
      <w:pPr>
        <w:pStyle w:val="ListParagraph"/>
        <w:numPr>
          <w:ilvl w:val="1"/>
          <w:numId w:val="27"/>
        </w:numPr>
        <w:tabs>
          <w:tab w:val="left" w:pos="0"/>
          <w:tab w:val="left" w:pos="567"/>
          <w:tab w:val="left" w:pos="1134"/>
          <w:tab w:val="left" w:pos="1418"/>
          <w:tab w:val="left" w:pos="1701"/>
        </w:tabs>
        <w:suppressAutoHyphens/>
        <w:spacing w:after="0" w:line="240" w:lineRule="auto"/>
        <w:ind w:left="0" w:firstLine="567"/>
        <w:jc w:val="both"/>
        <w:rPr>
          <w:rFonts w:ascii="Trebuchet MS" w:hAnsi="Trebuchet MS"/>
          <w:sz w:val="22"/>
          <w:szCs w:val="22"/>
          <w:lang w:eastAsia="zh-CN"/>
        </w:rPr>
      </w:pPr>
      <w:r>
        <w:rPr>
          <w:rFonts w:ascii="Trebuchet MS" w:hAnsi="Trebuchet MS"/>
          <w:sz w:val="22"/>
          <w:szCs w:val="22"/>
          <w:lang w:eastAsia="zh-CN"/>
        </w:rPr>
        <w:t>Užsakovas</w:t>
      </w:r>
      <w:r w:rsidR="00B35C3A" w:rsidRPr="00AA70EC">
        <w:rPr>
          <w:rFonts w:ascii="Trebuchet MS" w:hAnsi="Trebuchet MS"/>
          <w:sz w:val="22"/>
          <w:szCs w:val="22"/>
          <w:lang w:eastAsia="zh-CN"/>
        </w:rPr>
        <w:t xml:space="preserve"> už </w:t>
      </w:r>
      <w:r>
        <w:rPr>
          <w:rFonts w:ascii="Trebuchet MS" w:hAnsi="Trebuchet MS"/>
          <w:sz w:val="22"/>
          <w:szCs w:val="22"/>
          <w:lang w:eastAsia="zh-CN"/>
        </w:rPr>
        <w:t>Paslaugas</w:t>
      </w:r>
      <w:r w:rsidR="00B35C3A" w:rsidRPr="00AA70EC">
        <w:rPr>
          <w:rFonts w:ascii="Trebuchet MS" w:hAnsi="Trebuchet MS"/>
          <w:sz w:val="22"/>
          <w:szCs w:val="22"/>
          <w:lang w:eastAsia="zh-CN"/>
        </w:rPr>
        <w:t xml:space="preserve"> atsiskaito </w:t>
      </w:r>
      <w:r>
        <w:rPr>
          <w:rFonts w:ascii="Trebuchet MS" w:hAnsi="Trebuchet MS"/>
          <w:sz w:val="22"/>
          <w:szCs w:val="22"/>
          <w:lang w:eastAsia="zh-CN"/>
        </w:rPr>
        <w:t>Paslaugų teikėjui</w:t>
      </w:r>
      <w:r w:rsidR="00B35C3A" w:rsidRPr="00AA70EC">
        <w:rPr>
          <w:rFonts w:ascii="Trebuchet MS" w:hAnsi="Trebuchet MS"/>
          <w:sz w:val="22"/>
          <w:szCs w:val="22"/>
          <w:lang w:eastAsia="zh-CN"/>
        </w:rPr>
        <w:t xml:space="preserve"> mokestiniu pavedimu </w:t>
      </w:r>
      <w:r w:rsidR="00B35C3A" w:rsidRPr="00AA70EC">
        <w:rPr>
          <w:rFonts w:ascii="Trebuchet MS" w:hAnsi="Trebuchet MS"/>
          <w:iCs/>
          <w:sz w:val="22"/>
          <w:szCs w:val="22"/>
          <w:lang w:eastAsia="zh-CN"/>
        </w:rPr>
        <w:t xml:space="preserve">į šioje Sutartyje </w:t>
      </w:r>
      <w:r>
        <w:rPr>
          <w:rFonts w:ascii="Trebuchet MS" w:hAnsi="Trebuchet MS"/>
          <w:sz w:val="22"/>
          <w:szCs w:val="22"/>
          <w:lang w:eastAsia="zh-CN"/>
        </w:rPr>
        <w:t>Paslaugų teikėjo</w:t>
      </w:r>
      <w:r w:rsidR="00B35C3A" w:rsidRPr="00AA70EC">
        <w:rPr>
          <w:rFonts w:ascii="Trebuchet MS" w:hAnsi="Trebuchet MS"/>
          <w:sz w:val="22"/>
          <w:szCs w:val="22"/>
          <w:lang w:eastAsia="zh-CN"/>
        </w:rPr>
        <w:t xml:space="preserve"> </w:t>
      </w:r>
      <w:r w:rsidR="00B35C3A" w:rsidRPr="00AA70EC">
        <w:rPr>
          <w:rFonts w:ascii="Trebuchet MS" w:hAnsi="Trebuchet MS"/>
          <w:iCs/>
          <w:sz w:val="22"/>
          <w:szCs w:val="22"/>
          <w:lang w:eastAsia="zh-CN"/>
        </w:rPr>
        <w:t>nurodytą banko sąskaitą.</w:t>
      </w:r>
    </w:p>
    <w:p w14:paraId="39981F66" w14:textId="4CAD133D" w:rsidR="00B35C3A" w:rsidRPr="006C41EC" w:rsidRDefault="00EC3176" w:rsidP="00EE5FA5">
      <w:pPr>
        <w:tabs>
          <w:tab w:val="left" w:pos="567"/>
          <w:tab w:val="left" w:pos="1134"/>
        </w:tabs>
        <w:suppressAutoHyphens/>
        <w:spacing w:after="0" w:line="240" w:lineRule="auto"/>
        <w:ind w:firstLine="567"/>
        <w:rPr>
          <w:rFonts w:ascii="Trebuchet MS" w:hAnsi="Trebuchet MS"/>
          <w:sz w:val="22"/>
          <w:szCs w:val="22"/>
          <w:lang w:eastAsia="zh-CN"/>
        </w:rPr>
      </w:pPr>
      <w:sdt>
        <w:sdtPr>
          <w:rPr>
            <w:rFonts w:ascii="Trebuchet MS" w:hAnsi="Trebuchet MS"/>
            <w:sz w:val="22"/>
            <w:szCs w:val="22"/>
            <w:highlight w:val="yellow"/>
            <w:lang w:eastAsia="zh-CN"/>
          </w:rPr>
          <w:id w:val="1480183410"/>
          <w:placeholder>
            <w:docPart w:val="F6D77857B4134BC1B9354E2153BA7E70"/>
          </w:placeholder>
          <w:text/>
        </w:sdtPr>
        <w:sdtEndPr/>
        <w:sdtContent>
          <w:r w:rsidR="00B35C3A" w:rsidRPr="006C41EC">
            <w:rPr>
              <w:rFonts w:ascii="Trebuchet MS" w:hAnsi="Trebuchet MS"/>
              <w:sz w:val="22"/>
              <w:szCs w:val="22"/>
              <w:highlight w:val="yellow"/>
              <w:lang w:eastAsia="zh-CN"/>
            </w:rPr>
            <w:t xml:space="preserve">Įrašyti </w:t>
          </w:r>
          <w:r w:rsidR="0012038B">
            <w:rPr>
              <w:rFonts w:ascii="Trebuchet MS" w:hAnsi="Trebuchet MS"/>
              <w:sz w:val="22"/>
              <w:szCs w:val="22"/>
              <w:highlight w:val="yellow"/>
              <w:lang w:eastAsia="zh-CN"/>
            </w:rPr>
            <w:t>Paslaugų teikėjo</w:t>
          </w:r>
          <w:r w:rsidR="00B35C3A" w:rsidRPr="006C41EC">
            <w:rPr>
              <w:rFonts w:ascii="Trebuchet MS" w:hAnsi="Trebuchet MS"/>
              <w:sz w:val="22"/>
              <w:szCs w:val="22"/>
              <w:highlight w:val="yellow"/>
              <w:lang w:eastAsia="zh-CN"/>
            </w:rPr>
            <w:t xml:space="preserve"> banko sąskaitos numerį</w:t>
          </w:r>
        </w:sdtContent>
      </w:sdt>
      <w:r w:rsidR="00B35C3A" w:rsidRPr="006C41EC">
        <w:rPr>
          <w:rFonts w:ascii="Trebuchet MS" w:hAnsi="Trebuchet MS"/>
          <w:sz w:val="22"/>
          <w:szCs w:val="22"/>
          <w:lang w:eastAsia="zh-CN"/>
        </w:rPr>
        <w:t xml:space="preserve"> </w:t>
      </w:r>
    </w:p>
    <w:p w14:paraId="1BF9697E" w14:textId="77777777" w:rsidR="00B35C3A" w:rsidRPr="006C41EC" w:rsidRDefault="00EC3176" w:rsidP="00EE5FA5">
      <w:pPr>
        <w:tabs>
          <w:tab w:val="left" w:pos="567"/>
          <w:tab w:val="left" w:pos="1134"/>
          <w:tab w:val="left" w:pos="1287"/>
        </w:tabs>
        <w:suppressAutoHyphens/>
        <w:spacing w:after="0" w:line="240" w:lineRule="auto"/>
        <w:ind w:firstLine="567"/>
        <w:jc w:val="both"/>
        <w:rPr>
          <w:rFonts w:ascii="Trebuchet MS" w:hAnsi="Trebuchet MS"/>
          <w:sz w:val="22"/>
          <w:szCs w:val="22"/>
          <w:lang w:eastAsia="zh-CN"/>
        </w:rPr>
      </w:pPr>
      <w:sdt>
        <w:sdtPr>
          <w:rPr>
            <w:rFonts w:ascii="Trebuchet MS" w:hAnsi="Trebuchet MS"/>
            <w:sz w:val="22"/>
            <w:szCs w:val="22"/>
            <w:highlight w:val="yellow"/>
            <w:lang w:eastAsia="zh-CN"/>
          </w:rPr>
          <w:id w:val="1377586968"/>
          <w:placeholder>
            <w:docPart w:val="F8242E525A4641138BC106C1A1C89352"/>
          </w:placeholder>
          <w:text/>
        </w:sdtPr>
        <w:sdtEndPr/>
        <w:sdtContent>
          <w:r w:rsidR="00B35C3A" w:rsidRPr="006C41EC">
            <w:rPr>
              <w:rFonts w:ascii="Trebuchet MS" w:hAnsi="Trebuchet MS"/>
              <w:sz w:val="22"/>
              <w:szCs w:val="22"/>
              <w:highlight w:val="yellow"/>
              <w:lang w:eastAsia="zh-CN"/>
            </w:rPr>
            <w:t>įrašyti banko pavadinimą</w:t>
          </w:r>
        </w:sdtContent>
      </w:sdt>
    </w:p>
    <w:p w14:paraId="4A50CDA8" w14:textId="73EE966F" w:rsidR="00B35C3A" w:rsidRPr="00AA70EC" w:rsidRDefault="00B35C3A" w:rsidP="00EE5FA5">
      <w:pPr>
        <w:pStyle w:val="ListParagraph"/>
        <w:numPr>
          <w:ilvl w:val="1"/>
          <w:numId w:val="27"/>
        </w:numPr>
        <w:tabs>
          <w:tab w:val="left" w:pos="567"/>
          <w:tab w:val="left" w:pos="1418"/>
        </w:tabs>
        <w:suppressAutoHyphens/>
        <w:spacing w:after="0" w:line="240" w:lineRule="auto"/>
        <w:ind w:left="0" w:firstLine="567"/>
        <w:jc w:val="both"/>
        <w:rPr>
          <w:rFonts w:ascii="Trebuchet MS" w:hAnsi="Trebuchet MS"/>
          <w:sz w:val="22"/>
          <w:szCs w:val="22"/>
          <w:lang w:eastAsia="zh-CN"/>
        </w:rPr>
      </w:pPr>
      <w:r w:rsidRPr="00AA70EC">
        <w:rPr>
          <w:rFonts w:ascii="Trebuchet MS" w:hAnsi="Trebuchet MS"/>
          <w:iCs/>
          <w:sz w:val="22"/>
          <w:szCs w:val="22"/>
          <w:lang w:eastAsia="zh-CN"/>
        </w:rPr>
        <w:t xml:space="preserve">Apmokėjimas laikomas įvykdytu, kai pinigai patenka į </w:t>
      </w:r>
      <w:r w:rsidR="0012038B">
        <w:rPr>
          <w:rFonts w:ascii="Trebuchet MS" w:hAnsi="Trebuchet MS"/>
          <w:sz w:val="22"/>
          <w:szCs w:val="22"/>
          <w:lang w:eastAsia="zh-CN"/>
        </w:rPr>
        <w:t>Paslaugų teikėjo</w:t>
      </w:r>
      <w:r w:rsidRPr="00AA70EC">
        <w:rPr>
          <w:rFonts w:ascii="Trebuchet MS" w:hAnsi="Trebuchet MS"/>
          <w:sz w:val="22"/>
          <w:szCs w:val="22"/>
          <w:lang w:eastAsia="zh-CN"/>
        </w:rPr>
        <w:t xml:space="preserve"> sąskaitą.</w:t>
      </w:r>
    </w:p>
    <w:p w14:paraId="18EE796E" w14:textId="77777777" w:rsidR="00B35C3A" w:rsidRPr="006C41EC" w:rsidRDefault="00B35C3A" w:rsidP="001A7319">
      <w:pPr>
        <w:tabs>
          <w:tab w:val="left" w:pos="1134"/>
        </w:tabs>
        <w:suppressAutoHyphens/>
        <w:spacing w:after="0" w:line="240" w:lineRule="auto"/>
        <w:ind w:firstLine="567"/>
        <w:jc w:val="both"/>
        <w:rPr>
          <w:rFonts w:ascii="Trebuchet MS" w:hAnsi="Trebuchet MS"/>
          <w:sz w:val="22"/>
          <w:szCs w:val="22"/>
          <w:lang w:eastAsia="zh-CN"/>
        </w:rPr>
      </w:pPr>
    </w:p>
    <w:p w14:paraId="1A5AF268" w14:textId="2D4C1CCA" w:rsidR="00947206" w:rsidRPr="0012038B" w:rsidRDefault="0025360D" w:rsidP="004E2963">
      <w:pPr>
        <w:pStyle w:val="ListParagraph"/>
        <w:widowControl w:val="0"/>
        <w:numPr>
          <w:ilvl w:val="0"/>
          <w:numId w:val="27"/>
        </w:numPr>
        <w:tabs>
          <w:tab w:val="left" w:pos="0"/>
          <w:tab w:val="left" w:pos="1200"/>
        </w:tabs>
        <w:suppressAutoHyphens/>
        <w:spacing w:after="0" w:line="240" w:lineRule="auto"/>
        <w:jc w:val="center"/>
        <w:rPr>
          <w:rFonts w:ascii="Trebuchet MS" w:hAnsi="Trebuchet MS"/>
          <w:sz w:val="22"/>
          <w:szCs w:val="22"/>
        </w:rPr>
      </w:pPr>
      <w:r>
        <w:rPr>
          <w:rFonts w:ascii="Trebuchet MS" w:eastAsia="Arial Unicode MS" w:hAnsi="Trebuchet MS" w:cs="Trebuchet MS"/>
          <w:b/>
          <w:sz w:val="22"/>
          <w:szCs w:val="22"/>
        </w:rPr>
        <w:t>PASLAUGŲ</w:t>
      </w:r>
      <w:r w:rsidR="00A006BB" w:rsidRPr="00947206">
        <w:rPr>
          <w:rFonts w:ascii="Trebuchet MS" w:eastAsia="Arial Unicode MS" w:hAnsi="Trebuchet MS" w:cs="Trebuchet MS"/>
          <w:b/>
          <w:sz w:val="22"/>
          <w:szCs w:val="22"/>
        </w:rPr>
        <w:t xml:space="preserve"> TEIKĖJO IR UŽSAKOVO ĮSIPAREIGOJIMAI IR TEISĖS </w:t>
      </w:r>
    </w:p>
    <w:p w14:paraId="357D478B" w14:textId="77777777" w:rsidR="0012038B" w:rsidRPr="004E2963" w:rsidRDefault="0012038B" w:rsidP="0012038B">
      <w:pPr>
        <w:pStyle w:val="ListParagraph"/>
        <w:widowControl w:val="0"/>
        <w:tabs>
          <w:tab w:val="left" w:pos="0"/>
          <w:tab w:val="left" w:pos="1200"/>
        </w:tabs>
        <w:suppressAutoHyphens/>
        <w:spacing w:after="0" w:line="240" w:lineRule="auto"/>
        <w:ind w:left="420"/>
        <w:rPr>
          <w:rFonts w:ascii="Trebuchet MS" w:hAnsi="Trebuchet MS"/>
          <w:sz w:val="22"/>
          <w:szCs w:val="22"/>
        </w:rPr>
      </w:pPr>
    </w:p>
    <w:p w14:paraId="2E123B93" w14:textId="61C23DBB" w:rsidR="00947206" w:rsidRPr="004219F5" w:rsidRDefault="0012038B" w:rsidP="00C02561">
      <w:pPr>
        <w:widowControl w:val="0"/>
        <w:numPr>
          <w:ilvl w:val="1"/>
          <w:numId w:val="27"/>
        </w:numPr>
        <w:tabs>
          <w:tab w:val="left" w:pos="0"/>
          <w:tab w:val="left" w:pos="993"/>
          <w:tab w:val="left" w:pos="1276"/>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Paslaugų teikėjas</w:t>
      </w:r>
      <w:r w:rsidR="00947206" w:rsidRPr="00087836">
        <w:rPr>
          <w:rFonts w:ascii="Trebuchet MS" w:hAnsi="Trebuchet MS" w:cs="Trebuchet MS"/>
          <w:sz w:val="22"/>
          <w:szCs w:val="22"/>
        </w:rPr>
        <w:t xml:space="preserve"> įsipareigoja:</w:t>
      </w:r>
    </w:p>
    <w:p w14:paraId="40438272" w14:textId="1FB3DF26" w:rsidR="004219F5" w:rsidRPr="004219F5" w:rsidRDefault="00E47DA8" w:rsidP="00C02561">
      <w:pPr>
        <w:widowControl w:val="0"/>
        <w:numPr>
          <w:ilvl w:val="2"/>
          <w:numId w:val="27"/>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Pr>
          <w:rFonts w:ascii="Trebuchet MS" w:hAnsi="Trebuchet MS"/>
          <w:sz w:val="22"/>
          <w:szCs w:val="22"/>
        </w:rPr>
        <w:t xml:space="preserve">teikti </w:t>
      </w:r>
      <w:r w:rsidR="00BF1D6B">
        <w:rPr>
          <w:rFonts w:ascii="Trebuchet MS" w:hAnsi="Trebuchet MS"/>
          <w:sz w:val="22"/>
          <w:szCs w:val="22"/>
        </w:rPr>
        <w:t>Paslaugas</w:t>
      </w:r>
      <w:r>
        <w:rPr>
          <w:rFonts w:ascii="Trebuchet MS" w:hAnsi="Trebuchet MS"/>
          <w:sz w:val="22"/>
          <w:szCs w:val="22"/>
        </w:rPr>
        <w:t>, atitinkančias</w:t>
      </w:r>
      <w:r w:rsidR="00DD3D3A">
        <w:rPr>
          <w:rFonts w:ascii="Trebuchet MS" w:hAnsi="Trebuchet MS"/>
          <w:sz w:val="22"/>
          <w:szCs w:val="22"/>
        </w:rPr>
        <w:t xml:space="preserve"> Sutarties priede</w:t>
      </w:r>
      <w:r w:rsidR="0012038B">
        <w:rPr>
          <w:rFonts w:ascii="Trebuchet MS" w:hAnsi="Trebuchet MS"/>
          <w:sz w:val="22"/>
          <w:szCs w:val="22"/>
        </w:rPr>
        <w:t xml:space="preserve"> Nr. 1</w:t>
      </w:r>
      <w:r w:rsidR="00DD3D3A">
        <w:rPr>
          <w:rFonts w:ascii="Trebuchet MS" w:hAnsi="Trebuchet MS"/>
          <w:sz w:val="22"/>
          <w:szCs w:val="22"/>
        </w:rPr>
        <w:t xml:space="preserve"> nustatytus </w:t>
      </w:r>
      <w:r>
        <w:rPr>
          <w:rFonts w:ascii="Trebuchet MS" w:hAnsi="Trebuchet MS"/>
          <w:sz w:val="22"/>
          <w:szCs w:val="22"/>
        </w:rPr>
        <w:t>reikalavimus;</w:t>
      </w:r>
    </w:p>
    <w:p w14:paraId="7E0BBA48" w14:textId="277EA317" w:rsidR="00947206" w:rsidRPr="00FD509D" w:rsidRDefault="002A39C0" w:rsidP="00C02561">
      <w:pPr>
        <w:widowControl w:val="0"/>
        <w:numPr>
          <w:ilvl w:val="2"/>
          <w:numId w:val="27"/>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sidRPr="002A39C0">
        <w:rPr>
          <w:rFonts w:ascii="Trebuchet MS" w:eastAsia="Times New Roman" w:hAnsi="Trebuchet MS" w:cs="Trebuchet MS"/>
          <w:sz w:val="22"/>
          <w:szCs w:val="22"/>
        </w:rPr>
        <w:t xml:space="preserve">Tyrimų </w:t>
      </w:r>
      <w:r w:rsidR="00947206" w:rsidRPr="00087836">
        <w:rPr>
          <w:rFonts w:ascii="Trebuchet MS" w:hAnsi="Trebuchet MS" w:cs="Trebuchet MS"/>
          <w:sz w:val="22"/>
          <w:szCs w:val="22"/>
        </w:rPr>
        <w:t>reikalavimus, atsakymus bei interpretaciją pateikti lietuvių kalba;</w:t>
      </w:r>
    </w:p>
    <w:p w14:paraId="22F6547E" w14:textId="77777777" w:rsidR="00947206" w:rsidRPr="00087836" w:rsidRDefault="00947206" w:rsidP="00C02561">
      <w:pPr>
        <w:widowControl w:val="0"/>
        <w:numPr>
          <w:ilvl w:val="2"/>
          <w:numId w:val="27"/>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tiriamąją medžiagą paėmimo priemonėmis tyrimams PGR metodu</w:t>
      </w:r>
      <w:r w:rsidRPr="00087836">
        <w:rPr>
          <w:rFonts w:ascii="Trebuchet MS" w:hAnsi="Trebuchet MS" w:cs="Trebuchet MS"/>
          <w:sz w:val="22"/>
          <w:szCs w:val="22"/>
          <w:lang w:eastAsia="en-US"/>
        </w:rPr>
        <w:t xml:space="preserve"> pristatyti Užsakovui sutartu laiku ir nurodytu kiekiu (dažnumu);</w:t>
      </w:r>
    </w:p>
    <w:p w14:paraId="72BF0477" w14:textId="77777777" w:rsidR="00947206" w:rsidRPr="00087836" w:rsidRDefault="00947206" w:rsidP="00C02561">
      <w:pPr>
        <w:widowControl w:val="0"/>
        <w:numPr>
          <w:ilvl w:val="2"/>
          <w:numId w:val="27"/>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teikti Užsakovui konsultacijas, pasiūlymus ir rekomendacijas žodžiu, reikalui esant raštu, dėl priemonių, susijusiu su atliekamais Tyrimais;</w:t>
      </w:r>
    </w:p>
    <w:p w14:paraId="251B43BD" w14:textId="77777777" w:rsidR="00947206" w:rsidRPr="00087836" w:rsidRDefault="00947206" w:rsidP="00C02561">
      <w:pPr>
        <w:widowControl w:val="0"/>
        <w:numPr>
          <w:ilvl w:val="2"/>
          <w:numId w:val="27"/>
        </w:numPr>
        <w:tabs>
          <w:tab w:val="left" w:pos="0"/>
          <w:tab w:val="left" w:pos="993"/>
          <w:tab w:val="left" w:pos="1276"/>
          <w:tab w:val="left" w:pos="156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atlikti Tyrimus šioje Sutartyje ir jos prieduose nurodyta apimtimi, sąlygomis ir tvarka. Visais atvejais visi Tyrimai turi būti atlikti laiku, kokybiškai ir kompleksiškai;</w:t>
      </w:r>
    </w:p>
    <w:p w14:paraId="220282E7" w14:textId="5BF942C1" w:rsidR="00947206" w:rsidRPr="00087836" w:rsidRDefault="00947206" w:rsidP="00C02561">
      <w:pPr>
        <w:widowControl w:val="0"/>
        <w:numPr>
          <w:ilvl w:val="2"/>
          <w:numId w:val="27"/>
        </w:numPr>
        <w:tabs>
          <w:tab w:val="left" w:pos="0"/>
          <w:tab w:val="left" w:pos="993"/>
          <w:tab w:val="left" w:pos="1276"/>
          <w:tab w:val="left" w:pos="156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Tyrimus atlikti savo rizika bei sąskaita, kaip įmanoma rūpestingai bei efektyviai, pagal geriausius visuotinai pripažįstamus profesinius standartus ir praktiką, panaudojant visus reikiamus įgūdžius, žinias, vadovautis vykdomai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teikėjo veiklai taikomais reikalavimais;</w:t>
      </w:r>
    </w:p>
    <w:p w14:paraId="55649835" w14:textId="77777777" w:rsidR="00947206" w:rsidRPr="00087836" w:rsidRDefault="00947206" w:rsidP="00C02561">
      <w:pPr>
        <w:widowControl w:val="0"/>
        <w:numPr>
          <w:ilvl w:val="2"/>
          <w:numId w:val="27"/>
        </w:numPr>
        <w:tabs>
          <w:tab w:val="left" w:pos="0"/>
          <w:tab w:val="left" w:pos="993"/>
          <w:tab w:val="left" w:pos="1276"/>
          <w:tab w:val="left" w:pos="156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nedelsiant raštu informuoti Užsakovo atsakingą asmenį apie bet kurias aplinkybes, kurios trukdo ar gali sutrukdyti vykdyti Tyrimų atlikimą šioje sutartyje ir jos prieduose nurodyta apimtimi, dažnumu (periodiškumu), sąlygomis ir tvarka, įskaitant kitų poliklinikoje veikiančių trečiųjų asmenų veiksmus ir/ar neveikimą, trukdančius tinkamai ir kokybiškai teikti paslaugas ir atlikti Tyrimus;</w:t>
      </w:r>
    </w:p>
    <w:p w14:paraId="0F2FFD40" w14:textId="77777777" w:rsidR="00947206" w:rsidRPr="00087836" w:rsidRDefault="00947206" w:rsidP="00C02561">
      <w:pPr>
        <w:widowControl w:val="0"/>
        <w:numPr>
          <w:ilvl w:val="2"/>
          <w:numId w:val="27"/>
        </w:numPr>
        <w:tabs>
          <w:tab w:val="left" w:pos="0"/>
          <w:tab w:val="left" w:pos="993"/>
          <w:tab w:val="left" w:pos="1276"/>
          <w:tab w:val="left" w:pos="156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color w:val="000000"/>
          <w:spacing w:val="-3"/>
          <w:sz w:val="22"/>
          <w:szCs w:val="22"/>
        </w:rPr>
        <w:t>užtikrinti, kad</w:t>
      </w:r>
      <w:r w:rsidRPr="00087836">
        <w:rPr>
          <w:rFonts w:ascii="Trebuchet MS" w:hAnsi="Trebuchet MS" w:cs="Trebuchet MS"/>
          <w:sz w:val="22"/>
          <w:szCs w:val="22"/>
        </w:rPr>
        <w:t xml:space="preserve"> Tyrimai būtų atliekami naudojant atitinkamų Tyrimų atlikimui būtiną ir kokybišką darbo įrangą. Tyrimų atlikimui naudojama darbo įranga turi būti saugi, tinkamai </w:t>
      </w:r>
      <w:r w:rsidRPr="00087836">
        <w:rPr>
          <w:rFonts w:ascii="Trebuchet MS" w:hAnsi="Trebuchet MS" w:cs="Trebuchet MS"/>
          <w:sz w:val="22"/>
          <w:szCs w:val="22"/>
        </w:rPr>
        <w:lastRenderedPageBreak/>
        <w:t>sertifikuota ir atitikti taikomus standartus;</w:t>
      </w:r>
    </w:p>
    <w:p w14:paraId="3F134B7A" w14:textId="77777777" w:rsidR="00947206" w:rsidRPr="00087836" w:rsidRDefault="00947206" w:rsidP="00C02561">
      <w:pPr>
        <w:widowControl w:val="0"/>
        <w:numPr>
          <w:ilvl w:val="2"/>
          <w:numId w:val="27"/>
        </w:numPr>
        <w:tabs>
          <w:tab w:val="left" w:pos="0"/>
          <w:tab w:val="left" w:pos="993"/>
          <w:tab w:val="left" w:pos="1276"/>
          <w:tab w:val="left" w:pos="156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Tyrimų atlikimui naudojamas priemonės naudoti pagal jų gamintojo nurodytą paskirtį, naudojimo instrukcijas. Priemonės turi būti teisės aktų nustatyta tvarka įteisintos.</w:t>
      </w:r>
    </w:p>
    <w:p w14:paraId="62436F3E" w14:textId="52371240" w:rsidR="00947206" w:rsidRPr="00087836" w:rsidRDefault="004377C7" w:rsidP="00C02561">
      <w:pPr>
        <w:widowControl w:val="0"/>
        <w:numPr>
          <w:ilvl w:val="2"/>
          <w:numId w:val="27"/>
        </w:numPr>
        <w:tabs>
          <w:tab w:val="left" w:pos="0"/>
          <w:tab w:val="left" w:pos="993"/>
          <w:tab w:val="left" w:pos="1276"/>
          <w:tab w:val="left" w:pos="1560"/>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 xml:space="preserve"> </w:t>
      </w:r>
      <w:r w:rsidR="00947206" w:rsidRPr="00087836">
        <w:rPr>
          <w:rFonts w:ascii="Trebuchet MS" w:hAnsi="Trebuchet MS" w:cs="Trebuchet MS"/>
          <w:sz w:val="22"/>
          <w:szCs w:val="22"/>
        </w:rPr>
        <w:t>savo jėgomis ir lėšomis aprūpinti darbuotojus pakankamu kiekiu darbo įrangos ir priemonių, būtinų tinkamam Tyrimų atlikimui pagal sutartį;</w:t>
      </w:r>
    </w:p>
    <w:p w14:paraId="500F9B41" w14:textId="0482C9FF" w:rsidR="00947206" w:rsidRPr="00087836" w:rsidRDefault="004377C7" w:rsidP="00C02561">
      <w:pPr>
        <w:widowControl w:val="0"/>
        <w:numPr>
          <w:ilvl w:val="2"/>
          <w:numId w:val="27"/>
        </w:numPr>
        <w:tabs>
          <w:tab w:val="left" w:pos="0"/>
          <w:tab w:val="left" w:pos="993"/>
          <w:tab w:val="left" w:pos="1276"/>
          <w:tab w:val="left" w:pos="1560"/>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 xml:space="preserve"> </w:t>
      </w:r>
      <w:r w:rsidR="00947206" w:rsidRPr="00087836">
        <w:rPr>
          <w:rFonts w:ascii="Trebuchet MS" w:hAnsi="Trebuchet MS" w:cs="Trebuchet MS"/>
          <w:sz w:val="22"/>
          <w:szCs w:val="22"/>
        </w:rPr>
        <w:t xml:space="preserve">garantuoti </w:t>
      </w:r>
      <w:r w:rsidR="00947206" w:rsidRPr="00087836">
        <w:rPr>
          <w:rFonts w:ascii="Trebuchet MS" w:hAnsi="Trebuchet MS" w:cs="Trebuchet MS"/>
          <w:color w:val="0D0D0D"/>
          <w:sz w:val="22"/>
          <w:szCs w:val="22"/>
        </w:rPr>
        <w:t>atliktų</w:t>
      </w:r>
      <w:r w:rsidR="00947206" w:rsidRPr="00087836">
        <w:rPr>
          <w:rFonts w:ascii="Trebuchet MS" w:hAnsi="Trebuchet MS" w:cs="Trebuchet MS"/>
          <w:color w:val="0D0D0D"/>
          <w:spacing w:val="42"/>
          <w:sz w:val="22"/>
          <w:szCs w:val="22"/>
        </w:rPr>
        <w:t xml:space="preserve"> </w:t>
      </w:r>
      <w:r w:rsidR="00947206" w:rsidRPr="00087836">
        <w:rPr>
          <w:rFonts w:ascii="Trebuchet MS" w:hAnsi="Trebuchet MS" w:cs="Trebuchet MS"/>
          <w:color w:val="0D0D0D"/>
          <w:sz w:val="22"/>
          <w:szCs w:val="22"/>
        </w:rPr>
        <w:t>Tyrimų</w:t>
      </w:r>
      <w:r w:rsidR="00947206" w:rsidRPr="00087836">
        <w:rPr>
          <w:rFonts w:ascii="Trebuchet MS" w:hAnsi="Trebuchet MS" w:cs="Trebuchet MS"/>
          <w:color w:val="0D0D0D"/>
          <w:spacing w:val="12"/>
          <w:sz w:val="22"/>
          <w:szCs w:val="22"/>
        </w:rPr>
        <w:t xml:space="preserve"> </w:t>
      </w:r>
      <w:r w:rsidR="00947206" w:rsidRPr="00087836">
        <w:rPr>
          <w:rFonts w:ascii="Trebuchet MS" w:hAnsi="Trebuchet MS" w:cs="Trebuchet MS"/>
          <w:color w:val="0D0D0D"/>
          <w:sz w:val="22"/>
          <w:szCs w:val="22"/>
        </w:rPr>
        <w:t>k</w:t>
      </w:r>
      <w:r w:rsidR="00947206" w:rsidRPr="00087836">
        <w:rPr>
          <w:rFonts w:ascii="Trebuchet MS" w:hAnsi="Trebuchet MS" w:cs="Trebuchet MS"/>
          <w:color w:val="1F1F1F"/>
          <w:sz w:val="22"/>
          <w:szCs w:val="22"/>
        </w:rPr>
        <w:t>oky</w:t>
      </w:r>
      <w:r w:rsidR="00947206" w:rsidRPr="00087836">
        <w:rPr>
          <w:rFonts w:ascii="Trebuchet MS" w:hAnsi="Trebuchet MS" w:cs="Trebuchet MS"/>
          <w:color w:val="0D0D0D"/>
          <w:sz w:val="22"/>
          <w:szCs w:val="22"/>
        </w:rPr>
        <w:t>b</w:t>
      </w:r>
      <w:r w:rsidR="00947206" w:rsidRPr="00087836">
        <w:rPr>
          <w:rFonts w:ascii="Trebuchet MS" w:hAnsi="Trebuchet MS" w:cs="Trebuchet MS"/>
          <w:color w:val="1F1F1F"/>
          <w:sz w:val="22"/>
          <w:szCs w:val="22"/>
        </w:rPr>
        <w:t>ę</w:t>
      </w:r>
      <w:r w:rsidR="00947206" w:rsidRPr="00087836">
        <w:rPr>
          <w:rFonts w:ascii="Trebuchet MS" w:hAnsi="Trebuchet MS" w:cs="Trebuchet MS"/>
          <w:color w:val="0D0D0D"/>
          <w:sz w:val="22"/>
          <w:szCs w:val="22"/>
        </w:rPr>
        <w:t>.</w:t>
      </w:r>
      <w:r w:rsidR="00947206" w:rsidRPr="00087836">
        <w:rPr>
          <w:rFonts w:ascii="Trebuchet MS" w:hAnsi="Trebuchet MS" w:cs="Trebuchet MS"/>
          <w:color w:val="0D0D0D"/>
          <w:spacing w:val="39"/>
          <w:sz w:val="22"/>
          <w:szCs w:val="22"/>
        </w:rPr>
        <w:t xml:space="preserve"> </w:t>
      </w:r>
      <w:r w:rsidR="00947206" w:rsidRPr="00087836">
        <w:rPr>
          <w:rFonts w:ascii="Trebuchet MS" w:hAnsi="Trebuchet MS" w:cs="Trebuchet MS"/>
          <w:color w:val="1F1F1F"/>
          <w:sz w:val="22"/>
          <w:szCs w:val="22"/>
        </w:rPr>
        <w:t>E</w:t>
      </w:r>
      <w:r w:rsidR="00947206" w:rsidRPr="00087836">
        <w:rPr>
          <w:rFonts w:ascii="Trebuchet MS" w:hAnsi="Trebuchet MS" w:cs="Trebuchet MS"/>
          <w:color w:val="0D0D0D"/>
          <w:sz w:val="22"/>
          <w:szCs w:val="22"/>
        </w:rPr>
        <w:t>sant</w:t>
      </w:r>
      <w:r w:rsidR="00947206" w:rsidRPr="00087836">
        <w:rPr>
          <w:rFonts w:ascii="Trebuchet MS" w:hAnsi="Trebuchet MS" w:cs="Trebuchet MS"/>
          <w:color w:val="0D0D0D"/>
          <w:spacing w:val="43"/>
          <w:sz w:val="22"/>
          <w:szCs w:val="22"/>
        </w:rPr>
        <w:t xml:space="preserve"> </w:t>
      </w:r>
      <w:r w:rsidR="00947206" w:rsidRPr="00087836">
        <w:rPr>
          <w:rFonts w:ascii="Trebuchet MS" w:hAnsi="Trebuchet MS" w:cs="Trebuchet MS"/>
          <w:color w:val="0D0D0D"/>
          <w:sz w:val="22"/>
          <w:szCs w:val="22"/>
        </w:rPr>
        <w:t>nekokybiškai atliktiems Tyrimams</w:t>
      </w:r>
      <w:r w:rsidR="00947206" w:rsidRPr="00087836">
        <w:rPr>
          <w:rFonts w:ascii="Trebuchet MS" w:hAnsi="Trebuchet MS" w:cs="Trebuchet MS"/>
          <w:color w:val="1F1F1F"/>
          <w:sz w:val="22"/>
          <w:szCs w:val="22"/>
        </w:rPr>
        <w:t xml:space="preserve"> </w:t>
      </w:r>
      <w:r w:rsidR="00947206" w:rsidRPr="00087836">
        <w:rPr>
          <w:rFonts w:ascii="Trebuchet MS" w:hAnsi="Trebuchet MS" w:cs="Trebuchet MS"/>
          <w:color w:val="0D0D0D"/>
          <w:sz w:val="22"/>
          <w:szCs w:val="22"/>
        </w:rPr>
        <w:t>d</w:t>
      </w:r>
      <w:r w:rsidR="00947206" w:rsidRPr="00087836">
        <w:rPr>
          <w:rFonts w:ascii="Trebuchet MS" w:hAnsi="Trebuchet MS" w:cs="Trebuchet MS"/>
          <w:color w:val="1F1F1F"/>
          <w:sz w:val="22"/>
          <w:szCs w:val="22"/>
        </w:rPr>
        <w:t>ė</w:t>
      </w:r>
      <w:r w:rsidR="00947206" w:rsidRPr="00087836">
        <w:rPr>
          <w:rFonts w:ascii="Trebuchet MS" w:hAnsi="Trebuchet MS" w:cs="Trebuchet MS"/>
          <w:color w:val="0D0D0D"/>
          <w:sz w:val="22"/>
          <w:szCs w:val="22"/>
        </w:rPr>
        <w:t>l</w:t>
      </w:r>
      <w:r w:rsidR="00947206" w:rsidRPr="00087836">
        <w:rPr>
          <w:rFonts w:ascii="Trebuchet MS" w:hAnsi="Trebuchet MS" w:cs="Trebuchet MS"/>
          <w:color w:val="0D0D0D"/>
          <w:spacing w:val="17"/>
          <w:sz w:val="22"/>
          <w:szCs w:val="22"/>
        </w:rPr>
        <w:t xml:space="preserve"> </w:t>
      </w:r>
      <w:r w:rsidR="0025360D">
        <w:rPr>
          <w:rFonts w:ascii="Trebuchet MS" w:hAnsi="Trebuchet MS" w:cs="Trebuchet MS"/>
          <w:color w:val="0D0D0D"/>
          <w:sz w:val="22"/>
          <w:szCs w:val="22"/>
        </w:rPr>
        <w:t>Paslaugų</w:t>
      </w:r>
      <w:r w:rsidR="00947206" w:rsidRPr="00087836">
        <w:rPr>
          <w:rFonts w:ascii="Trebuchet MS" w:hAnsi="Trebuchet MS" w:cs="Trebuchet MS"/>
          <w:color w:val="0D0D0D"/>
          <w:sz w:val="22"/>
          <w:szCs w:val="22"/>
        </w:rPr>
        <w:t xml:space="preserve"> teikėjo </w:t>
      </w:r>
      <w:r w:rsidR="00947206" w:rsidRPr="00087836">
        <w:rPr>
          <w:rFonts w:ascii="Trebuchet MS" w:hAnsi="Trebuchet MS" w:cs="Trebuchet MS"/>
          <w:color w:val="1F1F1F"/>
          <w:sz w:val="22"/>
          <w:szCs w:val="22"/>
        </w:rPr>
        <w:t>ka</w:t>
      </w:r>
      <w:r w:rsidR="00947206" w:rsidRPr="00087836">
        <w:rPr>
          <w:rFonts w:ascii="Trebuchet MS" w:hAnsi="Trebuchet MS" w:cs="Trebuchet MS"/>
          <w:color w:val="0D0D0D"/>
          <w:sz w:val="22"/>
          <w:szCs w:val="22"/>
        </w:rPr>
        <w:t>lt</w:t>
      </w:r>
      <w:r w:rsidR="00947206" w:rsidRPr="00087836">
        <w:rPr>
          <w:rFonts w:ascii="Trebuchet MS" w:hAnsi="Trebuchet MS" w:cs="Trebuchet MS"/>
          <w:color w:val="0D0D0D"/>
          <w:spacing w:val="-1"/>
          <w:sz w:val="22"/>
          <w:szCs w:val="22"/>
        </w:rPr>
        <w:t>ė</w:t>
      </w:r>
      <w:r w:rsidR="00947206" w:rsidRPr="00087836">
        <w:rPr>
          <w:rFonts w:ascii="Trebuchet MS" w:hAnsi="Trebuchet MS" w:cs="Trebuchet MS"/>
          <w:color w:val="1F1F1F"/>
          <w:sz w:val="22"/>
          <w:szCs w:val="22"/>
        </w:rPr>
        <w:t xml:space="preserve">s, </w:t>
      </w:r>
      <w:r w:rsidR="00947206" w:rsidRPr="00087836">
        <w:rPr>
          <w:rFonts w:ascii="Trebuchet MS" w:hAnsi="Trebuchet MS" w:cs="Trebuchet MS"/>
          <w:color w:val="0D0D0D"/>
          <w:sz w:val="22"/>
          <w:szCs w:val="22"/>
        </w:rPr>
        <w:t>nedelsiant, ne ilgiau kaip per</w:t>
      </w:r>
      <w:r w:rsidR="00947206" w:rsidRPr="00087836">
        <w:rPr>
          <w:rFonts w:ascii="Trebuchet MS" w:hAnsi="Trebuchet MS" w:cs="Trebuchet MS"/>
          <w:color w:val="0D0D0D"/>
          <w:spacing w:val="13"/>
          <w:sz w:val="22"/>
          <w:szCs w:val="22"/>
        </w:rPr>
        <w:t xml:space="preserve"> </w:t>
      </w:r>
      <w:r w:rsidR="00947206" w:rsidRPr="00087836">
        <w:rPr>
          <w:rFonts w:ascii="Trebuchet MS" w:hAnsi="Trebuchet MS" w:cs="Trebuchet MS"/>
          <w:color w:val="0D0D0D"/>
          <w:sz w:val="22"/>
          <w:szCs w:val="22"/>
        </w:rPr>
        <w:t xml:space="preserve">2 </w:t>
      </w:r>
      <w:r w:rsidR="00947206" w:rsidRPr="00087836">
        <w:rPr>
          <w:rFonts w:ascii="Trebuchet MS" w:hAnsi="Trebuchet MS" w:cs="Trebuchet MS"/>
          <w:color w:val="1F1F1F"/>
          <w:sz w:val="22"/>
          <w:szCs w:val="22"/>
        </w:rPr>
        <w:t>(</w:t>
      </w:r>
      <w:r w:rsidR="00947206" w:rsidRPr="00087836">
        <w:rPr>
          <w:rFonts w:ascii="Trebuchet MS" w:hAnsi="Trebuchet MS" w:cs="Trebuchet MS"/>
          <w:color w:val="0D0D0D"/>
          <w:sz w:val="22"/>
          <w:szCs w:val="22"/>
        </w:rPr>
        <w:t>dvi) darbo</w:t>
      </w:r>
      <w:r w:rsidR="00947206" w:rsidRPr="00087836">
        <w:rPr>
          <w:rFonts w:ascii="Trebuchet MS" w:hAnsi="Trebuchet MS" w:cs="Trebuchet MS"/>
          <w:color w:val="0D0D0D"/>
          <w:spacing w:val="33"/>
          <w:sz w:val="22"/>
          <w:szCs w:val="22"/>
        </w:rPr>
        <w:t xml:space="preserve"> </w:t>
      </w:r>
      <w:r w:rsidR="00947206" w:rsidRPr="00087836">
        <w:rPr>
          <w:rFonts w:ascii="Trebuchet MS" w:hAnsi="Trebuchet MS" w:cs="Trebuchet MS"/>
          <w:color w:val="0D0D0D"/>
          <w:sz w:val="22"/>
          <w:szCs w:val="22"/>
        </w:rPr>
        <w:t>dienas trūkumus</w:t>
      </w:r>
      <w:r w:rsidR="00947206" w:rsidRPr="00087836">
        <w:rPr>
          <w:rFonts w:ascii="Trebuchet MS" w:hAnsi="Trebuchet MS" w:cs="Trebuchet MS"/>
          <w:color w:val="0D0D0D"/>
          <w:spacing w:val="45"/>
          <w:sz w:val="22"/>
          <w:szCs w:val="22"/>
        </w:rPr>
        <w:t xml:space="preserve"> </w:t>
      </w:r>
      <w:r w:rsidR="00947206" w:rsidRPr="00087836">
        <w:rPr>
          <w:rFonts w:ascii="Trebuchet MS" w:hAnsi="Trebuchet MS" w:cs="Trebuchet MS"/>
          <w:color w:val="0D0D0D"/>
          <w:sz w:val="22"/>
          <w:szCs w:val="22"/>
        </w:rPr>
        <w:t>ištaisyti n</w:t>
      </w:r>
      <w:r w:rsidR="00947206" w:rsidRPr="00087836">
        <w:rPr>
          <w:rFonts w:ascii="Trebuchet MS" w:hAnsi="Trebuchet MS" w:cs="Trebuchet MS"/>
          <w:color w:val="1F1F1F"/>
          <w:sz w:val="22"/>
          <w:szCs w:val="22"/>
        </w:rPr>
        <w:t>ea</w:t>
      </w:r>
      <w:r w:rsidR="00947206" w:rsidRPr="00087836">
        <w:rPr>
          <w:rFonts w:ascii="Trebuchet MS" w:hAnsi="Trebuchet MS" w:cs="Trebuchet MS"/>
          <w:color w:val="0D0D0D"/>
          <w:sz w:val="22"/>
          <w:szCs w:val="22"/>
        </w:rPr>
        <w:t>tlygintinai</w:t>
      </w:r>
      <w:r w:rsidR="00947206" w:rsidRPr="00087836">
        <w:rPr>
          <w:rFonts w:ascii="Trebuchet MS" w:hAnsi="Trebuchet MS" w:cs="Trebuchet MS"/>
          <w:sz w:val="22"/>
          <w:szCs w:val="22"/>
        </w:rPr>
        <w:t>.</w:t>
      </w:r>
    </w:p>
    <w:p w14:paraId="01C3DE84" w14:textId="4E4E5EFA" w:rsidR="00947206" w:rsidRPr="00087836" w:rsidRDefault="00740C4B" w:rsidP="00C02561">
      <w:pPr>
        <w:numPr>
          <w:ilvl w:val="2"/>
          <w:numId w:val="27"/>
        </w:numPr>
        <w:tabs>
          <w:tab w:val="left" w:pos="0"/>
          <w:tab w:val="left" w:pos="993"/>
          <w:tab w:val="left" w:pos="1276"/>
          <w:tab w:val="left" w:pos="1560"/>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 xml:space="preserve"> </w:t>
      </w:r>
      <w:r w:rsidR="00947206" w:rsidRPr="00087836">
        <w:rPr>
          <w:rFonts w:ascii="Trebuchet MS" w:hAnsi="Trebuchet MS" w:cs="Trebuchet MS"/>
          <w:sz w:val="22"/>
          <w:szCs w:val="22"/>
        </w:rPr>
        <w:t>nedelsdamas (ne vėliau kaip per 3 (</w:t>
      </w:r>
      <w:r w:rsidR="00947206" w:rsidRPr="00087836">
        <w:rPr>
          <w:rFonts w:ascii="Trebuchet MS" w:hAnsi="Trebuchet MS" w:cs="Trebuchet MS"/>
          <w:i/>
          <w:sz w:val="22"/>
          <w:szCs w:val="22"/>
        </w:rPr>
        <w:t>tris</w:t>
      </w:r>
      <w:r w:rsidR="00947206" w:rsidRPr="00087836">
        <w:rPr>
          <w:rFonts w:ascii="Trebuchet MS" w:hAnsi="Trebuchet MS" w:cs="Trebuchet MS"/>
          <w:sz w:val="22"/>
          <w:szCs w:val="22"/>
        </w:rPr>
        <w:t>) darbo dienas) raštu informuoti Užsakovą apie savo pasikeitusius rekvizitus, teisinį statusą;</w:t>
      </w:r>
    </w:p>
    <w:p w14:paraId="523C0F85" w14:textId="2F9E8BB7" w:rsidR="00947206" w:rsidRPr="00087836" w:rsidRDefault="00740C4B" w:rsidP="00C02561">
      <w:pPr>
        <w:numPr>
          <w:ilvl w:val="2"/>
          <w:numId w:val="27"/>
        </w:numPr>
        <w:tabs>
          <w:tab w:val="left" w:pos="0"/>
          <w:tab w:val="left" w:pos="993"/>
          <w:tab w:val="left" w:pos="1080"/>
          <w:tab w:val="left" w:pos="1276"/>
          <w:tab w:val="left" w:pos="1560"/>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 xml:space="preserve"> </w:t>
      </w:r>
      <w:r w:rsidR="00947206" w:rsidRPr="00087836">
        <w:rPr>
          <w:rFonts w:ascii="Trebuchet MS" w:hAnsi="Trebuchet MS" w:cs="Trebuchet MS"/>
          <w:sz w:val="22"/>
          <w:szCs w:val="22"/>
        </w:rPr>
        <w:t>kilus Šalių ginčui dėl Sutarties, ne vėliau kaip per 3 (</w:t>
      </w:r>
      <w:r w:rsidR="00947206" w:rsidRPr="00087836">
        <w:rPr>
          <w:rFonts w:ascii="Trebuchet MS" w:hAnsi="Trebuchet MS" w:cs="Trebuchet MS"/>
          <w:i/>
          <w:sz w:val="22"/>
          <w:szCs w:val="22"/>
        </w:rPr>
        <w:t>tris</w:t>
      </w:r>
      <w:r w:rsidR="00947206" w:rsidRPr="00087836">
        <w:rPr>
          <w:rFonts w:ascii="Trebuchet MS" w:hAnsi="Trebuchet MS" w:cs="Trebuchet MS"/>
          <w:sz w:val="22"/>
          <w:szCs w:val="22"/>
        </w:rPr>
        <w:t>) darbo dienas nuo ginčo kilimo dienos, deleguoti atstovą spręsti ginčo.</w:t>
      </w:r>
    </w:p>
    <w:p w14:paraId="652C498B" w14:textId="7062BEB9" w:rsidR="00947206" w:rsidRPr="00087836" w:rsidRDefault="00740C4B" w:rsidP="00C02561">
      <w:pPr>
        <w:numPr>
          <w:ilvl w:val="2"/>
          <w:numId w:val="27"/>
        </w:numPr>
        <w:tabs>
          <w:tab w:val="left" w:pos="0"/>
          <w:tab w:val="left" w:pos="993"/>
          <w:tab w:val="left" w:pos="1080"/>
          <w:tab w:val="left" w:pos="1276"/>
          <w:tab w:val="left" w:pos="1560"/>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 xml:space="preserve"> </w:t>
      </w:r>
      <w:r w:rsidR="00947206" w:rsidRPr="00087836">
        <w:rPr>
          <w:rFonts w:ascii="Trebuchet MS" w:hAnsi="Trebuchet MS" w:cs="Trebuchet MS"/>
          <w:sz w:val="22"/>
          <w:szCs w:val="22"/>
        </w:rPr>
        <w:t>atsakyti už visus pagal Sutartį prisiimtus įsipareigojimus, nepaisant to, ar jiems vykdyti bus pasitelkiami tretieji asmenys.</w:t>
      </w:r>
    </w:p>
    <w:p w14:paraId="6F0E3D5F" w14:textId="77777777" w:rsidR="00947206" w:rsidRPr="00087836" w:rsidRDefault="00947206" w:rsidP="002969E7">
      <w:pPr>
        <w:tabs>
          <w:tab w:val="left" w:pos="567"/>
          <w:tab w:val="left" w:pos="993"/>
          <w:tab w:val="left" w:pos="1276"/>
        </w:tabs>
        <w:spacing w:line="240" w:lineRule="auto"/>
        <w:ind w:firstLine="567"/>
        <w:jc w:val="both"/>
        <w:rPr>
          <w:rFonts w:ascii="Trebuchet MS" w:hAnsi="Trebuchet MS" w:cs="Trebuchet MS"/>
          <w:sz w:val="22"/>
          <w:szCs w:val="22"/>
        </w:rPr>
      </w:pPr>
    </w:p>
    <w:p w14:paraId="10556A96" w14:textId="77777777" w:rsidR="00947206" w:rsidRPr="00087836" w:rsidRDefault="00947206" w:rsidP="002969E7">
      <w:pPr>
        <w:widowControl w:val="0"/>
        <w:numPr>
          <w:ilvl w:val="1"/>
          <w:numId w:val="34"/>
        </w:numPr>
        <w:tabs>
          <w:tab w:val="left" w:pos="0"/>
          <w:tab w:val="left" w:pos="567"/>
          <w:tab w:val="left" w:pos="993"/>
          <w:tab w:val="left" w:pos="1276"/>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Užsakovas įsipareigoja:</w:t>
      </w:r>
    </w:p>
    <w:p w14:paraId="37E6C6BF" w14:textId="288BF3FC" w:rsidR="00947206" w:rsidRPr="00087836" w:rsidRDefault="00947206" w:rsidP="002969E7">
      <w:pPr>
        <w:widowControl w:val="0"/>
        <w:numPr>
          <w:ilvl w:val="2"/>
          <w:numId w:val="34"/>
        </w:numPr>
        <w:tabs>
          <w:tab w:val="clear" w:pos="720"/>
          <w:tab w:val="left" w:pos="0"/>
          <w:tab w:val="left" w:pos="567"/>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informuoti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teikėją apie bet kokius pastebėtus paslaugų suteikimo, Tyrimų atlikimo trūkumus ir pateikti kitas pastabas dėl paslaugų/Tyrimų kokybės ir/ar Tyrimų atlikimo terminų, bei kitų klausimų, susijusių su šios sutarties nevykdymu ir/ar netinkamu vykdymu;</w:t>
      </w:r>
    </w:p>
    <w:p w14:paraId="2B636774" w14:textId="1C1BD4CE" w:rsidR="00947206" w:rsidRPr="00087836" w:rsidRDefault="00947206" w:rsidP="002969E7">
      <w:pPr>
        <w:widowControl w:val="0"/>
        <w:numPr>
          <w:ilvl w:val="2"/>
          <w:numId w:val="34"/>
        </w:numPr>
        <w:tabs>
          <w:tab w:val="clear" w:pos="720"/>
          <w:tab w:val="left" w:pos="0"/>
          <w:tab w:val="left" w:pos="567"/>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nedelsdamas (ne vėliau kaip per 3 (</w:t>
      </w:r>
      <w:r w:rsidRPr="00087836">
        <w:rPr>
          <w:rFonts w:ascii="Trebuchet MS" w:hAnsi="Trebuchet MS" w:cs="Trebuchet MS"/>
          <w:i/>
          <w:sz w:val="22"/>
          <w:szCs w:val="22"/>
        </w:rPr>
        <w:t>tris</w:t>
      </w:r>
      <w:r w:rsidRPr="00087836">
        <w:rPr>
          <w:rFonts w:ascii="Trebuchet MS" w:hAnsi="Trebuchet MS" w:cs="Trebuchet MS"/>
          <w:sz w:val="22"/>
          <w:szCs w:val="22"/>
        </w:rPr>
        <w:t xml:space="preserve">) darbo dienas) raštu pranešti </w:t>
      </w:r>
      <w:r w:rsidR="0025360D">
        <w:rPr>
          <w:rFonts w:ascii="Trebuchet MS" w:hAnsi="Trebuchet MS" w:cs="Trebuchet MS"/>
          <w:bCs/>
          <w:sz w:val="22"/>
          <w:szCs w:val="22"/>
        </w:rPr>
        <w:t>Paslaugų</w:t>
      </w:r>
      <w:r w:rsidRPr="00087836">
        <w:rPr>
          <w:rFonts w:ascii="Trebuchet MS" w:hAnsi="Trebuchet MS" w:cs="Trebuchet MS"/>
          <w:bCs/>
          <w:sz w:val="22"/>
          <w:szCs w:val="22"/>
        </w:rPr>
        <w:t xml:space="preserve"> teikėjui </w:t>
      </w:r>
      <w:r w:rsidRPr="00087836">
        <w:rPr>
          <w:rFonts w:ascii="Trebuchet MS" w:hAnsi="Trebuchet MS" w:cs="Trebuchet MS"/>
          <w:sz w:val="22"/>
          <w:szCs w:val="22"/>
        </w:rPr>
        <w:t>apie savo pasikeitusius rekvizitus, teisinį statusą;</w:t>
      </w:r>
    </w:p>
    <w:p w14:paraId="1F848D5B" w14:textId="77777777" w:rsidR="00947206" w:rsidRPr="00087836" w:rsidRDefault="00947206" w:rsidP="002969E7">
      <w:pPr>
        <w:widowControl w:val="0"/>
        <w:numPr>
          <w:ilvl w:val="2"/>
          <w:numId w:val="34"/>
        </w:numPr>
        <w:tabs>
          <w:tab w:val="clear" w:pos="720"/>
          <w:tab w:val="left" w:pos="0"/>
          <w:tab w:val="left" w:pos="567"/>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kilus Šalių ginčui dėl Sutarties, ne vėliau kaip per 3 (</w:t>
      </w:r>
      <w:r w:rsidRPr="00087836">
        <w:rPr>
          <w:rFonts w:ascii="Trebuchet MS" w:hAnsi="Trebuchet MS" w:cs="Trebuchet MS"/>
          <w:i/>
          <w:sz w:val="22"/>
          <w:szCs w:val="22"/>
        </w:rPr>
        <w:t>tris</w:t>
      </w:r>
      <w:r w:rsidRPr="00087836">
        <w:rPr>
          <w:rFonts w:ascii="Trebuchet MS" w:hAnsi="Trebuchet MS" w:cs="Trebuchet MS"/>
          <w:sz w:val="22"/>
          <w:szCs w:val="22"/>
        </w:rPr>
        <w:t>) darbo dienas nuo ginčo kilimo dienos, deleguoti atstovą spręsti ginčo.</w:t>
      </w:r>
    </w:p>
    <w:p w14:paraId="3B2FA916" w14:textId="77777777" w:rsidR="00947206" w:rsidRPr="00087836" w:rsidRDefault="00947206" w:rsidP="00947206">
      <w:pPr>
        <w:tabs>
          <w:tab w:val="left" w:pos="720"/>
          <w:tab w:val="left" w:pos="1200"/>
        </w:tabs>
        <w:spacing w:line="240" w:lineRule="auto"/>
        <w:ind w:firstLine="600"/>
        <w:jc w:val="both"/>
        <w:rPr>
          <w:rFonts w:ascii="Trebuchet MS" w:hAnsi="Trebuchet MS" w:cs="Trebuchet MS"/>
          <w:sz w:val="22"/>
          <w:szCs w:val="22"/>
        </w:rPr>
      </w:pPr>
    </w:p>
    <w:p w14:paraId="2E768058" w14:textId="77777777" w:rsidR="00947206" w:rsidRPr="00087836" w:rsidRDefault="00947206" w:rsidP="002969E7">
      <w:pPr>
        <w:widowControl w:val="0"/>
        <w:numPr>
          <w:ilvl w:val="1"/>
          <w:numId w:val="34"/>
        </w:numPr>
        <w:tabs>
          <w:tab w:val="left" w:pos="0"/>
          <w:tab w:val="left" w:pos="993"/>
          <w:tab w:val="left" w:pos="1276"/>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Užsakovas turi teisę:</w:t>
      </w:r>
    </w:p>
    <w:p w14:paraId="13267129" w14:textId="2CDA6F36" w:rsidR="00947206" w:rsidRPr="00087836" w:rsidRDefault="00947206" w:rsidP="002969E7">
      <w:pPr>
        <w:widowControl w:val="0"/>
        <w:numPr>
          <w:ilvl w:val="2"/>
          <w:numId w:val="34"/>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atsisakyti priimti nekokybiškai </w:t>
      </w:r>
      <w:r w:rsidR="007A44D4">
        <w:rPr>
          <w:rFonts w:ascii="Trebuchet MS" w:hAnsi="Trebuchet MS" w:cs="Trebuchet MS"/>
          <w:sz w:val="22"/>
          <w:szCs w:val="22"/>
        </w:rPr>
        <w:t>ir/</w:t>
      </w:r>
      <w:r w:rsidRPr="00087836">
        <w:rPr>
          <w:rFonts w:ascii="Trebuchet MS" w:hAnsi="Trebuchet MS" w:cs="Trebuchet MS"/>
          <w:sz w:val="22"/>
          <w:szCs w:val="22"/>
        </w:rPr>
        <w:t>ar ne laiku atliktus Tyrimus, laikantis protingumo ir proporcingumo principų;</w:t>
      </w:r>
    </w:p>
    <w:p w14:paraId="44CFE66B" w14:textId="72BF9689" w:rsidR="00947206" w:rsidRPr="00087836" w:rsidRDefault="00947206" w:rsidP="002969E7">
      <w:pPr>
        <w:widowControl w:val="0"/>
        <w:numPr>
          <w:ilvl w:val="2"/>
          <w:numId w:val="34"/>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reikalauti, kad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nedelsiant ir neatlygintinai ištaisytų netinkamai, nekokybiškai atliktų Tyrimų trūkumus, kuriuos nurodo Užsakovo atsakingas asmuo;</w:t>
      </w:r>
    </w:p>
    <w:p w14:paraId="76C77D5F" w14:textId="77777777" w:rsidR="00947206" w:rsidRPr="00087836" w:rsidRDefault="00947206" w:rsidP="002969E7">
      <w:pPr>
        <w:widowControl w:val="0"/>
        <w:numPr>
          <w:ilvl w:val="2"/>
          <w:numId w:val="34"/>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reikalauti sustabdyti Tyrimų atlikimą, jei Tyrimai atliekami nesilaikant šios sutarties sąlygų, Lietuvos Respublikos teisės aktų reikalavimų, kelia pavojų žmonių gyvybei, sveikatai, Užsakovo ir/ar trečiųjų asmenų turtui ar aplinkai, taip pat esant grėsmei tokiai situacijai kilti;</w:t>
      </w:r>
    </w:p>
    <w:p w14:paraId="5E2191EE" w14:textId="3AFEEC59" w:rsidR="00947206" w:rsidRPr="00087836" w:rsidRDefault="00947206" w:rsidP="002969E7">
      <w:pPr>
        <w:widowControl w:val="0"/>
        <w:numPr>
          <w:ilvl w:val="2"/>
          <w:numId w:val="34"/>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stebėti ir vertinti Tyrimų atlikimo eigą, kokybę, apimtį bei efektyvumą,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teikėjo naudojamą darbo įrangą bei jos kokybę, medžiagų kiekius, technines charakteristikas ir pan.;</w:t>
      </w:r>
    </w:p>
    <w:p w14:paraId="48E8515E" w14:textId="6F317BA4" w:rsidR="00947206" w:rsidRPr="00087836" w:rsidRDefault="00947206" w:rsidP="002969E7">
      <w:pPr>
        <w:widowControl w:val="0"/>
        <w:numPr>
          <w:ilvl w:val="2"/>
          <w:numId w:val="34"/>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reikalauti, kad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teikėjo darbuotojai per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teikėjo atsakingą asmenį pateiktų Užsakovo atsakingam asmeniui paaiškinimus su Sutarties vykdymu susijusiais visais jo nurodytais klausimais;</w:t>
      </w:r>
    </w:p>
    <w:p w14:paraId="1386714C" w14:textId="21FBF611" w:rsidR="00947206" w:rsidRPr="00087836" w:rsidRDefault="0025360D" w:rsidP="00182434">
      <w:pPr>
        <w:widowControl w:val="0"/>
        <w:numPr>
          <w:ilvl w:val="2"/>
          <w:numId w:val="34"/>
        </w:numPr>
        <w:tabs>
          <w:tab w:val="left" w:pos="0"/>
          <w:tab w:val="left" w:pos="993"/>
          <w:tab w:val="left" w:pos="1276"/>
          <w:tab w:val="left" w:pos="1418"/>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Paslaugų</w:t>
      </w:r>
      <w:r w:rsidR="00947206" w:rsidRPr="00087836">
        <w:rPr>
          <w:rFonts w:ascii="Trebuchet MS" w:hAnsi="Trebuchet MS" w:cs="Trebuchet MS"/>
          <w:sz w:val="22"/>
          <w:szCs w:val="22"/>
        </w:rPr>
        <w:t xml:space="preserve"> teikėjui nepašalinus paslaugų teikimo/ Tyrimų atlikimo trūkumų per</w:t>
      </w:r>
      <w:r w:rsidR="00947206" w:rsidRPr="00087836">
        <w:rPr>
          <w:rFonts w:ascii="Trebuchet MS" w:hAnsi="Trebuchet MS" w:cs="Trebuchet MS"/>
          <w:spacing w:val="-2"/>
          <w:sz w:val="22"/>
          <w:szCs w:val="22"/>
        </w:rPr>
        <w:t xml:space="preserve"> </w:t>
      </w:r>
      <w:r w:rsidR="00947206" w:rsidRPr="00087836">
        <w:rPr>
          <w:rFonts w:ascii="Trebuchet MS" w:hAnsi="Trebuchet MS" w:cs="Trebuchet MS"/>
          <w:sz w:val="22"/>
          <w:szCs w:val="22"/>
        </w:rPr>
        <w:t>Sutartyje nurodytą</w:t>
      </w:r>
      <w:r w:rsidR="00947206" w:rsidRPr="00087836">
        <w:rPr>
          <w:rFonts w:ascii="Trebuchet MS" w:hAnsi="Trebuchet MS" w:cs="Trebuchet MS"/>
          <w:spacing w:val="-6"/>
          <w:sz w:val="22"/>
          <w:szCs w:val="22"/>
        </w:rPr>
        <w:t xml:space="preserve"> </w:t>
      </w:r>
      <w:r w:rsidR="00947206" w:rsidRPr="00087836">
        <w:rPr>
          <w:rFonts w:ascii="Trebuchet MS" w:hAnsi="Trebuchet MS" w:cs="Trebuchet MS"/>
          <w:sz w:val="22"/>
          <w:szCs w:val="22"/>
        </w:rPr>
        <w:t>terminą trečiųjų</w:t>
      </w:r>
      <w:r w:rsidR="00947206" w:rsidRPr="00087836">
        <w:rPr>
          <w:rFonts w:ascii="Trebuchet MS" w:hAnsi="Trebuchet MS" w:cs="Trebuchet MS"/>
          <w:spacing w:val="-6"/>
          <w:sz w:val="22"/>
          <w:szCs w:val="22"/>
        </w:rPr>
        <w:t xml:space="preserve"> </w:t>
      </w:r>
      <w:r w:rsidR="00947206" w:rsidRPr="00087836">
        <w:rPr>
          <w:rFonts w:ascii="Trebuchet MS" w:hAnsi="Trebuchet MS" w:cs="Trebuchet MS"/>
          <w:sz w:val="22"/>
          <w:szCs w:val="22"/>
        </w:rPr>
        <w:t>asmenų</w:t>
      </w:r>
      <w:r w:rsidR="00947206" w:rsidRPr="00087836">
        <w:rPr>
          <w:rFonts w:ascii="Trebuchet MS" w:hAnsi="Trebuchet MS" w:cs="Trebuchet MS"/>
          <w:spacing w:val="-5"/>
          <w:sz w:val="22"/>
          <w:szCs w:val="22"/>
        </w:rPr>
        <w:t xml:space="preserve"> </w:t>
      </w:r>
      <w:r w:rsidR="00947206" w:rsidRPr="00087836">
        <w:rPr>
          <w:rFonts w:ascii="Trebuchet MS" w:hAnsi="Trebuchet MS" w:cs="Trebuchet MS"/>
          <w:sz w:val="22"/>
          <w:szCs w:val="22"/>
        </w:rPr>
        <w:t>jėgomis</w:t>
      </w:r>
      <w:r w:rsidR="00947206" w:rsidRPr="00087836">
        <w:rPr>
          <w:rFonts w:ascii="Trebuchet MS" w:hAnsi="Trebuchet MS" w:cs="Trebuchet MS"/>
          <w:spacing w:val="-5"/>
          <w:sz w:val="22"/>
          <w:szCs w:val="22"/>
        </w:rPr>
        <w:t xml:space="preserve"> </w:t>
      </w:r>
      <w:r w:rsidR="00947206" w:rsidRPr="00087836">
        <w:rPr>
          <w:rFonts w:ascii="Trebuchet MS" w:hAnsi="Trebuchet MS" w:cs="Trebuchet MS"/>
          <w:sz w:val="22"/>
          <w:szCs w:val="22"/>
        </w:rPr>
        <w:t>atlikti</w:t>
      </w:r>
      <w:r w:rsidR="00947206" w:rsidRPr="00087836">
        <w:rPr>
          <w:rFonts w:ascii="Trebuchet MS" w:hAnsi="Trebuchet MS" w:cs="Trebuchet MS"/>
          <w:spacing w:val="-4"/>
          <w:sz w:val="22"/>
          <w:szCs w:val="22"/>
        </w:rPr>
        <w:t xml:space="preserve"> </w:t>
      </w:r>
      <w:r w:rsidR="00947206" w:rsidRPr="00087836">
        <w:rPr>
          <w:rFonts w:ascii="Trebuchet MS" w:hAnsi="Trebuchet MS" w:cs="Trebuchet MS"/>
          <w:sz w:val="22"/>
          <w:szCs w:val="22"/>
        </w:rPr>
        <w:t>šį</w:t>
      </w:r>
      <w:r w:rsidR="00947206" w:rsidRPr="00087836">
        <w:rPr>
          <w:rFonts w:ascii="Trebuchet MS" w:hAnsi="Trebuchet MS" w:cs="Trebuchet MS"/>
          <w:spacing w:val="-1"/>
          <w:sz w:val="22"/>
          <w:szCs w:val="22"/>
        </w:rPr>
        <w:t xml:space="preserve"> </w:t>
      </w:r>
      <w:r w:rsidR="00947206" w:rsidRPr="00087836">
        <w:rPr>
          <w:rFonts w:ascii="Trebuchet MS" w:hAnsi="Trebuchet MS" w:cs="Trebuchet MS"/>
          <w:sz w:val="22"/>
          <w:szCs w:val="22"/>
        </w:rPr>
        <w:t>darbą</w:t>
      </w:r>
      <w:r w:rsidR="00947206" w:rsidRPr="00087836">
        <w:rPr>
          <w:rFonts w:ascii="Trebuchet MS" w:hAnsi="Trebuchet MS" w:cs="Trebuchet MS"/>
          <w:spacing w:val="-4"/>
          <w:sz w:val="22"/>
          <w:szCs w:val="22"/>
        </w:rPr>
        <w:t xml:space="preserve"> </w:t>
      </w:r>
      <w:r>
        <w:rPr>
          <w:rFonts w:ascii="Trebuchet MS" w:hAnsi="Trebuchet MS" w:cs="Trebuchet MS"/>
          <w:bCs/>
          <w:sz w:val="22"/>
          <w:szCs w:val="22"/>
        </w:rPr>
        <w:t>Paslaugų</w:t>
      </w:r>
      <w:r w:rsidR="00947206" w:rsidRPr="00087836">
        <w:rPr>
          <w:rFonts w:ascii="Trebuchet MS" w:hAnsi="Trebuchet MS" w:cs="Trebuchet MS"/>
          <w:bCs/>
          <w:sz w:val="22"/>
          <w:szCs w:val="22"/>
        </w:rPr>
        <w:t xml:space="preserve"> teikėjo</w:t>
      </w:r>
      <w:r w:rsidR="00947206" w:rsidRPr="00087836">
        <w:rPr>
          <w:rFonts w:ascii="Trebuchet MS" w:hAnsi="Trebuchet MS" w:cs="Trebuchet MS"/>
          <w:spacing w:val="-7"/>
          <w:sz w:val="22"/>
          <w:szCs w:val="22"/>
        </w:rPr>
        <w:t xml:space="preserve"> </w:t>
      </w:r>
      <w:r w:rsidR="00947206" w:rsidRPr="00087836">
        <w:rPr>
          <w:rFonts w:ascii="Trebuchet MS" w:hAnsi="Trebuchet MS" w:cs="Trebuchet MS"/>
          <w:sz w:val="22"/>
          <w:szCs w:val="22"/>
        </w:rPr>
        <w:t>atsakomybe</w:t>
      </w:r>
      <w:r w:rsidR="00947206" w:rsidRPr="00087836">
        <w:rPr>
          <w:rFonts w:ascii="Trebuchet MS" w:hAnsi="Trebuchet MS" w:cs="Trebuchet MS"/>
          <w:spacing w:val="-8"/>
          <w:sz w:val="22"/>
          <w:szCs w:val="22"/>
        </w:rPr>
        <w:t xml:space="preserve"> </w:t>
      </w:r>
      <w:r w:rsidR="00947206" w:rsidRPr="00087836">
        <w:rPr>
          <w:rFonts w:ascii="Trebuchet MS" w:hAnsi="Trebuchet MS" w:cs="Trebuchet MS"/>
          <w:sz w:val="22"/>
          <w:szCs w:val="22"/>
        </w:rPr>
        <w:t>ir</w:t>
      </w:r>
      <w:r w:rsidR="00947206" w:rsidRPr="00087836">
        <w:rPr>
          <w:rFonts w:ascii="Trebuchet MS" w:hAnsi="Trebuchet MS" w:cs="Trebuchet MS"/>
          <w:spacing w:val="-1"/>
          <w:sz w:val="22"/>
          <w:szCs w:val="22"/>
        </w:rPr>
        <w:t xml:space="preserve"> </w:t>
      </w:r>
      <w:r w:rsidR="00947206" w:rsidRPr="00087836">
        <w:rPr>
          <w:rFonts w:ascii="Trebuchet MS" w:hAnsi="Trebuchet MS" w:cs="Trebuchet MS"/>
          <w:sz w:val="22"/>
          <w:szCs w:val="22"/>
        </w:rPr>
        <w:t>jo</w:t>
      </w:r>
      <w:r w:rsidR="00947206" w:rsidRPr="00087836">
        <w:rPr>
          <w:rFonts w:ascii="Trebuchet MS" w:hAnsi="Trebuchet MS" w:cs="Trebuchet MS"/>
          <w:spacing w:val="-2"/>
          <w:sz w:val="22"/>
          <w:szCs w:val="22"/>
        </w:rPr>
        <w:t xml:space="preserve"> </w:t>
      </w:r>
      <w:r w:rsidR="00947206" w:rsidRPr="00087836">
        <w:rPr>
          <w:rFonts w:ascii="Trebuchet MS" w:hAnsi="Trebuchet MS" w:cs="Trebuchet MS"/>
          <w:sz w:val="22"/>
          <w:szCs w:val="22"/>
        </w:rPr>
        <w:t>sąskaita.</w:t>
      </w:r>
    </w:p>
    <w:p w14:paraId="43BDBE97" w14:textId="2CD8D40C" w:rsidR="00947206" w:rsidRPr="00947206" w:rsidRDefault="00947206" w:rsidP="00182434">
      <w:pPr>
        <w:pStyle w:val="ListParagraph"/>
        <w:keepNext/>
        <w:numPr>
          <w:ilvl w:val="2"/>
          <w:numId w:val="34"/>
        </w:numPr>
        <w:tabs>
          <w:tab w:val="clear" w:pos="720"/>
          <w:tab w:val="left" w:pos="0"/>
          <w:tab w:val="left" w:pos="284"/>
          <w:tab w:val="left" w:pos="993"/>
          <w:tab w:val="num" w:pos="1134"/>
          <w:tab w:val="left" w:pos="1276"/>
          <w:tab w:val="left" w:pos="1418"/>
        </w:tabs>
        <w:suppressAutoHyphens/>
        <w:spacing w:after="0" w:line="240" w:lineRule="auto"/>
        <w:ind w:left="0" w:firstLine="567"/>
        <w:jc w:val="both"/>
        <w:outlineLvl w:val="0"/>
        <w:rPr>
          <w:rFonts w:ascii="Trebuchet MS" w:hAnsi="Trebuchet MS"/>
          <w:b/>
          <w:bCs/>
          <w:sz w:val="22"/>
          <w:szCs w:val="22"/>
          <w:lang w:eastAsia="zh-CN"/>
        </w:rPr>
      </w:pPr>
      <w:r w:rsidRPr="00947206">
        <w:rPr>
          <w:rFonts w:ascii="Trebuchet MS" w:hAnsi="Trebuchet MS" w:cs="Trebuchet MS"/>
          <w:sz w:val="22"/>
          <w:szCs w:val="22"/>
        </w:rPr>
        <w:t>kitas šioje sutartyje ir Lietuvos Respublikos teisės aktuose numatytas teises</w:t>
      </w:r>
      <w:r>
        <w:rPr>
          <w:rFonts w:ascii="Trebuchet MS" w:hAnsi="Trebuchet MS" w:cs="Trebuchet MS"/>
          <w:sz w:val="22"/>
          <w:szCs w:val="22"/>
        </w:rPr>
        <w:t>.</w:t>
      </w:r>
    </w:p>
    <w:p w14:paraId="09D51307" w14:textId="77777777" w:rsidR="00B35C3A" w:rsidRPr="006C41EC" w:rsidRDefault="00B35C3A" w:rsidP="00947206">
      <w:pPr>
        <w:tabs>
          <w:tab w:val="left" w:pos="1080"/>
          <w:tab w:val="left" w:pos="1260"/>
        </w:tabs>
        <w:spacing w:after="0" w:line="240" w:lineRule="auto"/>
        <w:jc w:val="both"/>
        <w:rPr>
          <w:rFonts w:ascii="Trebuchet MS" w:hAnsi="Trebuchet MS"/>
          <w:sz w:val="22"/>
          <w:szCs w:val="22"/>
        </w:rPr>
      </w:pPr>
    </w:p>
    <w:p w14:paraId="0DB2A284" w14:textId="158B7960" w:rsidR="00947206" w:rsidRPr="007262A7" w:rsidRDefault="00947206" w:rsidP="00412F60">
      <w:pPr>
        <w:pStyle w:val="ListParagraph"/>
        <w:widowControl w:val="0"/>
        <w:numPr>
          <w:ilvl w:val="0"/>
          <w:numId w:val="21"/>
        </w:numPr>
        <w:tabs>
          <w:tab w:val="left" w:pos="0"/>
          <w:tab w:val="left" w:pos="1200"/>
        </w:tabs>
        <w:suppressAutoHyphens/>
        <w:spacing w:after="0" w:line="240" w:lineRule="auto"/>
        <w:jc w:val="center"/>
        <w:rPr>
          <w:rFonts w:ascii="Trebuchet MS" w:hAnsi="Trebuchet MS"/>
          <w:sz w:val="22"/>
          <w:szCs w:val="22"/>
        </w:rPr>
      </w:pPr>
      <w:bookmarkStart w:id="11" w:name="_Pirkimo_sąlygų_8"/>
      <w:bookmarkEnd w:id="11"/>
      <w:r w:rsidRPr="007262A7">
        <w:rPr>
          <w:rFonts w:ascii="Trebuchet MS" w:hAnsi="Trebuchet MS" w:cs="Trebuchet MS"/>
          <w:b/>
          <w:sz w:val="22"/>
          <w:szCs w:val="22"/>
        </w:rPr>
        <w:t>PASLAUGŲ PRIĖMIMO – PERDAVIMO TVARKA</w:t>
      </w:r>
    </w:p>
    <w:p w14:paraId="1911573B" w14:textId="77777777" w:rsidR="00947206" w:rsidRPr="00087836" w:rsidRDefault="00947206" w:rsidP="00B043EC">
      <w:pPr>
        <w:tabs>
          <w:tab w:val="left" w:pos="0"/>
          <w:tab w:val="left" w:pos="993"/>
        </w:tabs>
        <w:spacing w:after="0" w:line="240" w:lineRule="auto"/>
        <w:jc w:val="both"/>
        <w:rPr>
          <w:rFonts w:ascii="Trebuchet MS" w:hAnsi="Trebuchet MS" w:cs="Trebuchet MS"/>
          <w:b/>
          <w:sz w:val="22"/>
          <w:szCs w:val="22"/>
        </w:rPr>
      </w:pPr>
    </w:p>
    <w:p w14:paraId="494C2B87" w14:textId="470DC6DC" w:rsidR="00947206" w:rsidRPr="00087836" w:rsidRDefault="0025360D" w:rsidP="00B043EC">
      <w:pPr>
        <w:widowControl w:val="0"/>
        <w:numPr>
          <w:ilvl w:val="1"/>
          <w:numId w:val="21"/>
        </w:numPr>
        <w:tabs>
          <w:tab w:val="left" w:pos="0"/>
          <w:tab w:val="left" w:pos="993"/>
        </w:tabs>
        <w:suppressAutoHyphens/>
        <w:spacing w:after="0" w:line="240" w:lineRule="auto"/>
        <w:ind w:left="0" w:firstLine="600"/>
        <w:jc w:val="both"/>
        <w:rPr>
          <w:rFonts w:ascii="Trebuchet MS" w:hAnsi="Trebuchet MS"/>
          <w:sz w:val="22"/>
          <w:szCs w:val="22"/>
        </w:rPr>
      </w:pPr>
      <w:r>
        <w:rPr>
          <w:rFonts w:ascii="Trebuchet MS" w:hAnsi="Trebuchet MS" w:cs="Trebuchet MS"/>
          <w:sz w:val="22"/>
          <w:szCs w:val="22"/>
        </w:rPr>
        <w:t>Paslaugų</w:t>
      </w:r>
      <w:r w:rsidR="00947206" w:rsidRPr="00087836">
        <w:rPr>
          <w:rFonts w:ascii="Trebuchet MS" w:hAnsi="Trebuchet MS" w:cs="Trebuchet MS"/>
          <w:sz w:val="22"/>
          <w:szCs w:val="22"/>
        </w:rPr>
        <w:t xml:space="preserve"> teikėjas įsipareigoja Užsakovo atsakingam asmeniui pateikti raštišką Tyrimų atlikimo aktą, kuriame turi būti detalizuojami atlikti Tyrimai, nurodant ištirtus ėminius, gautus rezultatus bei atliktą analizę. Užsakovo atsakingas asmuo ne vėliau kaip per 5 (penkias) kalendorines dienas nuo ataskaitos gavimo dienos privalo pateiktą aktą patikrinti ir jį patvirtinti arba pateikti </w:t>
      </w:r>
      <w:r>
        <w:rPr>
          <w:rFonts w:ascii="Trebuchet MS" w:hAnsi="Trebuchet MS" w:cs="Trebuchet MS"/>
          <w:sz w:val="22"/>
          <w:szCs w:val="22"/>
        </w:rPr>
        <w:t>Paslaugų</w:t>
      </w:r>
      <w:r w:rsidR="00947206" w:rsidRPr="00087836">
        <w:rPr>
          <w:rFonts w:ascii="Trebuchet MS" w:hAnsi="Trebuchet MS" w:cs="Trebuchet MS"/>
          <w:sz w:val="22"/>
          <w:szCs w:val="22"/>
        </w:rPr>
        <w:t xml:space="preserve"> teikėjo atsakingam asmeniui motyvuotą atsisakymą patvirtinti aktą. Atsisakymui patvirtinti pateiktą aktą motyvuoti, Užsakovo atsakingas asmuo gali naudoti visas paslaugų tiekimo/Tyrimų atlikimo kontrolės priemones ir trūkumų fiksavimo būdus, kaip nurodyta šios </w:t>
      </w:r>
      <w:r w:rsidR="0012038B">
        <w:rPr>
          <w:rFonts w:ascii="Trebuchet MS" w:hAnsi="Trebuchet MS" w:cs="Trebuchet MS"/>
          <w:sz w:val="22"/>
          <w:szCs w:val="22"/>
        </w:rPr>
        <w:t>S</w:t>
      </w:r>
      <w:r w:rsidR="00947206" w:rsidRPr="00087836">
        <w:rPr>
          <w:rFonts w:ascii="Trebuchet MS" w:hAnsi="Trebuchet MS" w:cs="Trebuchet MS"/>
          <w:sz w:val="22"/>
          <w:szCs w:val="22"/>
        </w:rPr>
        <w:t xml:space="preserve">utarties </w:t>
      </w:r>
      <w:r w:rsidR="0012038B">
        <w:rPr>
          <w:rFonts w:ascii="Trebuchet MS" w:hAnsi="Trebuchet MS" w:cs="Trebuchet MS"/>
          <w:sz w:val="22"/>
          <w:szCs w:val="22"/>
        </w:rPr>
        <w:t xml:space="preserve">Specialiųjų sąlygų </w:t>
      </w:r>
      <w:r w:rsidR="00947206" w:rsidRPr="00087836">
        <w:rPr>
          <w:rFonts w:ascii="Trebuchet MS" w:hAnsi="Trebuchet MS" w:cs="Trebuchet MS"/>
          <w:sz w:val="22"/>
          <w:szCs w:val="22"/>
        </w:rPr>
        <w:t>3.3. punkte.</w:t>
      </w:r>
    </w:p>
    <w:p w14:paraId="0A2EC39F" w14:textId="542AB9D4" w:rsidR="00947206" w:rsidRPr="00087836" w:rsidRDefault="00947206" w:rsidP="00B043EC">
      <w:pPr>
        <w:widowControl w:val="0"/>
        <w:numPr>
          <w:ilvl w:val="1"/>
          <w:numId w:val="21"/>
        </w:numPr>
        <w:tabs>
          <w:tab w:val="left" w:pos="0"/>
          <w:tab w:val="left" w:pos="993"/>
        </w:tabs>
        <w:suppressAutoHyphens/>
        <w:spacing w:after="0" w:line="240" w:lineRule="auto"/>
        <w:ind w:left="0" w:firstLine="600"/>
        <w:jc w:val="both"/>
        <w:rPr>
          <w:rFonts w:ascii="Trebuchet MS" w:hAnsi="Trebuchet MS"/>
          <w:sz w:val="22"/>
          <w:szCs w:val="22"/>
        </w:rPr>
      </w:pPr>
      <w:r w:rsidRPr="00087836">
        <w:rPr>
          <w:rFonts w:ascii="Trebuchet MS" w:hAnsi="Trebuchet MS" w:cs="Trebuchet MS"/>
          <w:sz w:val="22"/>
          <w:szCs w:val="22"/>
        </w:rPr>
        <w:t xml:space="preserve">Jeigu Užsakovas nepriima Tyrimų atlikimo akto, bet ir nepateikia jokių pastabų, pasibaigus </w:t>
      </w:r>
      <w:r w:rsidR="0012038B">
        <w:rPr>
          <w:rFonts w:ascii="Trebuchet MS" w:hAnsi="Trebuchet MS" w:cs="Trebuchet MS"/>
          <w:sz w:val="22"/>
          <w:szCs w:val="22"/>
        </w:rPr>
        <w:t>S</w:t>
      </w:r>
      <w:r w:rsidRPr="00087836">
        <w:rPr>
          <w:rFonts w:ascii="Trebuchet MS" w:hAnsi="Trebuchet MS" w:cs="Trebuchet MS"/>
          <w:sz w:val="22"/>
          <w:szCs w:val="22"/>
        </w:rPr>
        <w:t xml:space="preserve">utarties </w:t>
      </w:r>
      <w:r w:rsidR="0012038B">
        <w:rPr>
          <w:rFonts w:ascii="Trebuchet MS" w:hAnsi="Trebuchet MS" w:cs="Trebuchet MS"/>
          <w:sz w:val="22"/>
          <w:szCs w:val="22"/>
        </w:rPr>
        <w:t xml:space="preserve">Specialiųjų </w:t>
      </w:r>
      <w:r w:rsidRPr="00087836">
        <w:rPr>
          <w:rFonts w:ascii="Trebuchet MS" w:hAnsi="Trebuchet MS" w:cs="Trebuchet MS"/>
          <w:sz w:val="22"/>
          <w:szCs w:val="22"/>
        </w:rPr>
        <w:t>sąlygų 4.1</w:t>
      </w:r>
      <w:r w:rsidR="0012038B">
        <w:rPr>
          <w:rFonts w:ascii="Trebuchet MS" w:hAnsi="Trebuchet MS" w:cs="Trebuchet MS"/>
          <w:sz w:val="22"/>
          <w:szCs w:val="22"/>
        </w:rPr>
        <w:t>.</w:t>
      </w:r>
      <w:r w:rsidRPr="00087836">
        <w:rPr>
          <w:rFonts w:ascii="Trebuchet MS" w:hAnsi="Trebuchet MS" w:cs="Trebuchet MS"/>
          <w:sz w:val="22"/>
          <w:szCs w:val="22"/>
        </w:rPr>
        <w:t xml:space="preserve"> punkte nustatytam terminui, kai Tyrimai turėjo būti priimti pagal </w:t>
      </w:r>
      <w:r w:rsidR="0012038B">
        <w:rPr>
          <w:rFonts w:ascii="Trebuchet MS" w:hAnsi="Trebuchet MS" w:cs="Trebuchet MS"/>
          <w:sz w:val="22"/>
          <w:szCs w:val="22"/>
        </w:rPr>
        <w:t>S</w:t>
      </w:r>
      <w:r w:rsidRPr="00087836">
        <w:rPr>
          <w:rFonts w:ascii="Trebuchet MS" w:hAnsi="Trebuchet MS" w:cs="Trebuchet MS"/>
          <w:sz w:val="22"/>
          <w:szCs w:val="22"/>
        </w:rPr>
        <w:t>utartį, laikoma, kad Tyrimų atlikimo aktas yra priimtas.</w:t>
      </w:r>
    </w:p>
    <w:p w14:paraId="3F135B9E" w14:textId="359E2375" w:rsidR="00947206" w:rsidRPr="00087836" w:rsidRDefault="00947206" w:rsidP="00B043EC">
      <w:pPr>
        <w:widowControl w:val="0"/>
        <w:numPr>
          <w:ilvl w:val="1"/>
          <w:numId w:val="21"/>
        </w:numPr>
        <w:tabs>
          <w:tab w:val="left" w:pos="0"/>
          <w:tab w:val="left" w:pos="993"/>
        </w:tabs>
        <w:suppressAutoHyphens/>
        <w:spacing w:after="0" w:line="240" w:lineRule="auto"/>
        <w:ind w:left="0" w:firstLine="600"/>
        <w:jc w:val="both"/>
        <w:rPr>
          <w:rFonts w:ascii="Trebuchet MS" w:hAnsi="Trebuchet MS"/>
          <w:sz w:val="22"/>
          <w:szCs w:val="22"/>
        </w:rPr>
      </w:pPr>
      <w:r w:rsidRPr="00087836">
        <w:rPr>
          <w:rFonts w:ascii="Trebuchet MS" w:hAnsi="Trebuchet MS" w:cs="Trebuchet MS"/>
          <w:sz w:val="22"/>
          <w:szCs w:val="22"/>
        </w:rPr>
        <w:t xml:space="preserve">Jeigu Tyrimų atlikimo aktas nebuvo priimtas dėl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teikėjo kaltės, paskiriama nauja </w:t>
      </w:r>
      <w:r w:rsidRPr="00087836">
        <w:rPr>
          <w:rFonts w:ascii="Trebuchet MS" w:hAnsi="Trebuchet MS" w:cs="Trebuchet MS"/>
          <w:sz w:val="22"/>
          <w:szCs w:val="22"/>
        </w:rPr>
        <w:lastRenderedPageBreak/>
        <w:t xml:space="preserve">Tyrimų atlikimo akto pateikimo data.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defektus, atsiradusius dėl jo kaltės, pašalina savo sąskaita ne vėliau kaip per 2 (dvi) darbo dienas nuo Užsakovo rašytinio nurodymo apie Tyrimų atlikimo trūkumus gavimo dienos.</w:t>
      </w:r>
    </w:p>
    <w:p w14:paraId="64AE805B" w14:textId="0EC31573" w:rsidR="00947206" w:rsidRPr="00087836" w:rsidRDefault="00947206" w:rsidP="00B043EC">
      <w:pPr>
        <w:widowControl w:val="0"/>
        <w:numPr>
          <w:ilvl w:val="1"/>
          <w:numId w:val="21"/>
        </w:numPr>
        <w:tabs>
          <w:tab w:val="left" w:pos="0"/>
          <w:tab w:val="left" w:pos="993"/>
        </w:tabs>
        <w:suppressAutoHyphens/>
        <w:spacing w:after="0" w:line="240" w:lineRule="auto"/>
        <w:ind w:left="0" w:firstLine="600"/>
        <w:jc w:val="both"/>
        <w:rPr>
          <w:rFonts w:ascii="Trebuchet MS" w:hAnsi="Trebuchet MS"/>
          <w:sz w:val="22"/>
          <w:szCs w:val="22"/>
        </w:rPr>
      </w:pPr>
      <w:r w:rsidRPr="00087836">
        <w:rPr>
          <w:rFonts w:ascii="Trebuchet MS" w:hAnsi="Trebuchet MS" w:cs="Trebuchet MS"/>
          <w:sz w:val="22"/>
          <w:szCs w:val="22"/>
        </w:rPr>
        <w:t xml:space="preserve">Jei Užsakovui kyla abejonių ar neaiškumų dėl akte pateiktos informacijos, jis turi teisę pareikalauti, kad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papildomai raštu paaiškintų ar kitokiu būdu pagrįstų Tyrimų atlikimo akte nurodytą informaciją.</w:t>
      </w:r>
    </w:p>
    <w:p w14:paraId="157F1999" w14:textId="6D1A9D5D" w:rsidR="00947206" w:rsidRPr="00087836" w:rsidRDefault="00947206" w:rsidP="00B043EC">
      <w:pPr>
        <w:widowControl w:val="0"/>
        <w:numPr>
          <w:ilvl w:val="1"/>
          <w:numId w:val="21"/>
        </w:numPr>
        <w:tabs>
          <w:tab w:val="left" w:pos="0"/>
          <w:tab w:val="left" w:pos="993"/>
        </w:tabs>
        <w:suppressAutoHyphens/>
        <w:spacing w:after="0" w:line="240" w:lineRule="auto"/>
        <w:ind w:left="0" w:firstLine="600"/>
        <w:jc w:val="both"/>
        <w:rPr>
          <w:rFonts w:ascii="Trebuchet MS" w:hAnsi="Trebuchet MS"/>
          <w:sz w:val="22"/>
          <w:szCs w:val="22"/>
        </w:rPr>
      </w:pPr>
      <w:r w:rsidRPr="00087836">
        <w:rPr>
          <w:rFonts w:ascii="Trebuchet MS" w:hAnsi="Trebuchet MS" w:cs="Trebuchet MS"/>
          <w:sz w:val="22"/>
          <w:szCs w:val="22"/>
        </w:rPr>
        <w:t xml:space="preserve">Užsakovo atsakingo asmens patvirtintas Tyrimų atlikimo aktas ar jo dalis yra pagrindas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teikėjui išrašyti Užsakovui PVM sąskaitą-faktūrą už atliktus Tyrimus.</w:t>
      </w:r>
    </w:p>
    <w:p w14:paraId="4805C3B2" w14:textId="77777777" w:rsidR="00947206" w:rsidRPr="00087836" w:rsidRDefault="00947206" w:rsidP="000517D9">
      <w:pPr>
        <w:tabs>
          <w:tab w:val="left" w:pos="0"/>
          <w:tab w:val="left" w:pos="1200"/>
        </w:tabs>
        <w:spacing w:after="0" w:line="240" w:lineRule="auto"/>
        <w:ind w:firstLine="600"/>
        <w:jc w:val="both"/>
        <w:rPr>
          <w:rFonts w:ascii="Trebuchet MS" w:hAnsi="Trebuchet MS" w:cs="Trebuchet MS"/>
          <w:sz w:val="22"/>
          <w:szCs w:val="22"/>
        </w:rPr>
      </w:pPr>
    </w:p>
    <w:p w14:paraId="20315796" w14:textId="6C11BDE7" w:rsidR="00947206" w:rsidRPr="007262A7" w:rsidRDefault="00947206" w:rsidP="000517D9">
      <w:pPr>
        <w:pStyle w:val="ListParagraph"/>
        <w:numPr>
          <w:ilvl w:val="0"/>
          <w:numId w:val="21"/>
        </w:numPr>
        <w:tabs>
          <w:tab w:val="left" w:pos="1260"/>
          <w:tab w:val="left" w:pos="1440"/>
        </w:tabs>
        <w:suppressAutoHyphens/>
        <w:spacing w:after="0" w:line="240" w:lineRule="auto"/>
        <w:jc w:val="center"/>
        <w:outlineLvl w:val="0"/>
        <w:rPr>
          <w:rFonts w:ascii="Trebuchet MS" w:eastAsia="Times New Roman" w:hAnsi="Trebuchet MS"/>
          <w:b/>
          <w:sz w:val="22"/>
          <w:szCs w:val="22"/>
        </w:rPr>
      </w:pPr>
      <w:bookmarkStart w:id="12" w:name="_Toc30497320"/>
      <w:r w:rsidRPr="007262A7">
        <w:rPr>
          <w:rFonts w:ascii="Trebuchet MS" w:eastAsia="Times New Roman" w:hAnsi="Trebuchet MS"/>
          <w:b/>
          <w:sz w:val="22"/>
          <w:szCs w:val="22"/>
        </w:rPr>
        <w:t>PASLAUGŲ KOKYBĖ IR GARANTINIAI ĮSIPAREIGOJIMAI</w:t>
      </w:r>
      <w:bookmarkEnd w:id="12"/>
    </w:p>
    <w:p w14:paraId="1FF9D9C1" w14:textId="77777777" w:rsidR="00947206" w:rsidRPr="00087836" w:rsidRDefault="00947206" w:rsidP="000517D9">
      <w:pPr>
        <w:tabs>
          <w:tab w:val="num" w:pos="0"/>
          <w:tab w:val="left" w:pos="1260"/>
          <w:tab w:val="left" w:pos="1440"/>
        </w:tabs>
        <w:spacing w:after="0" w:line="240" w:lineRule="auto"/>
        <w:ind w:firstLine="567"/>
        <w:jc w:val="both"/>
        <w:outlineLvl w:val="0"/>
        <w:rPr>
          <w:rFonts w:ascii="Trebuchet MS" w:eastAsia="Times New Roman" w:hAnsi="Trebuchet MS"/>
          <w:b/>
          <w:sz w:val="22"/>
          <w:szCs w:val="22"/>
        </w:rPr>
      </w:pPr>
    </w:p>
    <w:p w14:paraId="4F2386CC" w14:textId="77777777" w:rsidR="00947206" w:rsidRPr="00087836" w:rsidRDefault="00947206" w:rsidP="00B043EC">
      <w:pPr>
        <w:pStyle w:val="Sraopastraipa2"/>
        <w:numPr>
          <w:ilvl w:val="1"/>
          <w:numId w:val="21"/>
        </w:numPr>
        <w:shd w:val="clear" w:color="auto" w:fill="FFFFFF"/>
        <w:tabs>
          <w:tab w:val="left" w:pos="394"/>
          <w:tab w:val="left" w:pos="993"/>
        </w:tabs>
        <w:suppressAutoHyphens w:val="0"/>
        <w:autoSpaceDN/>
        <w:spacing w:after="0"/>
        <w:ind w:left="0" w:firstLine="567"/>
        <w:contextualSpacing/>
        <w:jc w:val="both"/>
        <w:rPr>
          <w:rFonts w:ascii="Trebuchet MS" w:hAnsi="Trebuchet MS"/>
        </w:rPr>
      </w:pPr>
      <w:r w:rsidRPr="00087836">
        <w:rPr>
          <w:rFonts w:ascii="Trebuchet MS" w:hAnsi="Trebuchet MS"/>
        </w:rPr>
        <w:t>Paslaugos turi būti suteiktos kokybiškai pagal Sutartyje ir jos prieduose nustatytus reikalavimus. Nustačius, kad Paslaugos yra nekokybiškos Paslaugų teikėjas privalo ištaisyti Paslaugų trūkumus per Užsakovo ir Paslaugų teikėjo suderintą ir nustatytą terminą.</w:t>
      </w:r>
    </w:p>
    <w:p w14:paraId="20F7171A" w14:textId="175A0BA7" w:rsidR="00947206" w:rsidRPr="00087836" w:rsidRDefault="00947206" w:rsidP="00B043EC">
      <w:pPr>
        <w:tabs>
          <w:tab w:val="left" w:pos="0"/>
          <w:tab w:val="num" w:pos="567"/>
          <w:tab w:val="left" w:pos="993"/>
        </w:tabs>
        <w:spacing w:after="0" w:line="240" w:lineRule="auto"/>
        <w:ind w:firstLine="567"/>
        <w:jc w:val="both"/>
        <w:rPr>
          <w:rFonts w:ascii="Trebuchet MS" w:hAnsi="Trebuchet MS"/>
          <w:sz w:val="22"/>
          <w:szCs w:val="22"/>
        </w:rPr>
      </w:pPr>
      <w:r w:rsidRPr="00087836">
        <w:rPr>
          <w:rFonts w:ascii="Trebuchet MS" w:hAnsi="Trebuchet MS"/>
          <w:sz w:val="22"/>
          <w:szCs w:val="22"/>
        </w:rPr>
        <w:t>5.2. Visiems Paslaugų rezultato elementams (sudėtinėms dalims), kuriems pagal Civilinį kodeksą būtų galimybė sutartiniu įsipareigojimu suteikti kokybės garantijos terminą, suteikiamas 12 (dvylikos) mėn</w:t>
      </w:r>
      <w:r w:rsidR="0012038B">
        <w:rPr>
          <w:rFonts w:ascii="Trebuchet MS" w:hAnsi="Trebuchet MS"/>
          <w:sz w:val="22"/>
          <w:szCs w:val="22"/>
        </w:rPr>
        <w:t>esių</w:t>
      </w:r>
      <w:r w:rsidRPr="00087836">
        <w:rPr>
          <w:rFonts w:ascii="Trebuchet MS" w:hAnsi="Trebuchet MS"/>
          <w:sz w:val="22"/>
          <w:szCs w:val="22"/>
        </w:rPr>
        <w:t xml:space="preserve"> kokybės garantijos terminas. Paslaugų teikėjo atsakomybė už kokybės garantiją užtikrinama taip, kaip numato pirkimo dokumentų reikalavimai ir Civilinis kodeksas, t.</w:t>
      </w:r>
      <w:r w:rsidR="0012038B">
        <w:rPr>
          <w:rFonts w:ascii="Trebuchet MS" w:hAnsi="Trebuchet MS"/>
          <w:sz w:val="22"/>
          <w:szCs w:val="22"/>
        </w:rPr>
        <w:t xml:space="preserve"> </w:t>
      </w:r>
      <w:r w:rsidRPr="00087836">
        <w:rPr>
          <w:rFonts w:ascii="Trebuchet MS" w:hAnsi="Trebuchet MS"/>
          <w:sz w:val="22"/>
          <w:szCs w:val="22"/>
        </w:rPr>
        <w:t>y. nėra nustatyti jokie kiti Paslaugų teikėjo suteikiamos kokybės garantijos užtikrinimo ar atsakomybės už kokybės garantiją apribojimai. Kokybės garantijos termino eiga sustabdoma laikotarpiui nuo pranešimo apie Paslaugų rezultato elemento trūkumą iki tokio Paslaugų rezultato elemento trūkumo pašalinimo momento. Jeigu tam tikriems Paslaugų rezultato elementams gamintojas standartiškai suteikia ilgesnį kokybės garantijos terminą, taikomas toks ilgesnis kokybės garantijos terminas.</w:t>
      </w:r>
    </w:p>
    <w:p w14:paraId="423E15DD" w14:textId="77777777" w:rsidR="00947206" w:rsidRPr="00087836" w:rsidRDefault="00947206" w:rsidP="00B043EC">
      <w:pPr>
        <w:pStyle w:val="ListParagraph"/>
        <w:numPr>
          <w:ilvl w:val="1"/>
          <w:numId w:val="36"/>
        </w:numPr>
        <w:tabs>
          <w:tab w:val="left" w:pos="993"/>
          <w:tab w:val="left" w:pos="1260"/>
          <w:tab w:val="left" w:pos="1440"/>
        </w:tabs>
        <w:suppressAutoHyphens/>
        <w:spacing w:after="0" w:line="240" w:lineRule="auto"/>
        <w:ind w:left="0" w:firstLine="567"/>
        <w:jc w:val="both"/>
        <w:outlineLvl w:val="0"/>
        <w:rPr>
          <w:rFonts w:ascii="Trebuchet MS" w:eastAsia="Times New Roman" w:hAnsi="Trebuchet MS"/>
          <w:sz w:val="22"/>
          <w:szCs w:val="22"/>
        </w:rPr>
      </w:pPr>
      <w:r w:rsidRPr="00087836">
        <w:rPr>
          <w:rFonts w:ascii="Trebuchet MS" w:eastAsia="Times New Roman" w:hAnsi="Trebuchet MS"/>
          <w:sz w:val="22"/>
          <w:szCs w:val="22"/>
        </w:rPr>
        <w:t>Paslaugų trūkumų nustatymo bei šalinimo tvarka numatyta Sutarties Bendrosiose sąlygose.</w:t>
      </w:r>
    </w:p>
    <w:p w14:paraId="62D99BD2" w14:textId="77777777" w:rsidR="00947206" w:rsidRPr="00087836" w:rsidRDefault="00947206" w:rsidP="00947206">
      <w:pPr>
        <w:widowControl w:val="0"/>
        <w:tabs>
          <w:tab w:val="left" w:pos="1200"/>
        </w:tabs>
        <w:spacing w:after="0" w:line="240" w:lineRule="auto"/>
        <w:ind w:left="567"/>
        <w:rPr>
          <w:rFonts w:ascii="Trebuchet MS" w:hAnsi="Trebuchet MS"/>
          <w:sz w:val="22"/>
          <w:szCs w:val="22"/>
        </w:rPr>
      </w:pPr>
    </w:p>
    <w:p w14:paraId="513BADA4" w14:textId="77777777" w:rsidR="00947206" w:rsidRPr="00087836" w:rsidRDefault="00947206" w:rsidP="000517D9">
      <w:pPr>
        <w:widowControl w:val="0"/>
        <w:numPr>
          <w:ilvl w:val="0"/>
          <w:numId w:val="36"/>
        </w:numPr>
        <w:tabs>
          <w:tab w:val="left" w:pos="0"/>
          <w:tab w:val="left" w:pos="426"/>
        </w:tabs>
        <w:suppressAutoHyphens/>
        <w:spacing w:after="0" w:line="240" w:lineRule="auto"/>
        <w:ind w:left="0" w:firstLine="0"/>
        <w:jc w:val="center"/>
        <w:rPr>
          <w:rFonts w:ascii="Trebuchet MS" w:hAnsi="Trebuchet MS"/>
          <w:sz w:val="22"/>
          <w:szCs w:val="22"/>
        </w:rPr>
      </w:pPr>
      <w:r w:rsidRPr="00087836">
        <w:rPr>
          <w:rFonts w:ascii="Trebuchet MS" w:hAnsi="Trebuchet MS" w:cs="Trebuchet MS"/>
          <w:b/>
          <w:sz w:val="22"/>
          <w:szCs w:val="22"/>
        </w:rPr>
        <w:t>ŠALIŲ ATSAKOMYBĖ</w:t>
      </w:r>
    </w:p>
    <w:p w14:paraId="79814B0F" w14:textId="77777777" w:rsidR="00947206" w:rsidRPr="00087836" w:rsidRDefault="00947206" w:rsidP="00947206">
      <w:pPr>
        <w:tabs>
          <w:tab w:val="left" w:pos="0"/>
          <w:tab w:val="left" w:pos="1200"/>
        </w:tabs>
        <w:spacing w:after="0" w:line="240" w:lineRule="auto"/>
        <w:ind w:firstLine="600"/>
        <w:jc w:val="both"/>
        <w:rPr>
          <w:rFonts w:ascii="Trebuchet MS" w:hAnsi="Trebuchet MS" w:cs="Trebuchet MS"/>
          <w:b/>
          <w:sz w:val="22"/>
          <w:szCs w:val="22"/>
        </w:rPr>
      </w:pPr>
    </w:p>
    <w:p w14:paraId="07EB2360" w14:textId="6226200E" w:rsidR="00903C47" w:rsidRDefault="0012038B" w:rsidP="005A5978">
      <w:pPr>
        <w:pStyle w:val="ListParagraph"/>
        <w:numPr>
          <w:ilvl w:val="1"/>
          <w:numId w:val="37"/>
        </w:numPr>
        <w:tabs>
          <w:tab w:val="left" w:pos="567"/>
          <w:tab w:val="left" w:pos="1134"/>
        </w:tabs>
        <w:suppressAutoHyphens/>
        <w:spacing w:after="0" w:line="240" w:lineRule="auto"/>
        <w:ind w:left="0" w:firstLine="567"/>
        <w:jc w:val="both"/>
        <w:rPr>
          <w:rFonts w:ascii="Trebuchet MS" w:hAnsi="Trebuchet MS"/>
          <w:sz w:val="22"/>
          <w:szCs w:val="22"/>
        </w:rPr>
      </w:pPr>
      <w:r>
        <w:rPr>
          <w:rFonts w:ascii="Trebuchet MS" w:hAnsi="Trebuchet MS"/>
          <w:sz w:val="22"/>
          <w:szCs w:val="22"/>
        </w:rPr>
        <w:t>Paslaugų teikėjas</w:t>
      </w:r>
      <w:r w:rsidR="00903C47" w:rsidRPr="00FD7D2C">
        <w:rPr>
          <w:rFonts w:ascii="Trebuchet MS" w:hAnsi="Trebuchet MS"/>
          <w:sz w:val="22"/>
          <w:szCs w:val="22"/>
        </w:rPr>
        <w:t xml:space="preserve"> supranta, kad COVID-19, </w:t>
      </w:r>
      <w:bookmarkStart w:id="13" w:name="_Hlk110515182"/>
      <w:r w:rsidR="00903C47" w:rsidRPr="00FD7D2C">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Tiekėjui nesutrukdys tinkamai įvykdyti Sutartį</w:t>
      </w:r>
      <w:bookmarkEnd w:id="13"/>
      <w:r w:rsidR="00903C47">
        <w:rPr>
          <w:rFonts w:ascii="Trebuchet MS" w:hAnsi="Trebuchet MS"/>
          <w:sz w:val="22"/>
          <w:szCs w:val="22"/>
        </w:rPr>
        <w:t xml:space="preserve">. </w:t>
      </w:r>
    </w:p>
    <w:p w14:paraId="70298086" w14:textId="6C487EB4" w:rsidR="00947206" w:rsidRPr="00087836" w:rsidRDefault="00947206" w:rsidP="005A5978">
      <w:pPr>
        <w:pStyle w:val="ListParagraph"/>
        <w:numPr>
          <w:ilvl w:val="1"/>
          <w:numId w:val="37"/>
        </w:numPr>
        <w:tabs>
          <w:tab w:val="left" w:pos="567"/>
          <w:tab w:val="left" w:pos="1134"/>
        </w:tabs>
        <w:suppressAutoHyphens/>
        <w:spacing w:after="0" w:line="240" w:lineRule="auto"/>
        <w:ind w:left="0" w:firstLine="567"/>
        <w:jc w:val="both"/>
        <w:rPr>
          <w:rFonts w:ascii="Trebuchet MS" w:hAnsi="Trebuchet MS"/>
          <w:sz w:val="22"/>
          <w:szCs w:val="22"/>
        </w:rPr>
      </w:pPr>
      <w:r w:rsidRPr="00087836">
        <w:rPr>
          <w:rFonts w:ascii="Trebuchet MS" w:hAnsi="Trebuchet MS"/>
          <w:sz w:val="22"/>
          <w:szCs w:val="22"/>
        </w:rPr>
        <w:t xml:space="preserve">Sutarties įvykdymas užtikrinamas </w:t>
      </w:r>
      <w:r w:rsidR="008926C7" w:rsidRPr="00FD7D2C">
        <w:rPr>
          <w:rFonts w:ascii="Trebuchet MS" w:hAnsi="Trebuchet MS"/>
          <w:sz w:val="22"/>
          <w:szCs w:val="22"/>
          <w:lang w:eastAsia="zh-CN"/>
        </w:rPr>
        <w:t xml:space="preserve">vienu iš Sutarties Bendrosiose sąlygose nurodytų prievolių įvykdymo užtikrinimo būdų – </w:t>
      </w:r>
      <w:sdt>
        <w:sdtPr>
          <w:rPr>
            <w:rFonts w:ascii="Trebuchet MS" w:hAnsi="Trebuchet MS"/>
            <w:sz w:val="22"/>
            <w:szCs w:val="22"/>
            <w:lang w:eastAsia="zh-CN"/>
          </w:rPr>
          <w:id w:val="-1603802573"/>
          <w:placeholder>
            <w:docPart w:val="0677BAEC4E6E4F5485AAA16A2722ADD2"/>
          </w:placeholder>
          <w:text/>
        </w:sdtPr>
        <w:sdtEndPr/>
        <w:sdtContent>
          <w:r w:rsidR="008926C7" w:rsidRPr="00FD7D2C">
            <w:rPr>
              <w:rFonts w:ascii="Trebuchet MS" w:hAnsi="Trebuchet MS"/>
              <w:sz w:val="22"/>
              <w:szCs w:val="22"/>
              <w:lang w:eastAsia="zh-CN"/>
            </w:rPr>
            <w:t>netesybomis</w:t>
          </w:r>
        </w:sdtContent>
      </w:sdt>
      <w:r w:rsidRPr="00087836">
        <w:rPr>
          <w:rFonts w:ascii="Trebuchet MS" w:hAnsi="Trebuchet MS"/>
          <w:sz w:val="22"/>
          <w:szCs w:val="22"/>
        </w:rPr>
        <w:t>.</w:t>
      </w:r>
    </w:p>
    <w:p w14:paraId="03347B1C" w14:textId="309A3D73" w:rsidR="00947206" w:rsidRPr="00087836" w:rsidRDefault="0025360D" w:rsidP="005A5978">
      <w:pPr>
        <w:pStyle w:val="ListParagraph"/>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Paslaugų</w:t>
      </w:r>
      <w:r w:rsidR="00947206" w:rsidRPr="00087836">
        <w:rPr>
          <w:rFonts w:ascii="Trebuchet MS" w:hAnsi="Trebuchet MS" w:cs="Trebuchet MS"/>
          <w:sz w:val="22"/>
          <w:szCs w:val="22"/>
        </w:rPr>
        <w:t xml:space="preserve"> teikėjas</w:t>
      </w:r>
      <w:r w:rsidR="00947206" w:rsidRPr="00087836">
        <w:rPr>
          <w:rFonts w:ascii="Trebuchet MS" w:hAnsi="Trebuchet MS" w:cs="Calibri"/>
          <w:spacing w:val="-8"/>
          <w:sz w:val="22"/>
          <w:szCs w:val="22"/>
        </w:rPr>
        <w:t xml:space="preserve"> </w:t>
      </w:r>
      <w:r w:rsidR="00947206" w:rsidRPr="00087836">
        <w:rPr>
          <w:rFonts w:ascii="Trebuchet MS" w:hAnsi="Trebuchet MS" w:cs="Calibri"/>
          <w:sz w:val="22"/>
          <w:szCs w:val="22"/>
        </w:rPr>
        <w:t>atsako už visus pagal Sutartį prisiimtus įsipareigojimus, nepaisant to, ar jiems vykdyti bus pasitelkiami tretieji asmenys.</w:t>
      </w:r>
    </w:p>
    <w:p w14:paraId="0F63A057" w14:textId="750E5F31" w:rsidR="00947206" w:rsidRPr="00087836" w:rsidRDefault="00947206" w:rsidP="005A5978">
      <w:pPr>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Užsakovui vėluojant atsiskaityti su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teikėju,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turi teisę reikalauti iš Užsakovo 0,1 proc. dydžio delspinigių už kiekvieną praleistą dieną nuo laiku nesumokėtos sumos.</w:t>
      </w:r>
    </w:p>
    <w:p w14:paraId="7C0AE1CD" w14:textId="3005EF06" w:rsidR="00947206" w:rsidRPr="00087836" w:rsidRDefault="0025360D" w:rsidP="00412F60">
      <w:pPr>
        <w:numPr>
          <w:ilvl w:val="1"/>
          <w:numId w:val="37"/>
        </w:numPr>
        <w:tabs>
          <w:tab w:val="left" w:pos="0"/>
          <w:tab w:val="left" w:pos="1200"/>
        </w:tabs>
        <w:suppressAutoHyphens/>
        <w:spacing w:after="0" w:line="240" w:lineRule="auto"/>
        <w:ind w:left="0" w:firstLine="600"/>
        <w:jc w:val="both"/>
        <w:rPr>
          <w:rFonts w:ascii="Trebuchet MS" w:hAnsi="Trebuchet MS"/>
          <w:sz w:val="22"/>
          <w:szCs w:val="22"/>
        </w:rPr>
      </w:pPr>
      <w:r>
        <w:rPr>
          <w:rFonts w:ascii="Trebuchet MS" w:hAnsi="Trebuchet MS" w:cs="Trebuchet MS"/>
          <w:sz w:val="22"/>
          <w:szCs w:val="22"/>
        </w:rPr>
        <w:t>Paslaugų</w:t>
      </w:r>
      <w:r w:rsidR="00947206" w:rsidRPr="00087836">
        <w:rPr>
          <w:rFonts w:ascii="Trebuchet MS" w:hAnsi="Trebuchet MS" w:cs="Trebuchet MS"/>
          <w:sz w:val="22"/>
          <w:szCs w:val="22"/>
        </w:rPr>
        <w:t xml:space="preserve"> teikėjui vėluojant atlikti tyrimus, pateikti tyrimų rezultatus, Užsakovas turi teisę reikalauti iš </w:t>
      </w:r>
      <w:r>
        <w:rPr>
          <w:rFonts w:ascii="Trebuchet MS" w:hAnsi="Trebuchet MS" w:cs="Trebuchet MS"/>
          <w:sz w:val="22"/>
          <w:szCs w:val="22"/>
        </w:rPr>
        <w:t>Paslaugų</w:t>
      </w:r>
      <w:r w:rsidR="00947206" w:rsidRPr="00087836">
        <w:rPr>
          <w:rFonts w:ascii="Trebuchet MS" w:hAnsi="Trebuchet MS" w:cs="Trebuchet MS"/>
          <w:sz w:val="22"/>
          <w:szCs w:val="22"/>
        </w:rPr>
        <w:t xml:space="preserve"> teikėjo 0,1 proc. dydžio delspinigių nuo Sutarties kainos už kiekvieną praleistą dieną.</w:t>
      </w:r>
    </w:p>
    <w:p w14:paraId="48856F28" w14:textId="6BA8A521" w:rsidR="00947206" w:rsidRPr="00087836" w:rsidRDefault="00947206" w:rsidP="00412F60">
      <w:pPr>
        <w:numPr>
          <w:ilvl w:val="1"/>
          <w:numId w:val="37"/>
        </w:numPr>
        <w:tabs>
          <w:tab w:val="left" w:pos="0"/>
          <w:tab w:val="left" w:pos="1200"/>
        </w:tabs>
        <w:suppressAutoHyphens/>
        <w:spacing w:after="0" w:line="240" w:lineRule="auto"/>
        <w:ind w:left="0" w:firstLine="600"/>
        <w:jc w:val="both"/>
        <w:rPr>
          <w:rFonts w:ascii="Trebuchet MS" w:hAnsi="Trebuchet MS"/>
          <w:sz w:val="22"/>
          <w:szCs w:val="22"/>
        </w:rPr>
      </w:pPr>
      <w:r w:rsidRPr="00087836">
        <w:rPr>
          <w:rFonts w:ascii="Trebuchet MS" w:hAnsi="Trebuchet MS" w:cs="Arial"/>
          <w:color w:val="000000"/>
          <w:sz w:val="22"/>
          <w:szCs w:val="22"/>
          <w:lang w:bidi="hi-IN"/>
        </w:rPr>
        <w:t>Sutarties pagrindu Šalies privalomos mokėti netesybos turi būti sumokėtos per 10 (dešimt) dienų nuo joms apmokėti išrašytos sąskaitos faktūros ar kito dokumento, kuriame pateikiamas reikalavimas sumokėti netesybas, gavimo dienos. Šios Sutarties pagrindu Šalies privalomi atlyginti nuostoliai turi būti apmokėti per 10 (dešimt) dienų nuo rašytinės pretenzijos gavimo dienos.</w:t>
      </w:r>
    </w:p>
    <w:p w14:paraId="42062AC5" w14:textId="6EAF9411" w:rsidR="00947206" w:rsidRPr="00087836" w:rsidRDefault="00947206" w:rsidP="00412F60">
      <w:pPr>
        <w:numPr>
          <w:ilvl w:val="1"/>
          <w:numId w:val="37"/>
        </w:numPr>
        <w:tabs>
          <w:tab w:val="left" w:pos="142"/>
          <w:tab w:val="left" w:pos="1200"/>
        </w:tabs>
        <w:suppressAutoHyphens/>
        <w:spacing w:after="0" w:line="240" w:lineRule="auto"/>
        <w:ind w:left="0" w:firstLine="601"/>
        <w:jc w:val="both"/>
        <w:rPr>
          <w:rFonts w:ascii="Trebuchet MS" w:hAnsi="Trebuchet MS"/>
          <w:sz w:val="22"/>
          <w:szCs w:val="22"/>
        </w:rPr>
      </w:pPr>
      <w:r w:rsidRPr="00087836">
        <w:rPr>
          <w:rFonts w:ascii="Trebuchet MS" w:hAnsi="Trebuchet MS" w:cs="Trebuchet MS"/>
          <w:sz w:val="22"/>
          <w:szCs w:val="22"/>
        </w:rPr>
        <w:t xml:space="preserve">Užsakovas turi teisę vienašališkai nutraukti Sutartį, jeigu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ją iš esmės pažeidė:</w:t>
      </w:r>
    </w:p>
    <w:p w14:paraId="01A3AE39" w14:textId="793FB50F" w:rsidR="00947206" w:rsidRPr="00087836" w:rsidRDefault="00947206" w:rsidP="000517D9">
      <w:pPr>
        <w:pStyle w:val="ListParagraph"/>
        <w:widowControl w:val="0"/>
        <w:numPr>
          <w:ilvl w:val="2"/>
          <w:numId w:val="37"/>
        </w:numPr>
        <w:tabs>
          <w:tab w:val="left" w:pos="142"/>
          <w:tab w:val="left" w:pos="284"/>
          <w:tab w:val="left" w:pos="1418"/>
          <w:tab w:val="left" w:pos="1560"/>
        </w:tabs>
        <w:suppressAutoHyphens/>
        <w:spacing w:after="0" w:line="240" w:lineRule="auto"/>
        <w:ind w:left="0" w:firstLine="601"/>
        <w:jc w:val="both"/>
        <w:rPr>
          <w:rFonts w:ascii="Trebuchet MS" w:hAnsi="Trebuchet MS"/>
          <w:sz w:val="22"/>
        </w:rPr>
      </w:pPr>
      <w:r w:rsidRPr="00087836">
        <w:rPr>
          <w:rFonts w:ascii="Trebuchet MS" w:hAnsi="Trebuchet MS" w:cs="Trebuchet MS"/>
          <w:sz w:val="22"/>
        </w:rPr>
        <w:t xml:space="preserve">suteiktos paslaugos/atlikti Tyrimai neatitinka Sutartyje ir </w:t>
      </w:r>
      <w:r w:rsidR="005E2889">
        <w:rPr>
          <w:rFonts w:ascii="Trebuchet MS" w:hAnsi="Trebuchet MS" w:cs="Trebuchet MS"/>
          <w:sz w:val="22"/>
        </w:rPr>
        <w:t>Pirkimo</w:t>
      </w:r>
      <w:r w:rsidRPr="00087836">
        <w:rPr>
          <w:rFonts w:ascii="Trebuchet MS" w:hAnsi="Trebuchet MS" w:cs="Trebuchet MS"/>
          <w:sz w:val="22"/>
        </w:rPr>
        <w:t xml:space="preserve"> sąlygose nustatytų kokybės reikalavimų ir trūkumų neįmanoma pašalinti per protingą ir Užsakovui priimtiną terminą;</w:t>
      </w:r>
    </w:p>
    <w:p w14:paraId="7F5F6E56" w14:textId="60D036AD" w:rsidR="00947206" w:rsidRPr="00087836" w:rsidRDefault="00947206" w:rsidP="000517D9">
      <w:pPr>
        <w:pStyle w:val="ListParagraph"/>
        <w:widowControl w:val="0"/>
        <w:numPr>
          <w:ilvl w:val="2"/>
          <w:numId w:val="37"/>
        </w:numPr>
        <w:tabs>
          <w:tab w:val="left" w:pos="142"/>
          <w:tab w:val="left" w:pos="284"/>
          <w:tab w:val="left" w:pos="1418"/>
          <w:tab w:val="left" w:pos="1560"/>
        </w:tabs>
        <w:suppressAutoHyphens/>
        <w:spacing w:after="0" w:line="240" w:lineRule="auto"/>
        <w:ind w:left="0" w:firstLine="601"/>
        <w:jc w:val="both"/>
        <w:rPr>
          <w:rFonts w:ascii="Trebuchet MS" w:hAnsi="Trebuchet MS"/>
          <w:sz w:val="22"/>
        </w:rPr>
      </w:pPr>
      <w:r w:rsidRPr="00087836">
        <w:rPr>
          <w:rFonts w:ascii="Trebuchet MS" w:hAnsi="Trebuchet MS" w:cs="Trebuchet MS"/>
          <w:sz w:val="22"/>
        </w:rPr>
        <w:t xml:space="preserve">jei paaiškėja kad </w:t>
      </w:r>
      <w:r w:rsidR="0025360D">
        <w:rPr>
          <w:rFonts w:ascii="Trebuchet MS" w:hAnsi="Trebuchet MS" w:cs="Trebuchet MS"/>
          <w:sz w:val="22"/>
        </w:rPr>
        <w:t>Paslaugų</w:t>
      </w:r>
      <w:r w:rsidRPr="00087836">
        <w:rPr>
          <w:rFonts w:ascii="Trebuchet MS" w:hAnsi="Trebuchet MS" w:cs="Trebuchet MS"/>
          <w:sz w:val="22"/>
        </w:rPr>
        <w:t xml:space="preserve"> teikėjas apie paslaugų atitiktį Užsakovo nustatytiems reikalavimams pateikė melagingą informaciją, kurią Užsakovas gali įrodyti bet kokiomis teisėtomis priemonėmis;</w:t>
      </w:r>
    </w:p>
    <w:p w14:paraId="0B18CAD7" w14:textId="2ECE7745" w:rsidR="00947206" w:rsidRPr="00087836" w:rsidRDefault="0025360D" w:rsidP="000517D9">
      <w:pPr>
        <w:widowControl w:val="0"/>
        <w:numPr>
          <w:ilvl w:val="2"/>
          <w:numId w:val="37"/>
        </w:numPr>
        <w:tabs>
          <w:tab w:val="left" w:pos="142"/>
          <w:tab w:val="left" w:pos="284"/>
          <w:tab w:val="left" w:pos="1418"/>
          <w:tab w:val="left" w:pos="1560"/>
        </w:tabs>
        <w:suppressAutoHyphens/>
        <w:spacing w:after="0" w:line="240" w:lineRule="auto"/>
        <w:ind w:left="0" w:firstLine="601"/>
        <w:jc w:val="both"/>
        <w:rPr>
          <w:rFonts w:ascii="Trebuchet MS" w:hAnsi="Trebuchet MS"/>
          <w:sz w:val="22"/>
          <w:szCs w:val="22"/>
        </w:rPr>
      </w:pPr>
      <w:r>
        <w:rPr>
          <w:rFonts w:ascii="Trebuchet MS" w:hAnsi="Trebuchet MS" w:cs="Trebuchet MS"/>
          <w:sz w:val="22"/>
          <w:szCs w:val="22"/>
        </w:rPr>
        <w:t>Paslaugų</w:t>
      </w:r>
      <w:r w:rsidR="00947206" w:rsidRPr="00087836">
        <w:rPr>
          <w:rFonts w:ascii="Trebuchet MS" w:hAnsi="Trebuchet MS" w:cs="Trebuchet MS"/>
          <w:sz w:val="22"/>
          <w:szCs w:val="22"/>
        </w:rPr>
        <w:t xml:space="preserve"> teikėjas nustatytais terminais nesuteikė paslaugų/neatliko Tyrimų arba visai nutraukė Tyrimų atlikimą;</w:t>
      </w:r>
    </w:p>
    <w:p w14:paraId="512A40D8" w14:textId="77777777" w:rsidR="00947206" w:rsidRPr="00087836" w:rsidRDefault="00947206" w:rsidP="000517D9">
      <w:pPr>
        <w:widowControl w:val="0"/>
        <w:numPr>
          <w:ilvl w:val="2"/>
          <w:numId w:val="37"/>
        </w:numPr>
        <w:tabs>
          <w:tab w:val="left" w:pos="142"/>
          <w:tab w:val="left" w:pos="284"/>
          <w:tab w:val="left" w:pos="1418"/>
          <w:tab w:val="left" w:pos="1560"/>
        </w:tabs>
        <w:suppressAutoHyphens/>
        <w:spacing w:after="0" w:line="240" w:lineRule="auto"/>
        <w:ind w:left="0" w:firstLine="601"/>
        <w:jc w:val="both"/>
        <w:rPr>
          <w:rFonts w:ascii="Trebuchet MS" w:hAnsi="Trebuchet MS"/>
          <w:sz w:val="22"/>
          <w:szCs w:val="22"/>
        </w:rPr>
      </w:pPr>
      <w:r w:rsidRPr="00087836">
        <w:rPr>
          <w:rFonts w:ascii="Trebuchet MS" w:hAnsi="Trebuchet MS" w:cs="Trebuchet MS"/>
          <w:sz w:val="22"/>
          <w:szCs w:val="22"/>
        </w:rPr>
        <w:t>Užsakovo atsakingo asmens teisėtų nurodymų nepaisymas;</w:t>
      </w:r>
    </w:p>
    <w:p w14:paraId="5D0674C9" w14:textId="77777777" w:rsidR="00947206" w:rsidRPr="00087836" w:rsidRDefault="00947206" w:rsidP="000517D9">
      <w:pPr>
        <w:widowControl w:val="0"/>
        <w:numPr>
          <w:ilvl w:val="2"/>
          <w:numId w:val="37"/>
        </w:numPr>
        <w:tabs>
          <w:tab w:val="left" w:pos="142"/>
          <w:tab w:val="left" w:pos="284"/>
          <w:tab w:val="left" w:pos="1418"/>
          <w:tab w:val="left" w:pos="1560"/>
        </w:tabs>
        <w:suppressAutoHyphens/>
        <w:spacing w:after="0" w:line="240" w:lineRule="auto"/>
        <w:ind w:left="0" w:firstLine="601"/>
        <w:jc w:val="both"/>
        <w:rPr>
          <w:rFonts w:ascii="Trebuchet MS" w:hAnsi="Trebuchet MS"/>
          <w:sz w:val="22"/>
          <w:szCs w:val="22"/>
        </w:rPr>
      </w:pPr>
      <w:r w:rsidRPr="00087836">
        <w:rPr>
          <w:rFonts w:ascii="Trebuchet MS" w:hAnsi="Trebuchet MS" w:cs="Trebuchet MS"/>
          <w:sz w:val="22"/>
          <w:szCs w:val="22"/>
        </w:rPr>
        <w:t>Tyrimo atlikimo grafiko pažeidimas, įskaitant bet neapsiribojant vėlavimu atlikti Tyrimus, kai yra aiškiai nurodytas jų atlikimo laikas ir/ar terminai.</w:t>
      </w:r>
    </w:p>
    <w:p w14:paraId="5BBB2673" w14:textId="3B27F5E6" w:rsidR="00947206" w:rsidRPr="00087836" w:rsidRDefault="0025360D" w:rsidP="000517D9">
      <w:pPr>
        <w:widowControl w:val="0"/>
        <w:numPr>
          <w:ilvl w:val="2"/>
          <w:numId w:val="37"/>
        </w:numPr>
        <w:tabs>
          <w:tab w:val="left" w:pos="0"/>
          <w:tab w:val="left" w:pos="284"/>
          <w:tab w:val="left" w:pos="1418"/>
          <w:tab w:val="left" w:pos="1560"/>
        </w:tabs>
        <w:suppressAutoHyphens/>
        <w:spacing w:after="0" w:line="240" w:lineRule="auto"/>
        <w:ind w:left="0" w:firstLine="567"/>
        <w:jc w:val="both"/>
        <w:rPr>
          <w:rFonts w:ascii="Trebuchet MS" w:hAnsi="Trebuchet MS"/>
          <w:sz w:val="22"/>
          <w:szCs w:val="22"/>
        </w:rPr>
      </w:pPr>
      <w:r>
        <w:rPr>
          <w:rFonts w:ascii="Trebuchet MS" w:hAnsi="Trebuchet MS" w:cs="Arial"/>
          <w:color w:val="000000"/>
          <w:sz w:val="22"/>
          <w:szCs w:val="22"/>
          <w:lang w:bidi="hi-IN"/>
        </w:rPr>
        <w:lastRenderedPageBreak/>
        <w:t>Paslaugų</w:t>
      </w:r>
      <w:r w:rsidR="00947206" w:rsidRPr="00087836">
        <w:rPr>
          <w:rFonts w:ascii="Trebuchet MS" w:hAnsi="Trebuchet MS" w:cs="Arial"/>
          <w:color w:val="000000"/>
          <w:sz w:val="22"/>
          <w:szCs w:val="22"/>
          <w:lang w:bidi="hi-IN"/>
        </w:rPr>
        <w:t xml:space="preserve">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w:t>
      </w:r>
      <w:r>
        <w:rPr>
          <w:rFonts w:ascii="Trebuchet MS" w:hAnsi="Trebuchet MS" w:cs="Arial"/>
          <w:color w:val="000000"/>
          <w:sz w:val="22"/>
          <w:szCs w:val="22"/>
          <w:lang w:bidi="hi-IN"/>
        </w:rPr>
        <w:t>Paslaugų</w:t>
      </w:r>
      <w:r w:rsidR="00947206" w:rsidRPr="00087836">
        <w:rPr>
          <w:rFonts w:ascii="Trebuchet MS" w:hAnsi="Trebuchet MS" w:cs="Arial"/>
          <w:color w:val="000000"/>
          <w:sz w:val="22"/>
          <w:szCs w:val="22"/>
          <w:lang w:bidi="hi-IN"/>
        </w:rPr>
        <w:t xml:space="preserve"> teikėjo kreditorių teisių įgyvendinimą, galintį turėti esminės įtakos </w:t>
      </w:r>
      <w:r>
        <w:rPr>
          <w:rFonts w:ascii="Trebuchet MS" w:hAnsi="Trebuchet MS" w:cs="Arial"/>
          <w:color w:val="000000"/>
          <w:sz w:val="22"/>
          <w:szCs w:val="22"/>
          <w:lang w:bidi="hi-IN"/>
        </w:rPr>
        <w:t>Paslaugų</w:t>
      </w:r>
      <w:r w:rsidR="00947206" w:rsidRPr="00087836">
        <w:rPr>
          <w:rFonts w:ascii="Trebuchet MS" w:hAnsi="Trebuchet MS" w:cs="Arial"/>
          <w:color w:val="000000"/>
          <w:sz w:val="22"/>
          <w:szCs w:val="22"/>
          <w:lang w:bidi="hi-IN"/>
        </w:rPr>
        <w:t xml:space="preserve"> teikėjo galimybėms toliau vykdyti Sutartį ir (ar) dėl </w:t>
      </w:r>
      <w:r>
        <w:rPr>
          <w:rFonts w:ascii="Trebuchet MS" w:hAnsi="Trebuchet MS" w:cs="Arial"/>
          <w:color w:val="000000"/>
          <w:sz w:val="22"/>
          <w:szCs w:val="22"/>
          <w:lang w:bidi="hi-IN"/>
        </w:rPr>
        <w:t>Paslaugų</w:t>
      </w:r>
      <w:r w:rsidR="00947206" w:rsidRPr="00087836">
        <w:rPr>
          <w:rFonts w:ascii="Trebuchet MS" w:hAnsi="Trebuchet MS" w:cs="Arial"/>
          <w:color w:val="000000"/>
          <w:sz w:val="22"/>
          <w:szCs w:val="22"/>
          <w:lang w:bidi="hi-IN"/>
        </w:rPr>
        <w:t xml:space="preserve">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35BEE50A" w14:textId="07113CD1" w:rsidR="00947206" w:rsidRPr="00087836" w:rsidRDefault="0025360D" w:rsidP="00412F60">
      <w:pPr>
        <w:widowControl w:val="0"/>
        <w:numPr>
          <w:ilvl w:val="1"/>
          <w:numId w:val="37"/>
        </w:numPr>
        <w:tabs>
          <w:tab w:val="left" w:pos="0"/>
          <w:tab w:val="left" w:pos="284"/>
          <w:tab w:val="left" w:pos="1134"/>
          <w:tab w:val="left" w:pos="1200"/>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Paslaugų</w:t>
      </w:r>
      <w:r w:rsidR="00947206" w:rsidRPr="00087836">
        <w:rPr>
          <w:rFonts w:ascii="Trebuchet MS" w:hAnsi="Trebuchet MS" w:cs="Trebuchet MS"/>
          <w:sz w:val="22"/>
          <w:szCs w:val="22"/>
        </w:rPr>
        <w:t xml:space="preserve"> teikėjas turi teisę vienašališkai nutraukti Sutartį, apie tai pranešęs Užsakovui raštu prieš 10 (</w:t>
      </w:r>
      <w:r w:rsidR="00947206" w:rsidRPr="00087836">
        <w:rPr>
          <w:rFonts w:ascii="Trebuchet MS" w:hAnsi="Trebuchet MS" w:cs="Trebuchet MS"/>
          <w:i/>
          <w:sz w:val="22"/>
          <w:szCs w:val="22"/>
        </w:rPr>
        <w:t>dešimt</w:t>
      </w:r>
      <w:r w:rsidR="00947206" w:rsidRPr="00087836">
        <w:rPr>
          <w:rFonts w:ascii="Trebuchet MS" w:hAnsi="Trebuchet MS" w:cs="Trebuchet MS"/>
          <w:sz w:val="22"/>
          <w:szCs w:val="22"/>
        </w:rPr>
        <w:t>) darbo dienų, tik jeigu Užsakovas ją iš esmės pažeidė:</w:t>
      </w:r>
    </w:p>
    <w:p w14:paraId="7765939C" w14:textId="77777777" w:rsidR="00947206" w:rsidRPr="00087836" w:rsidRDefault="00947206" w:rsidP="00412F60">
      <w:pPr>
        <w:widowControl w:val="0"/>
        <w:numPr>
          <w:ilvl w:val="2"/>
          <w:numId w:val="37"/>
        </w:numPr>
        <w:tabs>
          <w:tab w:val="left" w:pos="0"/>
          <w:tab w:val="left" w:pos="284"/>
          <w:tab w:val="left" w:pos="720"/>
          <w:tab w:val="left" w:pos="1080"/>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Užsakovas daugiau kaip 2 (</w:t>
      </w:r>
      <w:r w:rsidRPr="00087836">
        <w:rPr>
          <w:rFonts w:ascii="Trebuchet MS" w:hAnsi="Trebuchet MS" w:cs="Trebuchet MS"/>
          <w:i/>
          <w:iCs/>
          <w:sz w:val="22"/>
          <w:szCs w:val="22"/>
        </w:rPr>
        <w:t>du</w:t>
      </w:r>
      <w:r w:rsidRPr="00087836">
        <w:rPr>
          <w:rFonts w:ascii="Trebuchet MS" w:hAnsi="Trebuchet MS" w:cs="Trebuchet MS"/>
          <w:sz w:val="22"/>
          <w:szCs w:val="22"/>
        </w:rPr>
        <w:t>) kartus laiku nesumokėjo už atliktus Tyrimus, kai jie buvo atlikti suderinus su Užsakovu Sutartyje nustatytais terminais;</w:t>
      </w:r>
    </w:p>
    <w:p w14:paraId="0EDCC5DB" w14:textId="0F66AEAB" w:rsidR="00947206" w:rsidRPr="00087836" w:rsidRDefault="00947206" w:rsidP="00412F60">
      <w:pPr>
        <w:widowControl w:val="0"/>
        <w:numPr>
          <w:ilvl w:val="2"/>
          <w:numId w:val="37"/>
        </w:numPr>
        <w:tabs>
          <w:tab w:val="left" w:pos="0"/>
          <w:tab w:val="left" w:pos="284"/>
          <w:tab w:val="left" w:pos="720"/>
          <w:tab w:val="left" w:pos="1080"/>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Užsakovas</w:t>
      </w:r>
      <w:r w:rsidRPr="00087836">
        <w:rPr>
          <w:rFonts w:ascii="Trebuchet MS" w:hAnsi="Trebuchet MS" w:cs="Trebuchet MS"/>
          <w:color w:val="1F1F1F"/>
          <w:spacing w:val="14"/>
          <w:sz w:val="22"/>
          <w:szCs w:val="22"/>
        </w:rPr>
        <w:t xml:space="preserve"> </w:t>
      </w:r>
      <w:r w:rsidRPr="00087836">
        <w:rPr>
          <w:rFonts w:ascii="Trebuchet MS" w:hAnsi="Trebuchet MS" w:cs="Trebuchet MS"/>
          <w:color w:val="0E0E0E"/>
          <w:sz w:val="22"/>
          <w:szCs w:val="22"/>
        </w:rPr>
        <w:t xml:space="preserve">nepaisydamas </w:t>
      </w:r>
      <w:r w:rsidRPr="00087836">
        <w:rPr>
          <w:rFonts w:ascii="Trebuchet MS" w:hAnsi="Trebuchet MS" w:cs="Trebuchet MS"/>
          <w:color w:val="1F1F1F"/>
          <w:sz w:val="22"/>
          <w:szCs w:val="22"/>
        </w:rPr>
        <w:t>n</w:t>
      </w:r>
      <w:r w:rsidRPr="00087836">
        <w:rPr>
          <w:rFonts w:ascii="Trebuchet MS" w:hAnsi="Trebuchet MS" w:cs="Trebuchet MS"/>
          <w:color w:val="0E0E0E"/>
          <w:sz w:val="22"/>
          <w:szCs w:val="22"/>
        </w:rPr>
        <w:t xml:space="preserve">e </w:t>
      </w:r>
      <w:r w:rsidRPr="00087836">
        <w:rPr>
          <w:rFonts w:ascii="Trebuchet MS" w:hAnsi="Trebuchet MS" w:cs="Trebuchet MS"/>
          <w:color w:val="1F1F1F"/>
          <w:sz w:val="22"/>
          <w:szCs w:val="22"/>
        </w:rPr>
        <w:t>mažia</w:t>
      </w:r>
      <w:r w:rsidRPr="00087836">
        <w:rPr>
          <w:rFonts w:ascii="Trebuchet MS" w:hAnsi="Trebuchet MS" w:cs="Trebuchet MS"/>
          <w:color w:val="0E0E0E"/>
          <w:sz w:val="22"/>
          <w:szCs w:val="22"/>
        </w:rPr>
        <w:t>u 2 (dviejų)</w:t>
      </w:r>
      <w:r w:rsidRPr="00087836">
        <w:rPr>
          <w:rFonts w:ascii="Trebuchet MS" w:hAnsi="Trebuchet MS" w:cs="Trebuchet MS"/>
          <w:color w:val="0E0E0E"/>
          <w:spacing w:val="14"/>
          <w:sz w:val="22"/>
          <w:szCs w:val="22"/>
        </w:rPr>
        <w:t xml:space="preserve"> </w:t>
      </w:r>
      <w:r w:rsidRPr="00087836">
        <w:rPr>
          <w:rFonts w:ascii="Trebuchet MS" w:hAnsi="Trebuchet MS" w:cs="Trebuchet MS"/>
          <w:color w:val="0E0E0E"/>
          <w:sz w:val="22"/>
          <w:szCs w:val="22"/>
        </w:rPr>
        <w:t>raštiš</w:t>
      </w:r>
      <w:r w:rsidRPr="00087836">
        <w:rPr>
          <w:rFonts w:ascii="Trebuchet MS" w:hAnsi="Trebuchet MS" w:cs="Trebuchet MS"/>
          <w:color w:val="0E0E0E"/>
          <w:spacing w:val="-1"/>
          <w:sz w:val="22"/>
          <w:szCs w:val="22"/>
        </w:rPr>
        <w:t>k</w:t>
      </w:r>
      <w:r w:rsidRPr="00087836">
        <w:rPr>
          <w:rFonts w:ascii="Trebuchet MS" w:hAnsi="Trebuchet MS" w:cs="Trebuchet MS"/>
          <w:color w:val="1F1F1F"/>
          <w:sz w:val="22"/>
          <w:szCs w:val="22"/>
        </w:rPr>
        <w:t>ų</w:t>
      </w:r>
      <w:r w:rsidRPr="00087836">
        <w:rPr>
          <w:rFonts w:ascii="Trebuchet MS" w:hAnsi="Trebuchet MS" w:cs="Trebuchet MS"/>
          <w:color w:val="1F1F1F"/>
          <w:spacing w:val="10"/>
          <w:sz w:val="22"/>
          <w:szCs w:val="22"/>
        </w:rPr>
        <w:t xml:space="preserve">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teikėjo</w:t>
      </w:r>
      <w:r w:rsidRPr="00087836">
        <w:rPr>
          <w:rFonts w:ascii="Trebuchet MS" w:hAnsi="Trebuchet MS" w:cs="Trebuchet MS"/>
          <w:color w:val="0E0E0E"/>
          <w:spacing w:val="5"/>
          <w:sz w:val="22"/>
          <w:szCs w:val="22"/>
        </w:rPr>
        <w:t xml:space="preserve"> </w:t>
      </w:r>
      <w:r w:rsidRPr="00087836">
        <w:rPr>
          <w:rFonts w:ascii="Trebuchet MS" w:hAnsi="Trebuchet MS" w:cs="Trebuchet MS"/>
          <w:color w:val="0E0E0E"/>
          <w:sz w:val="22"/>
          <w:szCs w:val="22"/>
        </w:rPr>
        <w:t>įspėjimų, vengia vykdyti Su</w:t>
      </w:r>
      <w:r w:rsidRPr="00087836">
        <w:rPr>
          <w:rFonts w:ascii="Trebuchet MS" w:hAnsi="Trebuchet MS" w:cs="Trebuchet MS"/>
          <w:color w:val="1F1F1F"/>
          <w:sz w:val="22"/>
          <w:szCs w:val="22"/>
        </w:rPr>
        <w:t>t</w:t>
      </w:r>
      <w:r w:rsidRPr="00087836">
        <w:rPr>
          <w:rFonts w:ascii="Trebuchet MS" w:hAnsi="Trebuchet MS" w:cs="Trebuchet MS"/>
          <w:color w:val="0E0E0E"/>
          <w:sz w:val="22"/>
          <w:szCs w:val="22"/>
        </w:rPr>
        <w:t>a</w:t>
      </w:r>
      <w:r w:rsidRPr="00087836">
        <w:rPr>
          <w:rFonts w:ascii="Trebuchet MS" w:hAnsi="Trebuchet MS" w:cs="Trebuchet MS"/>
          <w:color w:val="1F1F1F"/>
          <w:sz w:val="22"/>
          <w:szCs w:val="22"/>
        </w:rPr>
        <w:t>rtim</w:t>
      </w:r>
      <w:r w:rsidRPr="00087836">
        <w:rPr>
          <w:rFonts w:ascii="Trebuchet MS" w:hAnsi="Trebuchet MS" w:cs="Trebuchet MS"/>
          <w:color w:val="0E0E0E"/>
          <w:sz w:val="22"/>
          <w:szCs w:val="22"/>
        </w:rPr>
        <w:t>i prisiimtas pareigas</w:t>
      </w:r>
      <w:r w:rsidRPr="00087836">
        <w:rPr>
          <w:rFonts w:ascii="Trebuchet MS" w:hAnsi="Trebuchet MS" w:cs="Trebuchet MS"/>
          <w:color w:val="0E0E0E"/>
          <w:spacing w:val="4"/>
          <w:sz w:val="22"/>
          <w:szCs w:val="22"/>
        </w:rPr>
        <w:t xml:space="preserve"> </w:t>
      </w:r>
      <w:r w:rsidRPr="00087836">
        <w:rPr>
          <w:rFonts w:ascii="Trebuchet MS" w:hAnsi="Trebuchet MS" w:cs="Trebuchet MS"/>
          <w:color w:val="0E0E0E"/>
          <w:sz w:val="22"/>
          <w:szCs w:val="22"/>
        </w:rPr>
        <w:t>ir</w:t>
      </w:r>
      <w:r w:rsidRPr="00087836">
        <w:rPr>
          <w:rFonts w:ascii="Trebuchet MS" w:hAnsi="Trebuchet MS" w:cs="Trebuchet MS"/>
          <w:color w:val="0E0E0E"/>
          <w:spacing w:val="29"/>
          <w:sz w:val="22"/>
          <w:szCs w:val="22"/>
        </w:rPr>
        <w:t xml:space="preserve"> </w:t>
      </w:r>
      <w:r w:rsidRPr="00087836">
        <w:rPr>
          <w:rFonts w:ascii="Trebuchet MS" w:hAnsi="Trebuchet MS" w:cs="Trebuchet MS"/>
          <w:color w:val="0E0E0E"/>
          <w:sz w:val="22"/>
          <w:szCs w:val="22"/>
        </w:rPr>
        <w:t>ne</w:t>
      </w:r>
      <w:r w:rsidRPr="00087836">
        <w:rPr>
          <w:rFonts w:ascii="Trebuchet MS" w:hAnsi="Trebuchet MS" w:cs="Trebuchet MS"/>
          <w:color w:val="1F1F1F"/>
          <w:sz w:val="22"/>
          <w:szCs w:val="22"/>
        </w:rPr>
        <w:t>r</w:t>
      </w:r>
      <w:r w:rsidRPr="00087836">
        <w:rPr>
          <w:rFonts w:ascii="Trebuchet MS" w:hAnsi="Trebuchet MS" w:cs="Trebuchet MS"/>
          <w:color w:val="0E0E0E"/>
          <w:sz w:val="22"/>
          <w:szCs w:val="22"/>
        </w:rPr>
        <w:t>eaguoja į</w:t>
      </w:r>
      <w:r w:rsidRPr="00087836">
        <w:rPr>
          <w:rFonts w:ascii="Trebuchet MS" w:hAnsi="Trebuchet MS" w:cs="Trebuchet MS"/>
          <w:color w:val="0E0E0E"/>
          <w:spacing w:val="15"/>
          <w:sz w:val="22"/>
          <w:szCs w:val="22"/>
        </w:rPr>
        <w:t xml:space="preserve">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teikėjo</w:t>
      </w:r>
      <w:r w:rsidRPr="00087836">
        <w:rPr>
          <w:rFonts w:ascii="Trebuchet MS" w:hAnsi="Trebuchet MS" w:cs="Trebuchet MS"/>
          <w:color w:val="0E0E0E"/>
          <w:sz w:val="22"/>
          <w:szCs w:val="22"/>
        </w:rPr>
        <w:t xml:space="preserve"> p</w:t>
      </w:r>
      <w:r w:rsidRPr="00087836">
        <w:rPr>
          <w:rFonts w:ascii="Trebuchet MS" w:hAnsi="Trebuchet MS" w:cs="Trebuchet MS"/>
          <w:color w:val="1F1F1F"/>
          <w:sz w:val="22"/>
          <w:szCs w:val="22"/>
        </w:rPr>
        <w:t>ri</w:t>
      </w:r>
      <w:r w:rsidRPr="00087836">
        <w:rPr>
          <w:rFonts w:ascii="Trebuchet MS" w:hAnsi="Trebuchet MS" w:cs="Trebuchet MS"/>
          <w:color w:val="0E0E0E"/>
          <w:sz w:val="22"/>
          <w:szCs w:val="22"/>
        </w:rPr>
        <w:t>m</w:t>
      </w:r>
      <w:r w:rsidRPr="00087836">
        <w:rPr>
          <w:rFonts w:ascii="Trebuchet MS" w:hAnsi="Trebuchet MS" w:cs="Trebuchet MS"/>
          <w:color w:val="1F1F1F"/>
          <w:sz w:val="22"/>
          <w:szCs w:val="22"/>
        </w:rPr>
        <w:t>i</w:t>
      </w:r>
      <w:r w:rsidRPr="00087836">
        <w:rPr>
          <w:rFonts w:ascii="Trebuchet MS" w:hAnsi="Trebuchet MS" w:cs="Trebuchet MS"/>
          <w:color w:val="0E0E0E"/>
          <w:sz w:val="22"/>
          <w:szCs w:val="22"/>
        </w:rPr>
        <w:t>n</w:t>
      </w:r>
      <w:r w:rsidRPr="00087836">
        <w:rPr>
          <w:rFonts w:ascii="Trebuchet MS" w:hAnsi="Trebuchet MS" w:cs="Trebuchet MS"/>
          <w:color w:val="1F1F1F"/>
          <w:sz w:val="22"/>
          <w:szCs w:val="22"/>
        </w:rPr>
        <w:t>im</w:t>
      </w:r>
      <w:r w:rsidRPr="00087836">
        <w:rPr>
          <w:rFonts w:ascii="Trebuchet MS" w:hAnsi="Trebuchet MS" w:cs="Trebuchet MS"/>
          <w:color w:val="0E0E0E"/>
          <w:sz w:val="22"/>
          <w:szCs w:val="22"/>
        </w:rPr>
        <w:t>us ir</w:t>
      </w:r>
      <w:r w:rsidRPr="00087836">
        <w:rPr>
          <w:rFonts w:ascii="Trebuchet MS" w:hAnsi="Trebuchet MS" w:cs="Trebuchet MS"/>
          <w:color w:val="0E0E0E"/>
          <w:spacing w:val="39"/>
          <w:sz w:val="22"/>
          <w:szCs w:val="22"/>
        </w:rPr>
        <w:t xml:space="preserve"> </w:t>
      </w:r>
      <w:r w:rsidRPr="00087836">
        <w:rPr>
          <w:rFonts w:ascii="Trebuchet MS" w:hAnsi="Trebuchet MS" w:cs="Trebuchet MS"/>
          <w:color w:val="0E0E0E"/>
          <w:sz w:val="22"/>
          <w:szCs w:val="22"/>
        </w:rPr>
        <w:t>įspėjimus apie Sutarties są</w:t>
      </w:r>
      <w:r w:rsidRPr="00087836">
        <w:rPr>
          <w:rFonts w:ascii="Trebuchet MS" w:hAnsi="Trebuchet MS" w:cs="Trebuchet MS"/>
          <w:color w:val="1F1F1F"/>
          <w:sz w:val="22"/>
          <w:szCs w:val="22"/>
        </w:rPr>
        <w:t>l</w:t>
      </w:r>
      <w:r w:rsidRPr="00087836">
        <w:rPr>
          <w:rFonts w:ascii="Trebuchet MS" w:hAnsi="Trebuchet MS" w:cs="Trebuchet MS"/>
          <w:color w:val="0E0E0E"/>
          <w:sz w:val="22"/>
          <w:szCs w:val="22"/>
        </w:rPr>
        <w:t xml:space="preserve">ygų </w:t>
      </w:r>
      <w:r w:rsidRPr="00087836">
        <w:rPr>
          <w:rFonts w:ascii="Trebuchet MS" w:hAnsi="Trebuchet MS" w:cs="Trebuchet MS"/>
          <w:color w:val="1F1F1F"/>
          <w:sz w:val="22"/>
          <w:szCs w:val="22"/>
        </w:rPr>
        <w:t>v</w:t>
      </w:r>
      <w:r w:rsidRPr="00087836">
        <w:rPr>
          <w:rFonts w:ascii="Trebuchet MS" w:hAnsi="Trebuchet MS" w:cs="Trebuchet MS"/>
          <w:color w:val="0E0E0E"/>
          <w:sz w:val="22"/>
          <w:szCs w:val="22"/>
        </w:rPr>
        <w:t>ykdymo būtinumą.</w:t>
      </w:r>
      <w:r w:rsidRPr="00087836">
        <w:rPr>
          <w:rFonts w:ascii="Trebuchet MS" w:hAnsi="Trebuchet MS" w:cs="Trebuchet MS"/>
          <w:color w:val="0E0E0E"/>
          <w:spacing w:val="5"/>
          <w:sz w:val="22"/>
          <w:szCs w:val="22"/>
        </w:rPr>
        <w:t xml:space="preserve"> </w:t>
      </w:r>
      <w:r w:rsidRPr="00087836">
        <w:rPr>
          <w:rFonts w:ascii="Trebuchet MS" w:hAnsi="Trebuchet MS" w:cs="Trebuchet MS"/>
          <w:color w:val="0E0E0E"/>
          <w:sz w:val="22"/>
          <w:szCs w:val="22"/>
        </w:rPr>
        <w:t>Iš</w:t>
      </w:r>
      <w:r w:rsidRPr="00087836">
        <w:rPr>
          <w:rFonts w:ascii="Trebuchet MS" w:hAnsi="Trebuchet MS" w:cs="Trebuchet MS"/>
          <w:color w:val="0E0E0E"/>
          <w:spacing w:val="3"/>
          <w:sz w:val="22"/>
          <w:szCs w:val="22"/>
        </w:rPr>
        <w:t xml:space="preserve"> </w:t>
      </w:r>
      <w:r w:rsidRPr="00087836">
        <w:rPr>
          <w:rFonts w:ascii="Trebuchet MS" w:hAnsi="Trebuchet MS" w:cs="Trebuchet MS"/>
          <w:color w:val="0E0E0E"/>
          <w:sz w:val="22"/>
          <w:szCs w:val="22"/>
        </w:rPr>
        <w:t>e</w:t>
      </w:r>
      <w:r w:rsidRPr="00087836">
        <w:rPr>
          <w:rFonts w:ascii="Trebuchet MS" w:hAnsi="Trebuchet MS" w:cs="Trebuchet MS"/>
          <w:color w:val="1F1F1F"/>
          <w:sz w:val="22"/>
          <w:szCs w:val="22"/>
        </w:rPr>
        <w:t>i</w:t>
      </w:r>
      <w:r w:rsidRPr="00087836">
        <w:rPr>
          <w:rFonts w:ascii="Trebuchet MS" w:hAnsi="Trebuchet MS" w:cs="Trebuchet MS"/>
          <w:color w:val="0E0E0E"/>
          <w:sz w:val="22"/>
          <w:szCs w:val="22"/>
        </w:rPr>
        <w:t>le</w:t>
      </w:r>
      <w:r w:rsidRPr="00087836">
        <w:rPr>
          <w:rFonts w:ascii="Trebuchet MS" w:hAnsi="Trebuchet MS" w:cs="Trebuchet MS"/>
          <w:color w:val="1F1F1F"/>
          <w:sz w:val="22"/>
          <w:szCs w:val="22"/>
        </w:rPr>
        <w:t>s ei</w:t>
      </w:r>
      <w:r w:rsidRPr="00087836">
        <w:rPr>
          <w:rFonts w:ascii="Trebuchet MS" w:hAnsi="Trebuchet MS" w:cs="Trebuchet MS"/>
          <w:color w:val="0E0E0E"/>
          <w:sz w:val="22"/>
          <w:szCs w:val="22"/>
        </w:rPr>
        <w:t>n</w:t>
      </w:r>
      <w:r w:rsidRPr="00087836">
        <w:rPr>
          <w:rFonts w:ascii="Trebuchet MS" w:hAnsi="Trebuchet MS" w:cs="Trebuchet MS"/>
          <w:color w:val="1F1F1F"/>
          <w:sz w:val="22"/>
          <w:szCs w:val="22"/>
        </w:rPr>
        <w:t>a</w:t>
      </w:r>
      <w:r w:rsidRPr="00087836">
        <w:rPr>
          <w:rFonts w:ascii="Trebuchet MS" w:hAnsi="Trebuchet MS" w:cs="Trebuchet MS"/>
          <w:color w:val="0E0E0E"/>
          <w:sz w:val="22"/>
          <w:szCs w:val="22"/>
        </w:rPr>
        <w:t>nč</w:t>
      </w:r>
      <w:r w:rsidRPr="00087836">
        <w:rPr>
          <w:rFonts w:ascii="Trebuchet MS" w:hAnsi="Trebuchet MS" w:cs="Trebuchet MS"/>
          <w:color w:val="1F1F1F"/>
          <w:sz w:val="22"/>
          <w:szCs w:val="22"/>
        </w:rPr>
        <w:t>i</w:t>
      </w:r>
      <w:r w:rsidRPr="00087836">
        <w:rPr>
          <w:rFonts w:ascii="Trebuchet MS" w:hAnsi="Trebuchet MS" w:cs="Trebuchet MS"/>
          <w:color w:val="0E0E0E"/>
          <w:sz w:val="22"/>
          <w:szCs w:val="22"/>
        </w:rPr>
        <w:t>ų priminimu</w:t>
      </w:r>
      <w:r w:rsidRPr="00087836">
        <w:rPr>
          <w:rFonts w:ascii="Trebuchet MS" w:hAnsi="Trebuchet MS" w:cs="Trebuchet MS"/>
          <w:color w:val="0E0E0E"/>
          <w:spacing w:val="9"/>
          <w:sz w:val="22"/>
          <w:szCs w:val="22"/>
        </w:rPr>
        <w:t xml:space="preserve"> </w:t>
      </w:r>
      <w:r w:rsidRPr="00087836">
        <w:rPr>
          <w:rFonts w:ascii="Trebuchet MS" w:hAnsi="Trebuchet MS" w:cs="Trebuchet MS"/>
          <w:color w:val="0E0E0E"/>
          <w:sz w:val="22"/>
          <w:szCs w:val="22"/>
        </w:rPr>
        <w:t>ir/</w:t>
      </w:r>
      <w:r w:rsidRPr="00087836">
        <w:rPr>
          <w:rFonts w:ascii="Trebuchet MS" w:hAnsi="Trebuchet MS" w:cs="Trebuchet MS"/>
          <w:color w:val="0E0E0E"/>
          <w:spacing w:val="-1"/>
          <w:sz w:val="22"/>
          <w:szCs w:val="22"/>
        </w:rPr>
        <w:t>a</w:t>
      </w:r>
      <w:r w:rsidRPr="00087836">
        <w:rPr>
          <w:rFonts w:ascii="Trebuchet MS" w:hAnsi="Trebuchet MS" w:cs="Trebuchet MS"/>
          <w:color w:val="1F1F1F"/>
          <w:sz w:val="22"/>
          <w:szCs w:val="22"/>
        </w:rPr>
        <w:t>r</w:t>
      </w:r>
      <w:r w:rsidRPr="00087836">
        <w:rPr>
          <w:rFonts w:ascii="Trebuchet MS" w:hAnsi="Trebuchet MS" w:cs="Trebuchet MS"/>
          <w:color w:val="0E0E0E"/>
          <w:sz w:val="22"/>
          <w:szCs w:val="22"/>
        </w:rPr>
        <w:t>ba į</w:t>
      </w:r>
      <w:r w:rsidRPr="00087836">
        <w:rPr>
          <w:rFonts w:ascii="Trebuchet MS" w:hAnsi="Trebuchet MS" w:cs="Trebuchet MS"/>
          <w:color w:val="1F1F1F"/>
          <w:sz w:val="22"/>
          <w:szCs w:val="22"/>
        </w:rPr>
        <w:t>s</w:t>
      </w:r>
      <w:r w:rsidRPr="00087836">
        <w:rPr>
          <w:rFonts w:ascii="Trebuchet MS" w:hAnsi="Trebuchet MS" w:cs="Trebuchet MS"/>
          <w:color w:val="0E0E0E"/>
          <w:sz w:val="22"/>
          <w:szCs w:val="22"/>
        </w:rPr>
        <w:t>pėjimų dažnumas negali būti</w:t>
      </w:r>
      <w:r w:rsidRPr="00087836">
        <w:rPr>
          <w:rFonts w:ascii="Trebuchet MS" w:hAnsi="Trebuchet MS" w:cs="Trebuchet MS"/>
          <w:color w:val="0E0E0E"/>
          <w:spacing w:val="17"/>
          <w:sz w:val="22"/>
          <w:szCs w:val="22"/>
        </w:rPr>
        <w:t xml:space="preserve"> </w:t>
      </w:r>
      <w:r w:rsidRPr="00087836">
        <w:rPr>
          <w:rFonts w:ascii="Trebuchet MS" w:hAnsi="Trebuchet MS" w:cs="Trebuchet MS"/>
          <w:color w:val="0E0E0E"/>
          <w:sz w:val="22"/>
          <w:szCs w:val="22"/>
        </w:rPr>
        <w:t>trumpesnis n</w:t>
      </w:r>
      <w:r w:rsidRPr="00087836">
        <w:rPr>
          <w:rFonts w:ascii="Trebuchet MS" w:hAnsi="Trebuchet MS" w:cs="Trebuchet MS"/>
          <w:color w:val="1F1F1F"/>
          <w:sz w:val="22"/>
          <w:szCs w:val="22"/>
        </w:rPr>
        <w:t>e</w:t>
      </w:r>
      <w:r w:rsidRPr="00087836">
        <w:rPr>
          <w:rFonts w:ascii="Trebuchet MS" w:hAnsi="Trebuchet MS" w:cs="Trebuchet MS"/>
          <w:color w:val="0E0E0E"/>
          <w:sz w:val="22"/>
          <w:szCs w:val="22"/>
        </w:rPr>
        <w:t>i</w:t>
      </w:r>
      <w:r w:rsidRPr="00087836">
        <w:rPr>
          <w:rFonts w:ascii="Trebuchet MS" w:hAnsi="Trebuchet MS" w:cs="Trebuchet MS"/>
          <w:color w:val="0E0E0E"/>
          <w:spacing w:val="31"/>
          <w:sz w:val="22"/>
          <w:szCs w:val="22"/>
        </w:rPr>
        <w:t xml:space="preserve"> </w:t>
      </w:r>
      <w:r w:rsidRPr="00087836">
        <w:rPr>
          <w:rFonts w:ascii="Trebuchet MS" w:hAnsi="Trebuchet MS" w:cs="Trebuchet MS"/>
          <w:color w:val="0E0E0E"/>
          <w:sz w:val="22"/>
          <w:szCs w:val="22"/>
        </w:rPr>
        <w:t>5</w:t>
      </w:r>
      <w:r w:rsidRPr="00087836">
        <w:rPr>
          <w:rFonts w:ascii="Trebuchet MS" w:hAnsi="Trebuchet MS" w:cs="Trebuchet MS"/>
          <w:color w:val="0E0E0E"/>
          <w:spacing w:val="3"/>
          <w:sz w:val="22"/>
          <w:szCs w:val="22"/>
        </w:rPr>
        <w:t xml:space="preserve"> </w:t>
      </w:r>
      <w:r w:rsidRPr="00087836">
        <w:rPr>
          <w:rFonts w:ascii="Trebuchet MS" w:hAnsi="Trebuchet MS" w:cs="Trebuchet MS"/>
          <w:color w:val="0E0E0E"/>
          <w:sz w:val="22"/>
          <w:szCs w:val="22"/>
        </w:rPr>
        <w:t>(penkios) darbo dienos.</w:t>
      </w:r>
    </w:p>
    <w:p w14:paraId="469F118A" w14:textId="7BA9EB0C" w:rsidR="00947206" w:rsidRPr="00087836" w:rsidRDefault="00947206" w:rsidP="00412F60">
      <w:pPr>
        <w:numPr>
          <w:ilvl w:val="1"/>
          <w:numId w:val="37"/>
        </w:numPr>
        <w:tabs>
          <w:tab w:val="left" w:pos="1134"/>
          <w:tab w:val="left" w:pos="1200"/>
          <w:tab w:val="left" w:pos="1430"/>
        </w:tabs>
        <w:suppressAutoHyphens/>
        <w:spacing w:after="0" w:line="240" w:lineRule="auto"/>
        <w:ind w:left="0" w:firstLine="600"/>
        <w:jc w:val="both"/>
        <w:rPr>
          <w:rFonts w:ascii="Trebuchet MS" w:hAnsi="Trebuchet MS"/>
          <w:sz w:val="22"/>
          <w:szCs w:val="22"/>
        </w:rPr>
      </w:pPr>
      <w:r w:rsidRPr="00087836">
        <w:rPr>
          <w:rFonts w:ascii="Trebuchet MS" w:hAnsi="Trebuchet MS" w:cs="Trebuchet MS"/>
          <w:sz w:val="22"/>
          <w:szCs w:val="22"/>
        </w:rPr>
        <w:t>Jeigu Užsakovas</w:t>
      </w:r>
      <w:r w:rsidRPr="00087836">
        <w:rPr>
          <w:rFonts w:ascii="Trebuchet MS" w:hAnsi="Trebuchet MS" w:cs="Trebuchet MS"/>
          <w:spacing w:val="5"/>
          <w:sz w:val="22"/>
          <w:szCs w:val="22"/>
        </w:rPr>
        <w:t xml:space="preserve"> </w:t>
      </w:r>
      <w:r w:rsidRPr="00087836">
        <w:rPr>
          <w:rFonts w:ascii="Trebuchet MS" w:hAnsi="Trebuchet MS" w:cs="Trebuchet MS"/>
          <w:sz w:val="22"/>
          <w:szCs w:val="22"/>
        </w:rPr>
        <w:t>nutraukia Sutart</w:t>
      </w:r>
      <w:r w:rsidR="00FB1684">
        <w:rPr>
          <w:rFonts w:ascii="Trebuchet MS" w:hAnsi="Trebuchet MS" w:cs="Trebuchet MS"/>
          <w:sz w:val="22"/>
          <w:szCs w:val="22"/>
        </w:rPr>
        <w:t>į</w:t>
      </w:r>
      <w:r w:rsidRPr="00087836">
        <w:rPr>
          <w:rFonts w:ascii="Trebuchet MS" w:hAnsi="Trebuchet MS" w:cs="Trebuchet MS"/>
          <w:sz w:val="22"/>
          <w:szCs w:val="22"/>
        </w:rPr>
        <w:t xml:space="preserve"> 6.</w:t>
      </w:r>
      <w:r w:rsidR="004718CC">
        <w:rPr>
          <w:rFonts w:ascii="Trebuchet MS" w:hAnsi="Trebuchet MS" w:cs="Trebuchet MS"/>
          <w:sz w:val="22"/>
          <w:szCs w:val="22"/>
        </w:rPr>
        <w:t>7</w:t>
      </w:r>
      <w:r w:rsidRPr="00087836">
        <w:rPr>
          <w:rFonts w:ascii="Trebuchet MS" w:hAnsi="Trebuchet MS" w:cs="Trebuchet MS"/>
          <w:sz w:val="22"/>
          <w:szCs w:val="22"/>
        </w:rPr>
        <w:t>.1.- 6.</w:t>
      </w:r>
      <w:r w:rsidR="004718CC">
        <w:rPr>
          <w:rFonts w:ascii="Trebuchet MS" w:hAnsi="Trebuchet MS" w:cs="Trebuchet MS"/>
          <w:sz w:val="22"/>
          <w:szCs w:val="22"/>
        </w:rPr>
        <w:t>7</w:t>
      </w:r>
      <w:r w:rsidRPr="00087836">
        <w:rPr>
          <w:rFonts w:ascii="Trebuchet MS" w:hAnsi="Trebuchet MS" w:cs="Trebuchet MS"/>
          <w:sz w:val="22"/>
          <w:szCs w:val="22"/>
        </w:rPr>
        <w:t>.6. p</w:t>
      </w:r>
      <w:r w:rsidR="00AF4FB3">
        <w:rPr>
          <w:rFonts w:ascii="Trebuchet MS" w:hAnsi="Trebuchet MS" w:cs="Trebuchet MS"/>
          <w:sz w:val="22"/>
          <w:szCs w:val="22"/>
        </w:rPr>
        <w:t>apunkčių</w:t>
      </w:r>
      <w:r w:rsidRPr="00087836">
        <w:rPr>
          <w:rFonts w:ascii="Trebuchet MS" w:hAnsi="Trebuchet MS" w:cs="Trebuchet MS"/>
          <w:sz w:val="22"/>
          <w:szCs w:val="22"/>
        </w:rPr>
        <w:t xml:space="preserve"> pagrindu arba jeigu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nutraukia Sutartį joje nenumatyt</w:t>
      </w:r>
      <w:r w:rsidRPr="00087836">
        <w:rPr>
          <w:rFonts w:ascii="Trebuchet MS" w:hAnsi="Trebuchet MS" w:cs="Trebuchet MS"/>
          <w:spacing w:val="-1"/>
          <w:sz w:val="22"/>
          <w:szCs w:val="22"/>
        </w:rPr>
        <w:t>a</w:t>
      </w:r>
      <w:r w:rsidRPr="00087836">
        <w:rPr>
          <w:rFonts w:ascii="Trebuchet MS" w:hAnsi="Trebuchet MS" w:cs="Trebuchet MS"/>
          <w:sz w:val="22"/>
          <w:szCs w:val="22"/>
        </w:rPr>
        <w:t>is pagrindais, Užsakovas turi teisę reikalauti sumokėti baudą, lygią 10 proc. 2.1</w:t>
      </w:r>
      <w:r w:rsidR="0012038B">
        <w:rPr>
          <w:rFonts w:ascii="Trebuchet MS" w:hAnsi="Trebuchet MS" w:cs="Trebuchet MS"/>
          <w:sz w:val="22"/>
          <w:szCs w:val="22"/>
        </w:rPr>
        <w:t>.</w:t>
      </w:r>
      <w:r w:rsidRPr="00087836">
        <w:rPr>
          <w:rFonts w:ascii="Trebuchet MS" w:hAnsi="Trebuchet MS" w:cs="Trebuchet MS"/>
          <w:sz w:val="22"/>
          <w:szCs w:val="22"/>
        </w:rPr>
        <w:t xml:space="preserve"> punkte nurodytos Sutarties </w:t>
      </w:r>
      <w:r w:rsidR="0012038B">
        <w:rPr>
          <w:rFonts w:ascii="Trebuchet MS" w:hAnsi="Trebuchet MS" w:cs="Trebuchet MS"/>
          <w:sz w:val="22"/>
          <w:szCs w:val="22"/>
        </w:rPr>
        <w:t>vertės (be PVM)</w:t>
      </w:r>
      <w:r w:rsidRPr="00087836">
        <w:rPr>
          <w:rFonts w:ascii="Trebuchet MS" w:hAnsi="Trebuchet MS" w:cs="Trebuchet MS"/>
          <w:sz w:val="22"/>
          <w:szCs w:val="22"/>
        </w:rPr>
        <w:t xml:space="preserve"> </w:t>
      </w:r>
      <w:r w:rsidRPr="00087836">
        <w:rPr>
          <w:rFonts w:ascii="Trebuchet MS" w:hAnsi="Trebuchet MS" w:cs="Arial"/>
          <w:color w:val="000000"/>
          <w:sz w:val="22"/>
          <w:szCs w:val="22"/>
          <w:lang w:bidi="hi-IN"/>
        </w:rPr>
        <w:t>ir atlyginti tiesioginius nuostolius, susijusius su Sutarties nutraukimu. Užsakovui pareiškus reikalavimą atlyginti patirtus nuostolius, baudos suma įskaitoma į nuostolių atlyginimą.</w:t>
      </w:r>
    </w:p>
    <w:p w14:paraId="5F70B0B3" w14:textId="77777777" w:rsidR="00947206" w:rsidRPr="00087836" w:rsidRDefault="00947206" w:rsidP="00724C0B">
      <w:pPr>
        <w:tabs>
          <w:tab w:val="left" w:pos="0"/>
          <w:tab w:val="left" w:pos="1200"/>
        </w:tabs>
        <w:spacing w:after="0" w:line="240" w:lineRule="auto"/>
        <w:ind w:firstLine="601"/>
        <w:jc w:val="both"/>
        <w:rPr>
          <w:rFonts w:ascii="Trebuchet MS" w:hAnsi="Trebuchet MS" w:cs="Trebuchet MS"/>
          <w:b/>
          <w:color w:val="000000"/>
          <w:sz w:val="22"/>
          <w:szCs w:val="22"/>
        </w:rPr>
      </w:pPr>
    </w:p>
    <w:p w14:paraId="0137AD81" w14:textId="5FCCEBE2" w:rsidR="00947206" w:rsidRPr="00087836" w:rsidRDefault="0025360D" w:rsidP="00412F60">
      <w:pPr>
        <w:pStyle w:val="BodyTextIndent"/>
        <w:numPr>
          <w:ilvl w:val="0"/>
          <w:numId w:val="37"/>
        </w:numPr>
        <w:suppressAutoHyphens/>
        <w:spacing w:after="0" w:line="240" w:lineRule="auto"/>
        <w:jc w:val="center"/>
        <w:rPr>
          <w:rFonts w:ascii="Trebuchet MS" w:hAnsi="Trebuchet MS"/>
          <w:sz w:val="22"/>
          <w:szCs w:val="22"/>
        </w:rPr>
      </w:pPr>
      <w:r>
        <w:rPr>
          <w:rFonts w:ascii="Trebuchet MS" w:hAnsi="Trebuchet MS" w:cs="Trebuchet MS"/>
          <w:b/>
          <w:bCs/>
          <w:sz w:val="22"/>
          <w:szCs w:val="22"/>
          <w:lang w:bidi="hi-IN"/>
        </w:rPr>
        <w:t>PASLAUGŲ</w:t>
      </w:r>
      <w:r w:rsidR="00947206" w:rsidRPr="00087836">
        <w:rPr>
          <w:rFonts w:ascii="Trebuchet MS" w:hAnsi="Trebuchet MS" w:cs="Trebuchet MS"/>
          <w:b/>
          <w:bCs/>
          <w:sz w:val="22"/>
          <w:szCs w:val="22"/>
          <w:lang w:bidi="hi-IN"/>
        </w:rPr>
        <w:t xml:space="preserve"> TEIKĖJO TEISĖ PASITELKTI TREČIUOSIUS ASMENIS (SUBTEIKIMAS), JUNGTINĖ VEIKLA</w:t>
      </w:r>
    </w:p>
    <w:p w14:paraId="5007E59C" w14:textId="77777777" w:rsidR="00947206" w:rsidRPr="00087836" w:rsidRDefault="00947206" w:rsidP="00947206">
      <w:pPr>
        <w:pStyle w:val="BodyTextIndent"/>
        <w:spacing w:after="0" w:line="240" w:lineRule="auto"/>
        <w:jc w:val="center"/>
        <w:rPr>
          <w:rFonts w:ascii="Trebuchet MS" w:hAnsi="Trebuchet MS" w:cs="Trebuchet MS"/>
          <w:b/>
          <w:bCs/>
          <w:sz w:val="22"/>
          <w:szCs w:val="22"/>
          <w:lang w:bidi="hi-IN"/>
        </w:rPr>
      </w:pPr>
    </w:p>
    <w:p w14:paraId="5A0070E8" w14:textId="46C4ED8B" w:rsidR="00947206" w:rsidRPr="00087836" w:rsidRDefault="0025360D" w:rsidP="00412F60">
      <w:pPr>
        <w:pStyle w:val="BodyText"/>
        <w:numPr>
          <w:ilvl w:val="1"/>
          <w:numId w:val="37"/>
        </w:numPr>
        <w:tabs>
          <w:tab w:val="left" w:pos="0"/>
          <w:tab w:val="left" w:pos="1134"/>
        </w:tabs>
        <w:suppressAutoHyphens/>
        <w:spacing w:after="0" w:line="240" w:lineRule="auto"/>
        <w:ind w:left="0" w:firstLine="567"/>
        <w:rPr>
          <w:rFonts w:ascii="Trebuchet MS" w:hAnsi="Trebuchet MS"/>
          <w:sz w:val="22"/>
          <w:szCs w:val="22"/>
        </w:rPr>
      </w:pPr>
      <w:r>
        <w:rPr>
          <w:rFonts w:ascii="Trebuchet MS" w:hAnsi="Trebuchet MS" w:cs="Trebuchet MS"/>
          <w:sz w:val="22"/>
          <w:szCs w:val="22"/>
        </w:rPr>
        <w:t>Paslaugų</w:t>
      </w:r>
      <w:r w:rsidR="00947206" w:rsidRPr="00087836">
        <w:rPr>
          <w:rFonts w:ascii="Trebuchet MS" w:hAnsi="Trebuchet MS" w:cs="Trebuchet MS"/>
          <w:sz w:val="22"/>
          <w:szCs w:val="22"/>
        </w:rPr>
        <w:t xml:space="preserve"> teikėjas sutartinių įsipareigojimų vykdymui pasitelkia šiuos subtiekėjus </w:t>
      </w:r>
      <w:sdt>
        <w:sdtPr>
          <w:rPr>
            <w:rFonts w:ascii="Trebuchet MS" w:hAnsi="Trebuchet MS"/>
            <w:sz w:val="22"/>
            <w:szCs w:val="22"/>
            <w:highlight w:val="yellow"/>
          </w:rPr>
          <w:id w:val="39342186"/>
          <w:placeholder>
            <w:docPart w:val="6BCF489428264DDA99BFD9DF97EF1497"/>
          </w:placeholder>
          <w:text/>
        </w:sdtPr>
        <w:sdtEndPr/>
        <w:sdtContent>
          <w:r w:rsidR="00947206" w:rsidRPr="00087836">
            <w:rPr>
              <w:rFonts w:ascii="Trebuchet MS" w:hAnsi="Trebuchet MS"/>
              <w:sz w:val="22"/>
              <w:szCs w:val="22"/>
              <w:highlight w:val="yellow"/>
            </w:rPr>
            <w:t>nurodyti</w:t>
          </w:r>
        </w:sdtContent>
      </w:sdt>
      <w:r w:rsidR="00947206" w:rsidRPr="00087836">
        <w:rPr>
          <w:rFonts w:ascii="Trebuchet MS" w:hAnsi="Trebuchet MS" w:cs="Trebuchet MS"/>
          <w:sz w:val="22"/>
          <w:szCs w:val="22"/>
        </w:rPr>
        <w:t xml:space="preserve"> </w:t>
      </w:r>
      <w:r w:rsidR="00947206" w:rsidRPr="00087836">
        <w:rPr>
          <w:rFonts w:ascii="Trebuchet MS" w:hAnsi="Trebuchet MS" w:cs="Arial"/>
          <w:sz w:val="22"/>
          <w:szCs w:val="22"/>
        </w:rPr>
        <w:t xml:space="preserve">tik tų Tyrimų atlikimui, kurie numatyti </w:t>
      </w:r>
      <w:r>
        <w:rPr>
          <w:rFonts w:ascii="Trebuchet MS" w:hAnsi="Trebuchet MS" w:cs="Arial"/>
          <w:sz w:val="22"/>
          <w:szCs w:val="22"/>
        </w:rPr>
        <w:t>Paslaugų</w:t>
      </w:r>
      <w:r w:rsidR="00947206" w:rsidRPr="00087836">
        <w:rPr>
          <w:rFonts w:ascii="Trebuchet MS" w:hAnsi="Trebuchet MS" w:cs="Arial"/>
          <w:sz w:val="22"/>
          <w:szCs w:val="22"/>
        </w:rPr>
        <w:t xml:space="preserve"> teikėjo Pasiūlyme:</w:t>
      </w:r>
      <w:r w:rsidR="00947206" w:rsidRPr="00087836">
        <w:rPr>
          <w:rFonts w:ascii="Trebuchet MS" w:hAnsi="Trebuchet MS" w:cs="Trebuchet MS"/>
          <w:sz w:val="22"/>
          <w:szCs w:val="22"/>
        </w:rPr>
        <w:t xml:space="preserve"> </w:t>
      </w:r>
      <w:sdt>
        <w:sdtPr>
          <w:rPr>
            <w:rFonts w:ascii="Trebuchet MS" w:hAnsi="Trebuchet MS"/>
            <w:sz w:val="22"/>
            <w:szCs w:val="22"/>
          </w:rPr>
          <w:id w:val="101688814"/>
          <w:placeholder>
            <w:docPart w:val="A6E01F8F7A934C8CA4828956FEFCB15D"/>
          </w:placeholder>
          <w:text/>
        </w:sdtPr>
        <w:sdtEndPr/>
        <w:sdtContent>
          <w:r w:rsidR="00947206" w:rsidRPr="00087836">
            <w:rPr>
              <w:rFonts w:ascii="Trebuchet MS" w:hAnsi="Trebuchet MS"/>
              <w:sz w:val="22"/>
              <w:szCs w:val="22"/>
            </w:rPr>
            <w:t>nurodyti</w:t>
          </w:r>
        </w:sdtContent>
      </w:sdt>
      <w:r w:rsidR="00947206" w:rsidRPr="00087836" w:rsidDel="008621B8">
        <w:rPr>
          <w:rFonts w:ascii="Trebuchet MS" w:hAnsi="Trebuchet MS" w:cs="Trebuchet MS"/>
          <w:sz w:val="22"/>
          <w:szCs w:val="22"/>
        </w:rPr>
        <w:t xml:space="preserve"> </w:t>
      </w:r>
      <w:r w:rsidR="00947206" w:rsidRPr="00087836">
        <w:rPr>
          <w:rFonts w:ascii="Trebuchet MS" w:hAnsi="Trebuchet MS" w:cs="Trebuchet MS"/>
          <w:sz w:val="22"/>
          <w:szCs w:val="22"/>
        </w:rPr>
        <w:t>(</w:t>
      </w:r>
      <w:r w:rsidR="00947206" w:rsidRPr="00087836">
        <w:rPr>
          <w:rFonts w:ascii="Trebuchet MS" w:hAnsi="Trebuchet MS" w:cs="Arial"/>
          <w:i/>
          <w:iCs/>
          <w:color w:val="FF0000"/>
          <w:sz w:val="22"/>
          <w:szCs w:val="22"/>
        </w:rPr>
        <w:t xml:space="preserve">arba, tuo atveju, jei </w:t>
      </w:r>
      <w:r>
        <w:rPr>
          <w:rFonts w:ascii="Trebuchet MS" w:hAnsi="Trebuchet MS" w:cs="Arial"/>
          <w:i/>
          <w:iCs/>
          <w:color w:val="FF0000"/>
          <w:sz w:val="22"/>
          <w:szCs w:val="22"/>
        </w:rPr>
        <w:t>Paslaugų</w:t>
      </w:r>
      <w:r w:rsidR="00947206" w:rsidRPr="00087836">
        <w:rPr>
          <w:rFonts w:ascii="Trebuchet MS" w:hAnsi="Trebuchet MS" w:cs="Arial"/>
          <w:i/>
          <w:iCs/>
          <w:color w:val="FF0000"/>
          <w:sz w:val="22"/>
          <w:szCs w:val="22"/>
        </w:rPr>
        <w:t xml:space="preserve"> teikėjo </w:t>
      </w:r>
      <w:r w:rsidR="00947206" w:rsidRPr="00087836">
        <w:rPr>
          <w:rFonts w:ascii="Trebuchet MS" w:hAnsi="Trebuchet MS" w:cs="Arial"/>
          <w:color w:val="FF0000"/>
          <w:sz w:val="22"/>
          <w:szCs w:val="22"/>
        </w:rPr>
        <w:t>Pasiūlyme Subtiekėjams perduodami Tyrimai nenurodomi, rašoma „</w:t>
      </w:r>
      <w:r>
        <w:rPr>
          <w:rFonts w:ascii="Trebuchet MS" w:hAnsi="Trebuchet MS" w:cs="Arial"/>
          <w:color w:val="FF0000"/>
          <w:sz w:val="22"/>
          <w:szCs w:val="22"/>
        </w:rPr>
        <w:t>Paslaugų</w:t>
      </w:r>
      <w:r w:rsidR="00947206" w:rsidRPr="00087836">
        <w:rPr>
          <w:rFonts w:ascii="Trebuchet MS" w:hAnsi="Trebuchet MS" w:cs="Arial"/>
          <w:color w:val="FF0000"/>
          <w:sz w:val="22"/>
          <w:szCs w:val="22"/>
        </w:rPr>
        <w:t xml:space="preserve"> teikėjas Sutarčiai vykdyti neturi teisės pasitelkti Subtiekėjų“</w:t>
      </w:r>
      <w:r w:rsidR="00947206" w:rsidRPr="00087836">
        <w:rPr>
          <w:rFonts w:ascii="Trebuchet MS" w:hAnsi="Trebuchet MS" w:cs="Arial"/>
          <w:sz w:val="22"/>
          <w:szCs w:val="22"/>
        </w:rPr>
        <w:t>)</w:t>
      </w:r>
      <w:r w:rsidR="00947206" w:rsidRPr="00087836">
        <w:rPr>
          <w:rFonts w:ascii="Trebuchet MS" w:hAnsi="Trebuchet MS" w:cs="Trebuchet MS"/>
          <w:sz w:val="22"/>
          <w:szCs w:val="22"/>
        </w:rPr>
        <w:t xml:space="preserve">. </w:t>
      </w:r>
    </w:p>
    <w:p w14:paraId="5DF8546A" w14:textId="3EE60737" w:rsidR="00947206" w:rsidRPr="00087836" w:rsidRDefault="00947206" w:rsidP="00412F60">
      <w:pPr>
        <w:pStyle w:val="BodyText"/>
        <w:numPr>
          <w:ilvl w:val="1"/>
          <w:numId w:val="37"/>
        </w:numPr>
        <w:tabs>
          <w:tab w:val="left" w:pos="0"/>
          <w:tab w:val="left" w:pos="1134"/>
        </w:tabs>
        <w:suppressAutoHyphens/>
        <w:spacing w:after="0" w:line="240" w:lineRule="auto"/>
        <w:ind w:left="0" w:firstLine="567"/>
        <w:rPr>
          <w:rFonts w:ascii="Trebuchet MS" w:hAnsi="Trebuchet MS"/>
          <w:sz w:val="22"/>
          <w:szCs w:val="22"/>
        </w:rPr>
      </w:pPr>
      <w:r w:rsidRPr="00087836">
        <w:rPr>
          <w:rFonts w:ascii="Trebuchet MS" w:hAnsi="Trebuchet MS" w:cs="Arial"/>
          <w:sz w:val="22"/>
          <w:szCs w:val="22"/>
        </w:rPr>
        <w:t xml:space="preserve">Tyrimai, kurių atlikimą </w:t>
      </w:r>
      <w:r w:rsidR="0025360D">
        <w:rPr>
          <w:rFonts w:ascii="Trebuchet MS" w:hAnsi="Trebuchet MS" w:cs="Arial"/>
          <w:sz w:val="22"/>
          <w:szCs w:val="22"/>
        </w:rPr>
        <w:t>Paslaugų</w:t>
      </w:r>
      <w:r w:rsidRPr="00087836">
        <w:rPr>
          <w:rFonts w:ascii="Trebuchet MS" w:hAnsi="Trebuchet MS" w:cs="Arial"/>
          <w:sz w:val="22"/>
          <w:szCs w:val="22"/>
        </w:rPr>
        <w:t xml:space="preserve"> teikėjas pasiūlyme Pirkimui numatė perduoti Subtiekėjams, gali teikti tie Subtiekėjai, kuriuos </w:t>
      </w:r>
      <w:r w:rsidR="0025360D">
        <w:rPr>
          <w:rFonts w:ascii="Trebuchet MS" w:hAnsi="Trebuchet MS" w:cs="Arial"/>
          <w:sz w:val="22"/>
          <w:szCs w:val="22"/>
        </w:rPr>
        <w:t>Paslaugų</w:t>
      </w:r>
      <w:r w:rsidRPr="00087836">
        <w:rPr>
          <w:rFonts w:ascii="Trebuchet MS" w:hAnsi="Trebuchet MS" w:cs="Arial"/>
          <w:sz w:val="22"/>
          <w:szCs w:val="22"/>
        </w:rPr>
        <w:t xml:space="preserve"> teikėjas iš anksto nurodė teikdamas Pasiūlymą Pirkimui.</w:t>
      </w:r>
    </w:p>
    <w:p w14:paraId="1ACB4213" w14:textId="19AF8E84" w:rsidR="00947206" w:rsidRPr="00087836" w:rsidRDefault="00947206" w:rsidP="00412F60">
      <w:pPr>
        <w:pStyle w:val="BodyText"/>
        <w:numPr>
          <w:ilvl w:val="1"/>
          <w:numId w:val="37"/>
        </w:numPr>
        <w:tabs>
          <w:tab w:val="left" w:pos="0"/>
          <w:tab w:val="left" w:pos="1134"/>
        </w:tabs>
        <w:suppressAutoHyphens/>
        <w:spacing w:after="0" w:line="240" w:lineRule="auto"/>
        <w:ind w:left="0" w:firstLine="567"/>
        <w:rPr>
          <w:rFonts w:ascii="Trebuchet MS" w:hAnsi="Trebuchet MS"/>
          <w:sz w:val="22"/>
          <w:szCs w:val="22"/>
        </w:rPr>
      </w:pPr>
      <w:r w:rsidRPr="00087836">
        <w:rPr>
          <w:rFonts w:ascii="Trebuchet MS" w:hAnsi="Trebuchet MS" w:cs="Trebuchet MS"/>
          <w:sz w:val="22"/>
          <w:szCs w:val="22"/>
        </w:rPr>
        <w:t xml:space="preserve">Subtiekėjo keitimas galimas tik tiems Tyrimams, kuriuos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teikėjas Pasiūlyme numatė jiems perduoti.</w:t>
      </w:r>
    </w:p>
    <w:p w14:paraId="02B28509" w14:textId="04145564" w:rsidR="00947206" w:rsidRPr="00087836" w:rsidRDefault="00947206" w:rsidP="00412F60">
      <w:pPr>
        <w:pStyle w:val="BodyText"/>
        <w:numPr>
          <w:ilvl w:val="1"/>
          <w:numId w:val="37"/>
        </w:numPr>
        <w:tabs>
          <w:tab w:val="left" w:pos="0"/>
          <w:tab w:val="left" w:pos="1134"/>
        </w:tabs>
        <w:suppressAutoHyphens/>
        <w:spacing w:after="0" w:line="240" w:lineRule="auto"/>
        <w:ind w:left="0" w:firstLine="567"/>
        <w:rPr>
          <w:rFonts w:ascii="Trebuchet MS" w:hAnsi="Trebuchet MS"/>
          <w:sz w:val="22"/>
          <w:szCs w:val="22"/>
        </w:rPr>
      </w:pPr>
      <w:r w:rsidRPr="00087836">
        <w:rPr>
          <w:rFonts w:ascii="Trebuchet MS" w:hAnsi="Trebuchet MS" w:cs="Arial"/>
          <w:sz w:val="22"/>
          <w:szCs w:val="22"/>
        </w:rPr>
        <w:t xml:space="preserve">Subtiekėjų keitimas ar naujų Subtiekėjų pasitelkimas galimas tik tuomet, kai </w:t>
      </w:r>
      <w:r w:rsidR="0025360D">
        <w:rPr>
          <w:rFonts w:ascii="Trebuchet MS" w:hAnsi="Trebuchet MS" w:cs="Arial"/>
          <w:sz w:val="22"/>
          <w:szCs w:val="22"/>
        </w:rPr>
        <w:t>Paslaugų</w:t>
      </w:r>
      <w:r w:rsidRPr="00087836">
        <w:rPr>
          <w:rFonts w:ascii="Trebuchet MS" w:hAnsi="Trebuchet MS" w:cs="Arial"/>
          <w:sz w:val="22"/>
          <w:szCs w:val="22"/>
        </w:rPr>
        <w:t xml:space="preserve"> teikėjas Užsakovui pateikia prašymą dėl Subtiekėjo, kuris nurodytas Sutartyje, keitimo ar naujo Subtiekėjo pasitelkimo, Subtiekėjo atitiktį Pirkimo dokumentuose nustatytiems kvalifikaciniams reikalavimams pagrindžiančius dokumentus (jei Pirkimo dokumentuose Subtiekėjams buvo keliami kvalifikaciniai reikalavimai) bei gauna raštišką Užsakovo sutikimą dėl pasirinkto Subtiekėjo pakeitimo ar naujo Subtiekėjo pasitelkimo. Kartu su nurodytais dokumentais, </w:t>
      </w:r>
      <w:r w:rsidR="0025360D">
        <w:rPr>
          <w:rFonts w:ascii="Trebuchet MS" w:hAnsi="Trebuchet MS" w:cs="Arial"/>
          <w:sz w:val="22"/>
          <w:szCs w:val="22"/>
        </w:rPr>
        <w:t>Paslaugų</w:t>
      </w:r>
      <w:r w:rsidRPr="00087836">
        <w:rPr>
          <w:rFonts w:ascii="Trebuchet MS" w:hAnsi="Trebuchet MS" w:cs="Arial"/>
          <w:sz w:val="22"/>
          <w:szCs w:val="22"/>
        </w:rPr>
        <w:t xml:space="preserve"> teikėjas Užsakovui taip pat turi pateikti rašytinio pranešimo, pateikto Subtiekėjui,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15A64B3E" w14:textId="323C7CE3" w:rsidR="00947206" w:rsidRPr="00087836" w:rsidRDefault="0025360D" w:rsidP="00A25EBC">
      <w:pPr>
        <w:pStyle w:val="BodyText"/>
        <w:numPr>
          <w:ilvl w:val="1"/>
          <w:numId w:val="37"/>
        </w:numPr>
        <w:tabs>
          <w:tab w:val="left" w:pos="0"/>
          <w:tab w:val="left" w:pos="993"/>
        </w:tabs>
        <w:suppressAutoHyphens/>
        <w:spacing w:after="0" w:line="240" w:lineRule="auto"/>
        <w:ind w:left="0" w:firstLine="567"/>
        <w:rPr>
          <w:rFonts w:ascii="Trebuchet MS" w:hAnsi="Trebuchet MS"/>
          <w:sz w:val="22"/>
          <w:szCs w:val="22"/>
        </w:rPr>
      </w:pPr>
      <w:r>
        <w:rPr>
          <w:rFonts w:ascii="Trebuchet MS" w:hAnsi="Trebuchet MS" w:cs="Arial"/>
          <w:sz w:val="22"/>
          <w:szCs w:val="22"/>
        </w:rPr>
        <w:t>Paslaugų</w:t>
      </w:r>
      <w:r w:rsidR="00947206" w:rsidRPr="00087836">
        <w:rPr>
          <w:rFonts w:ascii="Trebuchet MS" w:hAnsi="Trebuchet MS" w:cs="Arial"/>
          <w:sz w:val="22"/>
          <w:szCs w:val="22"/>
        </w:rPr>
        <w:t xml:space="preserve"> teikėjas privalo užtikrinti, kad Sutarties sudarymo momentu ir visą jos galiojimo laikotarpį Tyrimus atliekantys ir Sutartį vykdantys Subtiekėjai turėtų reikiamą kvalifikaciją ir patirtį, būtinas tinkamam Sutarties vykdymui. Už Subtiekėjų teikiamų Paslaugų/atliekamų Tyrimų kokybę ir darbų saugos reikalavimų laikymąsi Užsakovui atsako </w:t>
      </w:r>
      <w:r>
        <w:rPr>
          <w:rFonts w:ascii="Trebuchet MS" w:hAnsi="Trebuchet MS" w:cs="Arial"/>
          <w:sz w:val="22"/>
          <w:szCs w:val="22"/>
        </w:rPr>
        <w:t>Paslaugų</w:t>
      </w:r>
      <w:r w:rsidR="00947206" w:rsidRPr="00087836">
        <w:rPr>
          <w:rFonts w:ascii="Trebuchet MS" w:hAnsi="Trebuchet MS" w:cs="Arial"/>
          <w:sz w:val="22"/>
          <w:szCs w:val="22"/>
        </w:rPr>
        <w:t xml:space="preserve"> teikėjas.</w:t>
      </w:r>
    </w:p>
    <w:p w14:paraId="27A13A02" w14:textId="7EAE8A26" w:rsidR="00947206" w:rsidRPr="00087836" w:rsidRDefault="00947206" w:rsidP="00A25EBC">
      <w:pPr>
        <w:pStyle w:val="BodyText"/>
        <w:numPr>
          <w:ilvl w:val="1"/>
          <w:numId w:val="37"/>
        </w:numPr>
        <w:tabs>
          <w:tab w:val="left" w:pos="0"/>
          <w:tab w:val="left" w:pos="993"/>
        </w:tabs>
        <w:suppressAutoHyphens/>
        <w:spacing w:after="0" w:line="240" w:lineRule="auto"/>
        <w:ind w:left="0" w:firstLine="567"/>
        <w:rPr>
          <w:rFonts w:ascii="Trebuchet MS" w:hAnsi="Trebuchet MS"/>
          <w:sz w:val="22"/>
          <w:szCs w:val="22"/>
        </w:rPr>
      </w:pPr>
      <w:r w:rsidRPr="00087836">
        <w:rPr>
          <w:rFonts w:ascii="Trebuchet MS" w:hAnsi="Trebuchet MS" w:cs="Trebuchet MS"/>
          <w:sz w:val="22"/>
          <w:szCs w:val="22"/>
        </w:rPr>
        <w:t>Subtiekėjams</w:t>
      </w:r>
      <w:r w:rsidRPr="00087836">
        <w:rPr>
          <w:rFonts w:ascii="Trebuchet MS" w:hAnsi="Trebuchet MS" w:cs="Trebuchet MS"/>
          <w:spacing w:val="27"/>
          <w:sz w:val="22"/>
          <w:szCs w:val="22"/>
        </w:rPr>
        <w:t xml:space="preserve"> </w:t>
      </w:r>
      <w:r w:rsidRPr="00087836">
        <w:rPr>
          <w:rFonts w:ascii="Trebuchet MS" w:hAnsi="Trebuchet MS" w:cs="Trebuchet MS"/>
          <w:sz w:val="22"/>
          <w:szCs w:val="22"/>
        </w:rPr>
        <w:t>pageidaujant,</w:t>
      </w:r>
      <w:r w:rsidRPr="00087836">
        <w:rPr>
          <w:rFonts w:ascii="Trebuchet MS" w:hAnsi="Trebuchet MS" w:cs="Trebuchet MS"/>
          <w:spacing w:val="48"/>
          <w:sz w:val="22"/>
          <w:szCs w:val="22"/>
        </w:rPr>
        <w:t xml:space="preserve"> </w:t>
      </w:r>
      <w:r w:rsidRPr="00087836">
        <w:rPr>
          <w:rFonts w:ascii="Trebuchet MS" w:hAnsi="Trebuchet MS" w:cs="Trebuchet MS"/>
          <w:sz w:val="22"/>
          <w:szCs w:val="22"/>
        </w:rPr>
        <w:t>Užsakovas su</w:t>
      </w:r>
      <w:r w:rsidRPr="00087836">
        <w:rPr>
          <w:rFonts w:ascii="Trebuchet MS" w:hAnsi="Trebuchet MS" w:cs="Trebuchet MS"/>
          <w:spacing w:val="28"/>
          <w:sz w:val="22"/>
          <w:szCs w:val="22"/>
        </w:rPr>
        <w:t xml:space="preserve"> </w:t>
      </w:r>
      <w:r w:rsidRPr="00087836">
        <w:rPr>
          <w:rFonts w:ascii="Trebuchet MS" w:hAnsi="Trebuchet MS" w:cs="Trebuchet MS"/>
          <w:sz w:val="22"/>
          <w:szCs w:val="22"/>
        </w:rPr>
        <w:t>jais atsiskaitys tiesiogiai. Apie šią</w:t>
      </w:r>
      <w:r w:rsidRPr="00087836">
        <w:rPr>
          <w:rFonts w:ascii="Trebuchet MS" w:hAnsi="Trebuchet MS" w:cs="Trebuchet MS"/>
          <w:spacing w:val="-16"/>
          <w:sz w:val="22"/>
          <w:szCs w:val="22"/>
        </w:rPr>
        <w:t xml:space="preserve"> </w:t>
      </w:r>
      <w:r w:rsidRPr="00087836">
        <w:rPr>
          <w:rFonts w:ascii="Trebuchet MS" w:hAnsi="Trebuchet MS" w:cs="Trebuchet MS"/>
          <w:sz w:val="22"/>
          <w:szCs w:val="22"/>
        </w:rPr>
        <w:t xml:space="preserve">galimybę Užsakovas </w:t>
      </w:r>
      <w:r w:rsidR="0025360D">
        <w:rPr>
          <w:rFonts w:ascii="Trebuchet MS" w:hAnsi="Trebuchet MS" w:cs="Trebuchet MS"/>
          <w:sz w:val="22"/>
          <w:szCs w:val="22"/>
        </w:rPr>
        <w:t>Paslaugų</w:t>
      </w:r>
      <w:r w:rsidRPr="00087836">
        <w:rPr>
          <w:rFonts w:ascii="Trebuchet MS" w:hAnsi="Trebuchet MS" w:cs="Trebuchet MS"/>
          <w:sz w:val="22"/>
          <w:szCs w:val="22"/>
        </w:rPr>
        <w:t xml:space="preserve"> subteikėją informuos atskiru pranešimu per</w:t>
      </w:r>
      <w:r w:rsidRPr="00087836">
        <w:rPr>
          <w:rFonts w:ascii="Trebuchet MS" w:hAnsi="Trebuchet MS" w:cs="Trebuchet MS"/>
          <w:spacing w:val="38"/>
          <w:sz w:val="22"/>
          <w:szCs w:val="22"/>
        </w:rPr>
        <w:t xml:space="preserve"> </w:t>
      </w:r>
      <w:r w:rsidRPr="00087836">
        <w:rPr>
          <w:rFonts w:ascii="Trebuchet MS" w:hAnsi="Trebuchet MS" w:cs="Trebuchet MS"/>
          <w:sz w:val="22"/>
          <w:szCs w:val="22"/>
        </w:rPr>
        <w:t>3</w:t>
      </w:r>
      <w:r w:rsidRPr="00087836">
        <w:rPr>
          <w:rFonts w:ascii="Trebuchet MS" w:hAnsi="Trebuchet MS" w:cs="Trebuchet MS"/>
          <w:spacing w:val="13"/>
          <w:sz w:val="22"/>
          <w:szCs w:val="22"/>
        </w:rPr>
        <w:t xml:space="preserve"> </w:t>
      </w:r>
      <w:r w:rsidRPr="00087836">
        <w:rPr>
          <w:rFonts w:ascii="Trebuchet MS" w:hAnsi="Trebuchet MS" w:cs="Trebuchet MS"/>
          <w:sz w:val="22"/>
          <w:szCs w:val="22"/>
        </w:rPr>
        <w:t>(tris)</w:t>
      </w:r>
      <w:r w:rsidRPr="00087836">
        <w:rPr>
          <w:rFonts w:ascii="Trebuchet MS" w:hAnsi="Trebuchet MS" w:cs="Trebuchet MS"/>
          <w:spacing w:val="45"/>
          <w:sz w:val="22"/>
          <w:szCs w:val="22"/>
        </w:rPr>
        <w:t xml:space="preserve"> </w:t>
      </w:r>
      <w:r w:rsidRPr="00087836">
        <w:rPr>
          <w:rFonts w:ascii="Trebuchet MS" w:hAnsi="Trebuchet MS" w:cs="Trebuchet MS"/>
          <w:sz w:val="22"/>
          <w:szCs w:val="22"/>
        </w:rPr>
        <w:t>darbo</w:t>
      </w:r>
      <w:r w:rsidRPr="00087836">
        <w:rPr>
          <w:rFonts w:ascii="Trebuchet MS" w:hAnsi="Trebuchet MS" w:cs="Trebuchet MS"/>
          <w:spacing w:val="49"/>
          <w:sz w:val="22"/>
          <w:szCs w:val="22"/>
        </w:rPr>
        <w:t xml:space="preserve"> </w:t>
      </w:r>
      <w:r w:rsidRPr="00087836">
        <w:rPr>
          <w:rFonts w:ascii="Trebuchet MS" w:hAnsi="Trebuchet MS" w:cs="Trebuchet MS"/>
          <w:sz w:val="22"/>
          <w:szCs w:val="22"/>
        </w:rPr>
        <w:t>dienas</w:t>
      </w:r>
      <w:r w:rsidRPr="00087836">
        <w:rPr>
          <w:rFonts w:ascii="Trebuchet MS" w:hAnsi="Trebuchet MS" w:cs="Trebuchet MS"/>
          <w:spacing w:val="50"/>
          <w:sz w:val="22"/>
          <w:szCs w:val="22"/>
        </w:rPr>
        <w:t xml:space="preserve"> </w:t>
      </w:r>
      <w:r w:rsidRPr="00087836">
        <w:rPr>
          <w:rFonts w:ascii="Trebuchet MS" w:hAnsi="Trebuchet MS" w:cs="Trebuchet MS"/>
          <w:sz w:val="22"/>
          <w:szCs w:val="22"/>
        </w:rPr>
        <w:t>nuo</w:t>
      </w:r>
      <w:r w:rsidRPr="00087836">
        <w:rPr>
          <w:rFonts w:ascii="Trebuchet MS" w:hAnsi="Trebuchet MS" w:cs="Trebuchet MS"/>
          <w:spacing w:val="37"/>
          <w:sz w:val="22"/>
          <w:szCs w:val="22"/>
        </w:rPr>
        <w:t xml:space="preserve"> </w:t>
      </w:r>
      <w:r w:rsidRPr="00087836">
        <w:rPr>
          <w:rFonts w:ascii="Trebuchet MS" w:hAnsi="Trebuchet MS" w:cs="Trebuchet MS"/>
          <w:sz w:val="22"/>
          <w:szCs w:val="22"/>
        </w:rPr>
        <w:t>informacijos iš</w:t>
      </w:r>
      <w:r w:rsidRPr="00087836">
        <w:rPr>
          <w:rFonts w:ascii="Trebuchet MS" w:hAnsi="Trebuchet MS" w:cs="Trebuchet MS"/>
          <w:spacing w:val="19"/>
          <w:sz w:val="22"/>
          <w:szCs w:val="22"/>
        </w:rPr>
        <w:t xml:space="preserve"> </w:t>
      </w:r>
      <w:r w:rsidR="0025360D">
        <w:rPr>
          <w:rFonts w:ascii="Trebuchet MS" w:hAnsi="Trebuchet MS" w:cs="Trebuchet MS"/>
          <w:spacing w:val="19"/>
          <w:sz w:val="22"/>
          <w:szCs w:val="22"/>
        </w:rPr>
        <w:t>Paslaugų</w:t>
      </w:r>
      <w:r w:rsidRPr="00087836">
        <w:rPr>
          <w:rFonts w:ascii="Trebuchet MS" w:hAnsi="Trebuchet MS" w:cs="Trebuchet MS"/>
          <w:spacing w:val="19"/>
          <w:sz w:val="22"/>
          <w:szCs w:val="22"/>
        </w:rPr>
        <w:t xml:space="preserve"> teikėjo</w:t>
      </w:r>
      <w:r w:rsidRPr="00087836">
        <w:rPr>
          <w:rFonts w:ascii="Trebuchet MS" w:hAnsi="Trebuchet MS" w:cs="Trebuchet MS"/>
          <w:sz w:val="22"/>
          <w:szCs w:val="22"/>
        </w:rPr>
        <w:t xml:space="preserve"> apie pasitelkiamą</w:t>
      </w:r>
      <w:r w:rsidRPr="00087836">
        <w:rPr>
          <w:rFonts w:ascii="Trebuchet MS" w:hAnsi="Trebuchet MS" w:cs="Trebuchet MS"/>
          <w:spacing w:val="2"/>
          <w:sz w:val="22"/>
          <w:szCs w:val="22"/>
        </w:rPr>
        <w:t xml:space="preserve"> </w:t>
      </w:r>
      <w:r w:rsidR="0025360D">
        <w:rPr>
          <w:rFonts w:ascii="Trebuchet MS" w:hAnsi="Trebuchet MS" w:cs="Trebuchet MS"/>
          <w:sz w:val="22"/>
          <w:szCs w:val="22"/>
        </w:rPr>
        <w:t>Paslaugų</w:t>
      </w:r>
      <w:r w:rsidRPr="00087836">
        <w:rPr>
          <w:rFonts w:ascii="Trebuchet MS" w:hAnsi="Trebuchet MS" w:cs="Trebuchet MS"/>
          <w:sz w:val="22"/>
          <w:szCs w:val="22"/>
        </w:rPr>
        <w:t xml:space="preserve"> subteikėją gavimo dienos. Norėdamas pasinaudoti tiesioginio atsiskaitymo galimybe, subtiekėjas turi apie</w:t>
      </w:r>
      <w:r w:rsidRPr="00087836">
        <w:rPr>
          <w:rFonts w:ascii="Trebuchet MS" w:hAnsi="Trebuchet MS" w:cs="Trebuchet MS"/>
          <w:spacing w:val="49"/>
          <w:sz w:val="22"/>
          <w:szCs w:val="22"/>
        </w:rPr>
        <w:t xml:space="preserve"> </w:t>
      </w:r>
      <w:r w:rsidRPr="00087836">
        <w:rPr>
          <w:rFonts w:ascii="Trebuchet MS" w:hAnsi="Trebuchet MS" w:cs="Trebuchet MS"/>
          <w:sz w:val="22"/>
          <w:szCs w:val="22"/>
        </w:rPr>
        <w:t>tai</w:t>
      </w:r>
      <w:r w:rsidRPr="00087836">
        <w:rPr>
          <w:rFonts w:ascii="Trebuchet MS" w:hAnsi="Trebuchet MS" w:cs="Trebuchet MS"/>
          <w:spacing w:val="42"/>
          <w:sz w:val="22"/>
          <w:szCs w:val="22"/>
        </w:rPr>
        <w:t xml:space="preserve"> </w:t>
      </w:r>
      <w:r w:rsidRPr="00087836">
        <w:rPr>
          <w:rFonts w:ascii="Trebuchet MS" w:hAnsi="Trebuchet MS" w:cs="Trebuchet MS"/>
          <w:sz w:val="22"/>
          <w:szCs w:val="22"/>
        </w:rPr>
        <w:t>raštu ne</w:t>
      </w:r>
      <w:r w:rsidRPr="00087836">
        <w:rPr>
          <w:rFonts w:ascii="Trebuchet MS" w:hAnsi="Trebuchet MS" w:cs="Trebuchet MS"/>
          <w:spacing w:val="40"/>
          <w:sz w:val="22"/>
          <w:szCs w:val="22"/>
        </w:rPr>
        <w:t xml:space="preserve"> </w:t>
      </w:r>
      <w:r w:rsidRPr="00087836">
        <w:rPr>
          <w:rFonts w:ascii="Trebuchet MS" w:hAnsi="Trebuchet MS" w:cs="Trebuchet MS"/>
          <w:sz w:val="22"/>
          <w:szCs w:val="22"/>
        </w:rPr>
        <w:t>vėliau kaip per</w:t>
      </w:r>
      <w:r w:rsidRPr="00087836">
        <w:rPr>
          <w:rFonts w:ascii="Trebuchet MS" w:hAnsi="Trebuchet MS" w:cs="Trebuchet MS"/>
          <w:spacing w:val="43"/>
          <w:sz w:val="22"/>
          <w:szCs w:val="22"/>
        </w:rPr>
        <w:t xml:space="preserve"> </w:t>
      </w:r>
      <w:r w:rsidRPr="00087836">
        <w:rPr>
          <w:rFonts w:ascii="Trebuchet MS" w:hAnsi="Trebuchet MS" w:cs="Trebuchet MS"/>
          <w:sz w:val="22"/>
          <w:szCs w:val="22"/>
        </w:rPr>
        <w:t>2</w:t>
      </w:r>
      <w:r w:rsidRPr="00087836">
        <w:rPr>
          <w:rFonts w:ascii="Trebuchet MS" w:hAnsi="Trebuchet MS" w:cs="Trebuchet MS"/>
          <w:spacing w:val="32"/>
          <w:sz w:val="22"/>
          <w:szCs w:val="22"/>
        </w:rPr>
        <w:t xml:space="preserve"> </w:t>
      </w:r>
      <w:r w:rsidRPr="00087836">
        <w:rPr>
          <w:rFonts w:ascii="Trebuchet MS" w:hAnsi="Trebuchet MS" w:cs="Trebuchet MS"/>
          <w:sz w:val="22"/>
          <w:szCs w:val="22"/>
        </w:rPr>
        <w:t xml:space="preserve">(dvi) darbo dienas informuoti Užsakovą. Tokiu atveju su Užsakovu,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teikėju ir subtiekėju bus sudaroma trišalė sutartis, kurioje pateikiama tiesioginio atsiskaitymo su subtiekėju tvarka, įskaitant teisę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teikėjui prieštarauti nepagrįstiems mokėjimams. Trišalės sutarties </w:t>
      </w:r>
      <w:r w:rsidRPr="00087836">
        <w:rPr>
          <w:rFonts w:ascii="Trebuchet MS" w:hAnsi="Trebuchet MS" w:cs="Trebuchet MS"/>
          <w:sz w:val="22"/>
          <w:szCs w:val="22"/>
        </w:rPr>
        <w:lastRenderedPageBreak/>
        <w:t xml:space="preserve">dėl tiesioginio atsiskaitymo su subtiekėju pasirašymas nekeičia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teikėjo atsakomybes dėl</w:t>
      </w:r>
      <w:r w:rsidRPr="00087836">
        <w:rPr>
          <w:rFonts w:ascii="Trebuchet MS" w:hAnsi="Trebuchet MS" w:cs="Trebuchet MS"/>
          <w:spacing w:val="46"/>
          <w:sz w:val="22"/>
          <w:szCs w:val="22"/>
        </w:rPr>
        <w:t xml:space="preserve"> </w:t>
      </w:r>
      <w:r w:rsidRPr="00087836">
        <w:rPr>
          <w:rFonts w:ascii="Trebuchet MS" w:hAnsi="Trebuchet MS" w:cs="Trebuchet MS"/>
          <w:sz w:val="22"/>
          <w:szCs w:val="22"/>
        </w:rPr>
        <w:t>Sutarties įvykdymo.</w:t>
      </w:r>
    </w:p>
    <w:p w14:paraId="6F3B16D8" w14:textId="04F0819A" w:rsidR="00947206" w:rsidRPr="00087836" w:rsidRDefault="00947206" w:rsidP="2F6F8EE3">
      <w:pPr>
        <w:numPr>
          <w:ilvl w:val="1"/>
          <w:numId w:val="37"/>
        </w:numPr>
        <w:tabs>
          <w:tab w:val="left" w:pos="993"/>
        </w:tabs>
        <w:suppressAutoHyphens/>
        <w:spacing w:after="0" w:line="240" w:lineRule="auto"/>
        <w:ind w:left="0" w:firstLine="567"/>
        <w:jc w:val="both"/>
        <w:rPr>
          <w:rFonts w:ascii="Trebuchet MS" w:hAnsi="Trebuchet MS"/>
          <w:sz w:val="22"/>
          <w:szCs w:val="22"/>
        </w:rPr>
      </w:pPr>
      <w:r w:rsidRPr="2F6F8EE3">
        <w:rPr>
          <w:rFonts w:ascii="Trebuchet MS" w:hAnsi="Trebuchet MS" w:cs="Arial"/>
          <w:color w:val="000000" w:themeColor="text1"/>
          <w:sz w:val="22"/>
          <w:szCs w:val="22"/>
          <w:lang w:bidi="hi-IN"/>
        </w:rPr>
        <w:t xml:space="preserve">Sutartis iš </w:t>
      </w:r>
      <w:r w:rsidR="0025360D" w:rsidRPr="2F6F8EE3">
        <w:rPr>
          <w:rFonts w:ascii="Trebuchet MS" w:hAnsi="Trebuchet MS" w:cs="Arial"/>
          <w:color w:val="000000" w:themeColor="text1"/>
          <w:sz w:val="22"/>
          <w:szCs w:val="22"/>
          <w:lang w:bidi="hi-IN"/>
        </w:rPr>
        <w:t>Paslaugų</w:t>
      </w:r>
      <w:r w:rsidRPr="2F6F8EE3">
        <w:rPr>
          <w:rFonts w:ascii="Trebuchet MS" w:hAnsi="Trebuchet MS" w:cs="Arial"/>
          <w:color w:val="000000" w:themeColor="text1"/>
          <w:sz w:val="22"/>
          <w:szCs w:val="22"/>
          <w:lang w:bidi="hi-IN"/>
        </w:rPr>
        <w:t xml:space="preserve"> teikėjo pusės vykdoma jungtinės veiklos pagrindu</w:t>
      </w:r>
      <w:r w:rsidRPr="2F6F8EE3">
        <w:rPr>
          <w:rFonts w:ascii="Trebuchet MS" w:hAnsi="Trebuchet MS" w:cs="Arial"/>
          <w:i/>
          <w:iCs/>
          <w:color w:val="000000" w:themeColor="text1"/>
          <w:sz w:val="22"/>
          <w:szCs w:val="22"/>
          <w:lang w:bidi="hi-IN"/>
        </w:rPr>
        <w:t xml:space="preserve">: </w:t>
      </w:r>
      <w:sdt>
        <w:sdtPr>
          <w:rPr>
            <w:rFonts w:ascii="Trebuchet MS" w:hAnsi="Trebuchet MS" w:cs="Arial"/>
            <w:color w:val="000000" w:themeColor="text1"/>
            <w:sz w:val="22"/>
            <w:szCs w:val="22"/>
            <w:lang w:bidi="hi-IN"/>
          </w:rPr>
          <w:id w:val="39342207"/>
          <w:placeholder>
            <w:docPart w:val="98304B8715304918AC867F53CCC272CC"/>
          </w:placeholder>
          <w:showingPlcHdr/>
          <w:dropDownList>
            <w:listItem w:displayText="TAIP" w:value="TAIP"/>
            <w:listItem w:displayText="NE" w:value="NE"/>
          </w:dropDownList>
        </w:sdtPr>
        <w:sdtEndPr/>
        <w:sdtContent>
          <w:r w:rsidRPr="2F6F8EE3">
            <w:rPr>
              <w:rStyle w:val="PlaceholderText"/>
              <w:rFonts w:ascii="Trebuchet MS" w:hAnsi="Trebuchet MS"/>
              <w:color w:val="000000" w:themeColor="text1"/>
              <w:sz w:val="22"/>
              <w:szCs w:val="22"/>
            </w:rPr>
            <w:t>pasirinkti reikšmę</w:t>
          </w:r>
        </w:sdtContent>
      </w:sdt>
      <w:r w:rsidRPr="2F6F8EE3">
        <w:rPr>
          <w:rFonts w:ascii="Trebuchet MS" w:hAnsi="Trebuchet MS" w:cs="Arial"/>
          <w:color w:val="000000" w:themeColor="text1"/>
          <w:sz w:val="22"/>
          <w:szCs w:val="22"/>
          <w:lang w:bidi="hi-IN"/>
        </w:rPr>
        <w:t xml:space="preserve"> </w:t>
      </w:r>
      <w:r w:rsidRPr="2F6F8EE3">
        <w:rPr>
          <w:rFonts w:ascii="Trebuchet MS" w:hAnsi="Trebuchet MS" w:cs="Arial"/>
          <w:i/>
          <w:iCs/>
          <w:color w:val="FF0000"/>
          <w:sz w:val="22"/>
          <w:szCs w:val="22"/>
          <w:lang w:bidi="hi-IN"/>
        </w:rPr>
        <w:t xml:space="preserve">(Jei TAIP, </w:t>
      </w:r>
      <w:proofErr w:type="spellStart"/>
      <w:r w:rsidRPr="2F6F8EE3">
        <w:rPr>
          <w:rFonts w:ascii="Trebuchet MS" w:hAnsi="Trebuchet MS" w:cs="Arial"/>
          <w:i/>
          <w:iCs/>
          <w:color w:val="FF0000"/>
          <w:sz w:val="22"/>
          <w:szCs w:val="22"/>
          <w:lang w:bidi="hi-IN"/>
        </w:rPr>
        <w:t>t.y</w:t>
      </w:r>
      <w:proofErr w:type="spellEnd"/>
      <w:r w:rsidRPr="2F6F8EE3">
        <w:rPr>
          <w:rFonts w:ascii="Trebuchet MS" w:hAnsi="Trebuchet MS" w:cs="Arial"/>
          <w:i/>
          <w:iCs/>
          <w:color w:val="FF0000"/>
          <w:sz w:val="22"/>
          <w:szCs w:val="22"/>
          <w:lang w:bidi="hi-IN"/>
        </w:rPr>
        <w:t xml:space="preserve">. </w:t>
      </w:r>
      <w:r w:rsidR="0025360D" w:rsidRPr="2F6F8EE3">
        <w:rPr>
          <w:rFonts w:ascii="Trebuchet MS" w:hAnsi="Trebuchet MS" w:cs="Arial"/>
          <w:i/>
          <w:iCs/>
          <w:color w:val="FF0000"/>
          <w:sz w:val="22"/>
          <w:szCs w:val="22"/>
          <w:lang w:bidi="hi-IN"/>
        </w:rPr>
        <w:t>Paslaugų</w:t>
      </w:r>
      <w:r w:rsidRPr="2F6F8EE3">
        <w:rPr>
          <w:rFonts w:ascii="Trebuchet MS" w:hAnsi="Trebuchet MS" w:cs="Arial"/>
          <w:i/>
          <w:iCs/>
          <w:color w:val="FF0000"/>
          <w:sz w:val="22"/>
          <w:szCs w:val="22"/>
          <w:lang w:bidi="hi-IN"/>
        </w:rPr>
        <w:t xml:space="preserve"> teikėjas Sutartį vykdo jungtinės veiklos pagrindu, nurodomi visi partneriai, jungtinės veiklos sutarties data, pavadinimas, numeris, šalys).</w:t>
      </w:r>
    </w:p>
    <w:p w14:paraId="48E85E8B" w14:textId="77777777" w:rsidR="00947206" w:rsidRPr="00087836" w:rsidRDefault="00947206" w:rsidP="00A25EBC">
      <w:pPr>
        <w:numPr>
          <w:ilvl w:val="1"/>
          <w:numId w:val="37"/>
        </w:numPr>
        <w:tabs>
          <w:tab w:val="left" w:pos="0"/>
          <w:tab w:val="left" w:pos="993"/>
        </w:tabs>
        <w:suppressAutoHyphens/>
        <w:spacing w:after="0" w:line="240" w:lineRule="auto"/>
        <w:ind w:left="0" w:firstLine="567"/>
        <w:jc w:val="both"/>
        <w:rPr>
          <w:rFonts w:ascii="Trebuchet MS" w:hAnsi="Trebuchet MS"/>
          <w:sz w:val="22"/>
          <w:szCs w:val="22"/>
        </w:rPr>
      </w:pPr>
      <w:r w:rsidRPr="00087836">
        <w:rPr>
          <w:rFonts w:ascii="Trebuchet MS" w:hAnsi="Trebuchet MS" w:cs="Arial"/>
          <w:color w:val="000000"/>
          <w:sz w:val="22"/>
          <w:szCs w:val="22"/>
          <w:lang w:bidi="hi-IN"/>
        </w:rPr>
        <w:t>Atsiradus poreikiui keisti jungtinės veiklos sutartyje nurodytus partnerius kitais (jeigu Paslaugos teikiamos pagal jungtinės veiklos sutartį), privalo būti įvykdytos visos žemiau nurodytos sąlygos:</w:t>
      </w:r>
    </w:p>
    <w:p w14:paraId="157FE0ED" w14:textId="19A8AEC4" w:rsidR="00947206" w:rsidRPr="00087836" w:rsidRDefault="0025360D" w:rsidP="00A25EBC">
      <w:pPr>
        <w:numPr>
          <w:ilvl w:val="2"/>
          <w:numId w:val="37"/>
        </w:numPr>
        <w:tabs>
          <w:tab w:val="left" w:pos="993"/>
          <w:tab w:val="left" w:pos="1080"/>
          <w:tab w:val="left" w:pos="1276"/>
          <w:tab w:val="left" w:pos="1996"/>
        </w:tabs>
        <w:suppressAutoHyphens/>
        <w:spacing w:after="0" w:line="240" w:lineRule="auto"/>
        <w:ind w:left="567" w:firstLine="0"/>
        <w:jc w:val="both"/>
        <w:rPr>
          <w:rFonts w:ascii="Trebuchet MS" w:hAnsi="Trebuchet MS"/>
          <w:sz w:val="22"/>
          <w:szCs w:val="22"/>
        </w:rPr>
      </w:pPr>
      <w:r>
        <w:rPr>
          <w:rFonts w:ascii="Trebuchet MS" w:hAnsi="Trebuchet MS" w:cs="Arial"/>
          <w:color w:val="000000"/>
          <w:sz w:val="22"/>
          <w:szCs w:val="22"/>
          <w:lang w:bidi="hi-IN"/>
        </w:rPr>
        <w:t>Paslaugų</w:t>
      </w:r>
      <w:r w:rsidR="00947206" w:rsidRPr="00087836">
        <w:rPr>
          <w:rFonts w:ascii="Trebuchet MS" w:hAnsi="Trebuchet MS" w:cs="Arial"/>
          <w:color w:val="000000"/>
          <w:sz w:val="22"/>
          <w:szCs w:val="22"/>
          <w:lang w:bidi="hi-IN"/>
        </w:rPr>
        <w:t xml:space="preserve"> teikėjas Užsakovui pateikia šiuos dokumentus:</w:t>
      </w:r>
    </w:p>
    <w:p w14:paraId="65E4A32F" w14:textId="77777777" w:rsidR="00947206" w:rsidRPr="00087836" w:rsidRDefault="00947206" w:rsidP="00A25EBC">
      <w:pPr>
        <w:numPr>
          <w:ilvl w:val="3"/>
          <w:numId w:val="37"/>
        </w:numPr>
        <w:tabs>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Arial"/>
          <w:color w:val="000000"/>
          <w:sz w:val="22"/>
          <w:szCs w:val="22"/>
          <w:lang w:bidi="hi-IN"/>
        </w:rPr>
        <w:t>pasiliekančio jungtinės veiklos partnerio prašymą dėl jungtinės veiklos partnerio keitimo;</w:t>
      </w:r>
    </w:p>
    <w:p w14:paraId="0F554008" w14:textId="77777777" w:rsidR="00947206" w:rsidRPr="00087836" w:rsidRDefault="00947206" w:rsidP="00A25EBC">
      <w:pPr>
        <w:numPr>
          <w:ilvl w:val="3"/>
          <w:numId w:val="37"/>
        </w:numPr>
        <w:tabs>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Arial"/>
          <w:color w:val="000000"/>
          <w:sz w:val="22"/>
          <w:szCs w:val="22"/>
          <w:lang w:bidi="hi-IN"/>
        </w:rPr>
        <w:t>pasitraukiančio jungtinės veiklos partnerio prašymą pasitraukti iš jungtinės veiklos sutarties partnerių ir perduoti visus įsipareigojimus pagal jungtinės veiklos sutartį naujajam / pasiliekančiam jungtinės veiklos partneriui;</w:t>
      </w:r>
    </w:p>
    <w:p w14:paraId="54863358" w14:textId="77777777" w:rsidR="00947206" w:rsidRPr="00087836" w:rsidRDefault="00947206" w:rsidP="00A25EBC">
      <w:pPr>
        <w:numPr>
          <w:ilvl w:val="3"/>
          <w:numId w:val="37"/>
        </w:numPr>
        <w:tabs>
          <w:tab w:val="left" w:pos="993"/>
          <w:tab w:val="left" w:pos="1276"/>
          <w:tab w:val="left" w:pos="1418"/>
        </w:tabs>
        <w:suppressAutoHyphens/>
        <w:spacing w:after="0" w:line="240" w:lineRule="auto"/>
        <w:ind w:left="0" w:firstLine="567"/>
        <w:jc w:val="both"/>
        <w:rPr>
          <w:rFonts w:ascii="Trebuchet MS" w:hAnsi="Trebuchet MS"/>
          <w:sz w:val="22"/>
          <w:szCs w:val="22"/>
        </w:rPr>
      </w:pPr>
      <w:r w:rsidRPr="00087836">
        <w:rPr>
          <w:rFonts w:ascii="Trebuchet MS" w:hAnsi="Trebuchet MS" w:cs="Arial"/>
          <w:color w:val="000000"/>
          <w:sz w:val="22"/>
          <w:szCs w:val="22"/>
          <w:lang w:bidi="hi-IN"/>
        </w:rPr>
        <w:t>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kvalifikaciją pagrindžiantys dokumentus (jei taikoma).</w:t>
      </w:r>
    </w:p>
    <w:p w14:paraId="3B6C98E7" w14:textId="7745430E" w:rsidR="00947206" w:rsidRPr="00087836" w:rsidRDefault="0025360D" w:rsidP="00A25EBC">
      <w:pPr>
        <w:numPr>
          <w:ilvl w:val="2"/>
          <w:numId w:val="37"/>
        </w:numPr>
        <w:tabs>
          <w:tab w:val="left" w:pos="993"/>
          <w:tab w:val="left" w:pos="1080"/>
          <w:tab w:val="left" w:pos="1276"/>
          <w:tab w:val="left" w:pos="1996"/>
        </w:tabs>
        <w:suppressAutoHyphens/>
        <w:spacing w:after="0" w:line="240" w:lineRule="auto"/>
        <w:ind w:left="0" w:firstLine="567"/>
        <w:jc w:val="both"/>
        <w:rPr>
          <w:rFonts w:ascii="Trebuchet MS" w:hAnsi="Trebuchet MS"/>
          <w:sz w:val="22"/>
          <w:szCs w:val="22"/>
        </w:rPr>
      </w:pPr>
      <w:r>
        <w:rPr>
          <w:rFonts w:ascii="Trebuchet MS" w:hAnsi="Trebuchet MS" w:cs="Arial"/>
          <w:color w:val="000000"/>
          <w:sz w:val="22"/>
          <w:szCs w:val="22"/>
          <w:lang w:bidi="hi-IN"/>
        </w:rPr>
        <w:t>Paslaugų</w:t>
      </w:r>
      <w:r w:rsidR="00947206" w:rsidRPr="00087836">
        <w:rPr>
          <w:rFonts w:ascii="Trebuchet MS" w:hAnsi="Trebuchet MS" w:cs="Arial"/>
          <w:color w:val="000000"/>
          <w:sz w:val="22"/>
          <w:szCs w:val="22"/>
          <w:lang w:bidi="hi-IN"/>
        </w:rPr>
        <w:t xml:space="preserve"> teikėjas gauna </w:t>
      </w:r>
      <w:r w:rsidR="00947206" w:rsidRPr="00087836">
        <w:rPr>
          <w:rFonts w:ascii="Trebuchet MS" w:hAnsi="Trebuchet MS" w:cs="Trebuchet MS"/>
          <w:color w:val="000000"/>
          <w:sz w:val="22"/>
          <w:szCs w:val="22"/>
        </w:rPr>
        <w:t>Užsakovo</w:t>
      </w:r>
      <w:r w:rsidR="00947206" w:rsidRPr="00087836">
        <w:rPr>
          <w:rFonts w:ascii="Trebuchet MS" w:hAnsi="Trebuchet MS" w:cs="Arial"/>
          <w:color w:val="000000"/>
          <w:sz w:val="22"/>
          <w:szCs w:val="22"/>
          <w:lang w:bidi="hi-IN"/>
        </w:rPr>
        <w:t xml:space="preserve"> rašytinį sutikimą keisti jungtinės veiklos partnerius;</w:t>
      </w:r>
    </w:p>
    <w:p w14:paraId="503298E7" w14:textId="372A7695" w:rsidR="00947206" w:rsidRPr="00087836" w:rsidRDefault="0025360D" w:rsidP="00A25EBC">
      <w:pPr>
        <w:numPr>
          <w:ilvl w:val="2"/>
          <w:numId w:val="37"/>
        </w:numPr>
        <w:tabs>
          <w:tab w:val="left" w:pos="993"/>
          <w:tab w:val="left" w:pos="1080"/>
          <w:tab w:val="left" w:pos="1276"/>
          <w:tab w:val="left" w:pos="1996"/>
        </w:tabs>
        <w:suppressAutoHyphens/>
        <w:spacing w:after="0" w:line="240" w:lineRule="auto"/>
        <w:ind w:left="0" w:firstLine="567"/>
        <w:jc w:val="both"/>
        <w:rPr>
          <w:rFonts w:ascii="Trebuchet MS" w:hAnsi="Trebuchet MS"/>
          <w:sz w:val="22"/>
          <w:szCs w:val="22"/>
        </w:rPr>
      </w:pPr>
      <w:r>
        <w:rPr>
          <w:rFonts w:ascii="Trebuchet MS" w:hAnsi="Trebuchet MS" w:cs="Arial"/>
          <w:color w:val="000000"/>
          <w:sz w:val="22"/>
          <w:szCs w:val="22"/>
          <w:lang w:bidi="hi-IN"/>
        </w:rPr>
        <w:t>Paslaugų</w:t>
      </w:r>
      <w:r w:rsidR="00947206" w:rsidRPr="00087836">
        <w:rPr>
          <w:rFonts w:ascii="Trebuchet MS" w:hAnsi="Trebuchet MS" w:cs="Arial"/>
          <w:color w:val="000000"/>
          <w:sz w:val="22"/>
          <w:szCs w:val="22"/>
          <w:lang w:bidi="hi-IN"/>
        </w:rPr>
        <w:t xml:space="preserve"> teikėjas pateikia </w:t>
      </w:r>
      <w:r w:rsidR="00947206" w:rsidRPr="00087836">
        <w:rPr>
          <w:rFonts w:ascii="Trebuchet MS" w:hAnsi="Trebuchet MS" w:cs="Trebuchet MS"/>
          <w:color w:val="000000"/>
          <w:sz w:val="22"/>
          <w:szCs w:val="22"/>
        </w:rPr>
        <w:t>Užsakovui</w:t>
      </w:r>
      <w:r w:rsidR="00947206" w:rsidRPr="00087836">
        <w:rPr>
          <w:rFonts w:ascii="Trebuchet MS" w:hAnsi="Trebuchet MS" w:cs="Arial"/>
          <w:color w:val="000000"/>
          <w:sz w:val="22"/>
          <w:szCs w:val="22"/>
          <w:lang w:bidi="hi-IN"/>
        </w:rPr>
        <w:t xml:space="preserve"> naujos jungtinės veiklos sutarties ar esamos jungtinės veiklos sutarties pakeitimo kopiją, kurioje 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4020BE98" w14:textId="77777777" w:rsidR="00947206" w:rsidRPr="00087836" w:rsidRDefault="00947206" w:rsidP="00A25EBC">
      <w:pPr>
        <w:numPr>
          <w:ilvl w:val="1"/>
          <w:numId w:val="37"/>
        </w:numPr>
        <w:tabs>
          <w:tab w:val="left" w:pos="993"/>
        </w:tabs>
        <w:suppressAutoHyphens/>
        <w:spacing w:after="0" w:line="240" w:lineRule="auto"/>
        <w:ind w:left="0" w:firstLine="567"/>
        <w:jc w:val="both"/>
        <w:rPr>
          <w:rFonts w:ascii="Trebuchet MS" w:hAnsi="Trebuchet MS"/>
          <w:sz w:val="22"/>
          <w:szCs w:val="22"/>
        </w:rPr>
      </w:pPr>
      <w:r w:rsidRPr="00087836">
        <w:rPr>
          <w:rFonts w:ascii="Trebuchet MS" w:hAnsi="Trebuchet MS" w:cs="Arial"/>
          <w:color w:val="000000"/>
          <w:sz w:val="22"/>
          <w:szCs w:val="22"/>
          <w:lang w:bidi="hi-IN"/>
        </w:rPr>
        <w:t>Šio skyriaus nuostatų nesilaikymas yra laikomas esminiu Sutarties pažeidimu.</w:t>
      </w:r>
    </w:p>
    <w:p w14:paraId="433C9D8B" w14:textId="77777777" w:rsidR="00947206" w:rsidRPr="00087836" w:rsidRDefault="00947206" w:rsidP="00947206">
      <w:pPr>
        <w:widowControl w:val="0"/>
        <w:tabs>
          <w:tab w:val="left" w:pos="1200"/>
        </w:tabs>
        <w:spacing w:after="0" w:line="240" w:lineRule="auto"/>
        <w:rPr>
          <w:rFonts w:ascii="Trebuchet MS" w:hAnsi="Trebuchet MS" w:cs="Trebuchet MS"/>
          <w:b/>
          <w:sz w:val="22"/>
          <w:szCs w:val="22"/>
        </w:rPr>
      </w:pPr>
    </w:p>
    <w:p w14:paraId="0774AC8D" w14:textId="77777777" w:rsidR="00947206" w:rsidRPr="00087836" w:rsidRDefault="00947206" w:rsidP="00412F60">
      <w:pPr>
        <w:keepNext/>
        <w:keepLines/>
        <w:widowControl w:val="0"/>
        <w:numPr>
          <w:ilvl w:val="0"/>
          <w:numId w:val="37"/>
        </w:numPr>
        <w:tabs>
          <w:tab w:val="left" w:pos="360"/>
          <w:tab w:val="left" w:pos="1200"/>
        </w:tabs>
        <w:suppressAutoHyphens/>
        <w:spacing w:after="0" w:line="240" w:lineRule="auto"/>
        <w:ind w:left="0" w:firstLine="600"/>
        <w:jc w:val="center"/>
        <w:rPr>
          <w:rFonts w:ascii="Trebuchet MS" w:hAnsi="Trebuchet MS"/>
          <w:sz w:val="22"/>
          <w:szCs w:val="22"/>
        </w:rPr>
      </w:pPr>
      <w:r w:rsidRPr="00087836">
        <w:rPr>
          <w:rFonts w:ascii="Trebuchet MS" w:hAnsi="Trebuchet MS" w:cs="Trebuchet MS"/>
          <w:b/>
          <w:sz w:val="22"/>
          <w:szCs w:val="22"/>
        </w:rPr>
        <w:t>SUTARTIES GALIOJIMAS IR KITOS SĄLYGOS</w:t>
      </w:r>
    </w:p>
    <w:p w14:paraId="220C428A" w14:textId="77777777" w:rsidR="00947206" w:rsidRPr="00087836" w:rsidRDefault="00947206" w:rsidP="00947206">
      <w:pPr>
        <w:keepNext/>
        <w:keepLines/>
        <w:tabs>
          <w:tab w:val="left" w:pos="0"/>
          <w:tab w:val="left" w:pos="1200"/>
        </w:tabs>
        <w:spacing w:after="0" w:line="240" w:lineRule="auto"/>
        <w:ind w:firstLine="600"/>
        <w:jc w:val="both"/>
        <w:rPr>
          <w:rFonts w:ascii="Trebuchet MS" w:hAnsi="Trebuchet MS" w:cs="Trebuchet MS"/>
          <w:b/>
          <w:color w:val="000000"/>
          <w:sz w:val="22"/>
          <w:szCs w:val="22"/>
        </w:rPr>
      </w:pPr>
    </w:p>
    <w:p w14:paraId="73A4E314" w14:textId="60207E9C" w:rsidR="00947206" w:rsidRPr="00837DEA" w:rsidRDefault="00947206" w:rsidP="00837DEA">
      <w:pPr>
        <w:pStyle w:val="ListParagraph"/>
        <w:keepNext/>
        <w:keepLines/>
        <w:numPr>
          <w:ilvl w:val="1"/>
          <w:numId w:val="37"/>
        </w:numPr>
        <w:tabs>
          <w:tab w:val="left" w:pos="1080"/>
        </w:tabs>
        <w:suppressAutoHyphens/>
        <w:spacing w:after="0" w:line="240" w:lineRule="auto"/>
        <w:ind w:left="0" w:firstLine="567"/>
        <w:jc w:val="both"/>
        <w:rPr>
          <w:rFonts w:ascii="Trebuchet MS" w:hAnsi="Trebuchet MS"/>
          <w:sz w:val="22"/>
          <w:szCs w:val="22"/>
        </w:rPr>
      </w:pPr>
      <w:r w:rsidRPr="00FD509D">
        <w:rPr>
          <w:rFonts w:ascii="Trebuchet MS" w:hAnsi="Trebuchet MS" w:cs="Trebuchet MS"/>
          <w:color w:val="000000"/>
          <w:sz w:val="22"/>
          <w:szCs w:val="22"/>
        </w:rPr>
        <w:t xml:space="preserve">Sutartis </w:t>
      </w:r>
      <w:r w:rsidRPr="00FD509D">
        <w:rPr>
          <w:rFonts w:ascii="Trebuchet MS" w:hAnsi="Trebuchet MS" w:cs="Trebuchet MS"/>
          <w:sz w:val="22"/>
          <w:szCs w:val="22"/>
        </w:rPr>
        <w:t>įsigalioja nuo vėliausios parašo datos ir galioja kol Užsakovas nuperka maksimalius Tyrimų kiekius arba</w:t>
      </w:r>
      <w:r w:rsidRPr="00FD509D">
        <w:rPr>
          <w:rFonts w:ascii="Trebuchet MS" w:hAnsi="Trebuchet MS"/>
          <w:color w:val="000000"/>
          <w:sz w:val="22"/>
          <w:szCs w:val="22"/>
        </w:rPr>
        <w:t xml:space="preserve"> kai pasiekiama Sutarties </w:t>
      </w:r>
      <w:r w:rsidR="0012038B">
        <w:rPr>
          <w:rFonts w:ascii="Trebuchet MS" w:hAnsi="Trebuchet MS"/>
          <w:color w:val="000000"/>
          <w:sz w:val="22"/>
          <w:szCs w:val="22"/>
        </w:rPr>
        <w:t>vertė</w:t>
      </w:r>
      <w:r w:rsidRPr="00FD509D">
        <w:rPr>
          <w:rFonts w:ascii="Trebuchet MS" w:hAnsi="Trebuchet MS"/>
          <w:color w:val="000000"/>
          <w:sz w:val="22"/>
          <w:szCs w:val="22"/>
        </w:rPr>
        <w:t>, priklausomai nuo to, kas įvyksta anksčiau</w:t>
      </w:r>
      <w:r w:rsidRPr="00FD509D">
        <w:rPr>
          <w:rFonts w:ascii="Trebuchet MS" w:hAnsi="Trebuchet MS" w:cs="Trebuchet MS"/>
          <w:sz w:val="22"/>
          <w:szCs w:val="22"/>
        </w:rPr>
        <w:t xml:space="preserve">, bet ne ilgiau nei </w:t>
      </w:r>
      <w:r w:rsidR="00A27448">
        <w:rPr>
          <w:rFonts w:ascii="Trebuchet MS" w:hAnsi="Trebuchet MS" w:cs="Trebuchet MS"/>
          <w:sz w:val="22"/>
          <w:szCs w:val="22"/>
        </w:rPr>
        <w:t>3</w:t>
      </w:r>
      <w:r w:rsidR="00837DEA">
        <w:rPr>
          <w:rFonts w:ascii="Trebuchet MS" w:hAnsi="Trebuchet MS" w:cs="Trebuchet MS"/>
          <w:sz w:val="22"/>
          <w:szCs w:val="22"/>
        </w:rPr>
        <w:t>7</w:t>
      </w:r>
      <w:r w:rsidRPr="00FD509D">
        <w:rPr>
          <w:rFonts w:ascii="Trebuchet MS" w:hAnsi="Trebuchet MS" w:cs="Trebuchet MS"/>
          <w:sz w:val="22"/>
          <w:szCs w:val="22"/>
        </w:rPr>
        <w:t xml:space="preserve"> (</w:t>
      </w:r>
      <w:r w:rsidR="00A27448">
        <w:rPr>
          <w:rFonts w:ascii="Trebuchet MS" w:hAnsi="Trebuchet MS" w:cs="Trebuchet MS"/>
          <w:sz w:val="22"/>
          <w:szCs w:val="22"/>
        </w:rPr>
        <w:t xml:space="preserve">trisdešimt </w:t>
      </w:r>
      <w:r w:rsidR="00837DEA">
        <w:rPr>
          <w:rFonts w:ascii="Trebuchet MS" w:hAnsi="Trebuchet MS" w:cs="Trebuchet MS"/>
          <w:sz w:val="22"/>
          <w:szCs w:val="22"/>
        </w:rPr>
        <w:t>septynis</w:t>
      </w:r>
      <w:r w:rsidRPr="00FD509D">
        <w:rPr>
          <w:rFonts w:ascii="Trebuchet MS" w:hAnsi="Trebuchet MS" w:cs="Trebuchet MS"/>
          <w:sz w:val="22"/>
          <w:szCs w:val="22"/>
        </w:rPr>
        <w:t>) mėnesi</w:t>
      </w:r>
      <w:r w:rsidR="000517D9">
        <w:rPr>
          <w:rFonts w:ascii="Trebuchet MS" w:hAnsi="Trebuchet MS" w:cs="Trebuchet MS"/>
          <w:sz w:val="22"/>
          <w:szCs w:val="22"/>
        </w:rPr>
        <w:t>us</w:t>
      </w:r>
      <w:r w:rsidRPr="00FD509D">
        <w:rPr>
          <w:rFonts w:ascii="Trebuchet MS" w:hAnsi="Trebuchet MS" w:cs="Trebuchet MS"/>
          <w:sz w:val="22"/>
          <w:szCs w:val="22"/>
        </w:rPr>
        <w:t xml:space="preserve"> nuo Sutarties įsigaliojimo dienos</w:t>
      </w:r>
      <w:r w:rsidR="00837DEA">
        <w:rPr>
          <w:rFonts w:ascii="Trebuchet MS" w:hAnsi="Trebuchet MS" w:cs="Trebuchet MS"/>
          <w:sz w:val="22"/>
          <w:szCs w:val="22"/>
        </w:rPr>
        <w:t xml:space="preserve"> </w:t>
      </w:r>
      <w:r w:rsidRPr="00837DEA">
        <w:rPr>
          <w:rFonts w:ascii="Trebuchet MS" w:hAnsi="Trebuchet MS"/>
          <w:sz w:val="22"/>
          <w:szCs w:val="22"/>
        </w:rPr>
        <w:t>(įskaitant sąskaitos už atliktus Tyrimus pateikimą ir apmokėjimą)</w:t>
      </w:r>
      <w:r w:rsidRPr="00837DEA">
        <w:rPr>
          <w:rFonts w:ascii="Trebuchet MS" w:hAnsi="Trebuchet MS" w:cs="Trebuchet MS"/>
          <w:sz w:val="22"/>
          <w:szCs w:val="22"/>
        </w:rPr>
        <w:t>.</w:t>
      </w:r>
    </w:p>
    <w:p w14:paraId="17A870C7" w14:textId="6360F7A9" w:rsidR="00947206" w:rsidRPr="00087836" w:rsidRDefault="00947206" w:rsidP="00412F60">
      <w:pPr>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Užsakovas</w:t>
      </w:r>
      <w:r w:rsidRPr="00087836">
        <w:rPr>
          <w:rFonts w:ascii="Trebuchet MS" w:hAnsi="Trebuchet MS" w:cs="Trebuchet MS"/>
          <w:spacing w:val="5"/>
          <w:sz w:val="22"/>
          <w:szCs w:val="22"/>
        </w:rPr>
        <w:t xml:space="preserve"> </w:t>
      </w:r>
      <w:r w:rsidRPr="00087836">
        <w:rPr>
          <w:rFonts w:ascii="Trebuchet MS" w:hAnsi="Trebuchet MS" w:cs="Trebuchet MS"/>
          <w:sz w:val="22"/>
          <w:szCs w:val="22"/>
        </w:rPr>
        <w:t xml:space="preserve">bet kada, nesikreipdamas į teismą, turi teisę vienašališkai nutraukti Sutartį, apie tokį Sutarties nutraukimą raštu pranešdamas </w:t>
      </w:r>
      <w:r w:rsidR="0025360D">
        <w:rPr>
          <w:rFonts w:ascii="Trebuchet MS" w:hAnsi="Trebuchet MS" w:cs="Trebuchet MS"/>
          <w:sz w:val="22"/>
          <w:szCs w:val="22"/>
        </w:rPr>
        <w:t>Paslaugų</w:t>
      </w:r>
      <w:r w:rsidRPr="00087836">
        <w:rPr>
          <w:rFonts w:ascii="Trebuchet MS" w:hAnsi="Trebuchet MS" w:cs="Trebuchet MS"/>
          <w:sz w:val="22"/>
          <w:szCs w:val="22"/>
        </w:rPr>
        <w:t xml:space="preserve"> teikėjui prieš 30 (trisdešimt) kalendorinių dienų.</w:t>
      </w:r>
    </w:p>
    <w:p w14:paraId="33FB352C" w14:textId="0CD00939" w:rsidR="00947206" w:rsidRPr="00087836" w:rsidRDefault="00947206" w:rsidP="00412F60">
      <w:pPr>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 xml:space="preserve">Sutartis gali būti nutraukta raštišku Sutarties šalių susitarimu. </w:t>
      </w:r>
    </w:p>
    <w:p w14:paraId="47339946" w14:textId="77777777" w:rsidR="00947206" w:rsidRPr="00087836" w:rsidRDefault="00947206" w:rsidP="00412F60">
      <w:pPr>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18BE66D" w14:textId="00D56C5D" w:rsidR="00947206" w:rsidRPr="00087836" w:rsidRDefault="00947206" w:rsidP="00412F60">
      <w:pPr>
        <w:widowControl w:val="0"/>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Arial"/>
          <w:color w:val="000000"/>
          <w:sz w:val="22"/>
          <w:szCs w:val="22"/>
          <w:lang w:bidi="hi-IN"/>
        </w:rPr>
        <w:t xml:space="preserve">Kai </w:t>
      </w:r>
      <w:r w:rsidR="0025360D">
        <w:rPr>
          <w:rFonts w:ascii="Trebuchet MS" w:hAnsi="Trebuchet MS" w:cs="Arial"/>
          <w:color w:val="000000"/>
          <w:sz w:val="22"/>
          <w:szCs w:val="22"/>
          <w:lang w:bidi="hi-IN"/>
        </w:rPr>
        <w:t>Paslaugų</w:t>
      </w:r>
      <w:r w:rsidRPr="00087836">
        <w:rPr>
          <w:rFonts w:ascii="Trebuchet MS" w:hAnsi="Trebuchet MS" w:cs="Arial"/>
          <w:color w:val="000000"/>
          <w:sz w:val="22"/>
          <w:szCs w:val="22"/>
          <w:lang w:bidi="hi-IN"/>
        </w:rPr>
        <w:t xml:space="preserve"> teikėjas Pirkimo procedūrų metu atitikčiai Pirkimo dokumentuose nustatytiems reikalavimams įrodyti rėmėsi kitų ūkio subjektų ekonominiais ir finansiniais pajėgumais, Paslaugų teikėjas ir ūkio subjektai, kurių pajėgumais Paslaugų teikėjas rėmėsi, prisiima solidarią atsakomybę už Sutarties įvykdymą.</w:t>
      </w:r>
    </w:p>
    <w:p w14:paraId="0F13AED4" w14:textId="77777777" w:rsidR="00947206" w:rsidRPr="00087836" w:rsidRDefault="00947206" w:rsidP="00412F60">
      <w:pPr>
        <w:widowControl w:val="0"/>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Sutarties sąlygos sutarties vykdymo laikotarpiu negali būti keičiamos, išskyrus Lietuvos Respublikos viešųjų pirkimų įstatymo 89 straipsnyje ir šioje sutartyje numatytus atvejus.</w:t>
      </w:r>
    </w:p>
    <w:p w14:paraId="0126BC95" w14:textId="1D194B28" w:rsidR="00947206" w:rsidRPr="00087836" w:rsidRDefault="0012038B" w:rsidP="00412F60">
      <w:pPr>
        <w:widowControl w:val="0"/>
        <w:numPr>
          <w:ilvl w:val="1"/>
          <w:numId w:val="37"/>
        </w:numPr>
        <w:tabs>
          <w:tab w:val="left" w:pos="1134"/>
          <w:tab w:val="left" w:pos="1200"/>
        </w:tabs>
        <w:suppressAutoHyphens/>
        <w:spacing w:after="0" w:line="240" w:lineRule="auto"/>
        <w:ind w:left="0" w:firstLine="567"/>
        <w:jc w:val="both"/>
        <w:rPr>
          <w:rFonts w:ascii="Trebuchet MS" w:hAnsi="Trebuchet MS"/>
          <w:sz w:val="22"/>
          <w:szCs w:val="22"/>
        </w:rPr>
      </w:pPr>
      <w:r>
        <w:rPr>
          <w:rFonts w:ascii="Trebuchet MS" w:hAnsi="Trebuchet MS" w:cs="Trebuchet MS"/>
          <w:sz w:val="22"/>
          <w:szCs w:val="22"/>
        </w:rPr>
        <w:t>S</w:t>
      </w:r>
      <w:r w:rsidR="00947206" w:rsidRPr="00087836">
        <w:rPr>
          <w:rFonts w:ascii="Trebuchet MS" w:hAnsi="Trebuchet MS" w:cs="Trebuchet MS"/>
          <w:sz w:val="22"/>
          <w:szCs w:val="22"/>
        </w:rPr>
        <w:t xml:space="preserve">utarties sąlygų keitimu nebus laikomas </w:t>
      </w:r>
      <w:r w:rsidR="00947206" w:rsidRPr="00087836">
        <w:rPr>
          <w:rFonts w:ascii="Trebuchet MS" w:hAnsi="Trebuchet MS" w:cs="Arial"/>
          <w:color w:val="000000"/>
          <w:sz w:val="22"/>
          <w:szCs w:val="22"/>
          <w:lang w:bidi="hi-IN"/>
        </w:rPr>
        <w:t xml:space="preserve">techninio pobūdžio </w:t>
      </w:r>
      <w:r>
        <w:rPr>
          <w:rFonts w:ascii="Trebuchet MS" w:hAnsi="Trebuchet MS" w:cs="Arial"/>
          <w:color w:val="000000"/>
          <w:sz w:val="22"/>
          <w:szCs w:val="22"/>
          <w:lang w:bidi="hi-IN"/>
        </w:rPr>
        <w:t>S</w:t>
      </w:r>
      <w:r w:rsidR="00947206" w:rsidRPr="00087836">
        <w:rPr>
          <w:rFonts w:ascii="Trebuchet MS" w:hAnsi="Trebuchet MS" w:cs="Arial"/>
          <w:color w:val="000000"/>
          <w:sz w:val="22"/>
          <w:szCs w:val="22"/>
          <w:lang w:bidi="hi-IN"/>
        </w:rPr>
        <w:t xml:space="preserve">utarties pakeitimai (pavyzdžiui, Šalių rekvizitai, klaidos) bei </w:t>
      </w:r>
      <w:r>
        <w:rPr>
          <w:rFonts w:ascii="Trebuchet MS" w:hAnsi="Trebuchet MS" w:cs="Trebuchet MS"/>
          <w:sz w:val="22"/>
          <w:szCs w:val="22"/>
        </w:rPr>
        <w:t>S</w:t>
      </w:r>
      <w:r w:rsidR="00947206" w:rsidRPr="00087836">
        <w:rPr>
          <w:rFonts w:ascii="Trebuchet MS" w:hAnsi="Trebuchet MS" w:cs="Trebuchet MS"/>
          <w:sz w:val="22"/>
          <w:szCs w:val="22"/>
        </w:rPr>
        <w:t xml:space="preserve">utarties sąlygų koregavimas joje numatytomis aplinkybėmis, jei šios aplinkybės nustatytos aiškiai ir nedviprasmiškai bei buvo pateiktos viešojo pirkimo sąlygose. Tais atvejais, kai </w:t>
      </w:r>
      <w:r>
        <w:rPr>
          <w:rFonts w:ascii="Trebuchet MS" w:hAnsi="Trebuchet MS" w:cs="Trebuchet MS"/>
          <w:sz w:val="22"/>
          <w:szCs w:val="22"/>
        </w:rPr>
        <w:t>S</w:t>
      </w:r>
      <w:r w:rsidR="00947206" w:rsidRPr="00087836">
        <w:rPr>
          <w:rFonts w:ascii="Trebuchet MS" w:hAnsi="Trebuchet MS" w:cs="Trebuchet MS"/>
          <w:sz w:val="22"/>
          <w:szCs w:val="22"/>
        </w:rPr>
        <w:t xml:space="preserve">utarties sąlygų keitimo būtinybės nebuvo įmanoma numatyti rengiant konkurso sąlygas ir (ar) </w:t>
      </w:r>
      <w:r>
        <w:rPr>
          <w:rFonts w:ascii="Trebuchet MS" w:hAnsi="Trebuchet MS" w:cs="Trebuchet MS"/>
          <w:sz w:val="22"/>
          <w:szCs w:val="22"/>
        </w:rPr>
        <w:t>S</w:t>
      </w:r>
      <w:r w:rsidR="00947206" w:rsidRPr="00087836">
        <w:rPr>
          <w:rFonts w:ascii="Trebuchet MS" w:hAnsi="Trebuchet MS" w:cs="Trebuchet MS"/>
          <w:sz w:val="22"/>
          <w:szCs w:val="22"/>
        </w:rPr>
        <w:t xml:space="preserve">utarties sudarymo metu, </w:t>
      </w:r>
      <w:r>
        <w:rPr>
          <w:rFonts w:ascii="Trebuchet MS" w:hAnsi="Trebuchet MS" w:cs="Trebuchet MS"/>
          <w:sz w:val="22"/>
          <w:szCs w:val="22"/>
        </w:rPr>
        <w:t>S</w:t>
      </w:r>
      <w:r w:rsidR="00947206" w:rsidRPr="00087836">
        <w:rPr>
          <w:rFonts w:ascii="Trebuchet MS" w:hAnsi="Trebuchet MS" w:cs="Trebuchet MS"/>
          <w:sz w:val="22"/>
          <w:szCs w:val="22"/>
        </w:rPr>
        <w:t xml:space="preserve">utarties </w:t>
      </w:r>
      <w:r>
        <w:rPr>
          <w:rFonts w:ascii="Trebuchet MS" w:hAnsi="Trebuchet MS" w:cs="Trebuchet MS"/>
          <w:sz w:val="22"/>
          <w:szCs w:val="22"/>
        </w:rPr>
        <w:t>Š</w:t>
      </w:r>
      <w:r w:rsidR="00947206" w:rsidRPr="00087836">
        <w:rPr>
          <w:rFonts w:ascii="Trebuchet MS" w:hAnsi="Trebuchet MS" w:cs="Trebuchet MS"/>
          <w:sz w:val="22"/>
          <w:szCs w:val="22"/>
        </w:rPr>
        <w:t xml:space="preserve">alys gali keisti tik neesmines </w:t>
      </w:r>
      <w:r>
        <w:rPr>
          <w:rFonts w:ascii="Trebuchet MS" w:hAnsi="Trebuchet MS" w:cs="Trebuchet MS"/>
          <w:sz w:val="22"/>
          <w:szCs w:val="22"/>
        </w:rPr>
        <w:t>S</w:t>
      </w:r>
      <w:r w:rsidR="00947206" w:rsidRPr="00087836">
        <w:rPr>
          <w:rFonts w:ascii="Trebuchet MS" w:hAnsi="Trebuchet MS" w:cs="Trebuchet MS"/>
          <w:sz w:val="22"/>
          <w:szCs w:val="22"/>
        </w:rPr>
        <w:t>utarties sąlygas, pateikiant pagrindžiančius dokumentus.</w:t>
      </w:r>
    </w:p>
    <w:p w14:paraId="7A54DB36" w14:textId="77777777" w:rsidR="00947206" w:rsidRPr="00087836" w:rsidRDefault="00947206" w:rsidP="00724C0B">
      <w:pPr>
        <w:widowControl w:val="0"/>
        <w:tabs>
          <w:tab w:val="left" w:pos="567"/>
          <w:tab w:val="left" w:pos="1276"/>
          <w:tab w:val="left" w:pos="1560"/>
        </w:tabs>
        <w:spacing w:after="0" w:line="240" w:lineRule="auto"/>
        <w:ind w:left="567"/>
        <w:jc w:val="both"/>
        <w:rPr>
          <w:rFonts w:ascii="Trebuchet MS" w:eastAsia="Times New Roman" w:hAnsi="Trebuchet MS" w:cs="Trebuchet MS"/>
          <w:bCs/>
          <w:color w:val="000000"/>
          <w:sz w:val="22"/>
          <w:szCs w:val="22"/>
        </w:rPr>
      </w:pPr>
    </w:p>
    <w:p w14:paraId="26BA6436" w14:textId="6F31FC4F" w:rsidR="00947206" w:rsidRPr="00CA7E62" w:rsidRDefault="00947206" w:rsidP="00CA7E62">
      <w:pPr>
        <w:spacing w:line="240" w:lineRule="auto"/>
        <w:ind w:firstLine="567"/>
        <w:jc w:val="center"/>
        <w:rPr>
          <w:rFonts w:ascii="Trebuchet MS" w:hAnsi="Trebuchet MS"/>
          <w:sz w:val="22"/>
          <w:szCs w:val="22"/>
        </w:rPr>
      </w:pPr>
      <w:r w:rsidRPr="00087836">
        <w:rPr>
          <w:rFonts w:ascii="Trebuchet MS" w:hAnsi="Trebuchet MS" w:cs="Trebuchet MS"/>
          <w:b/>
          <w:sz w:val="22"/>
          <w:szCs w:val="22"/>
        </w:rPr>
        <w:t xml:space="preserve">9. </w:t>
      </w:r>
      <w:r w:rsidRPr="00087836">
        <w:rPr>
          <w:rFonts w:ascii="Trebuchet MS" w:hAnsi="Trebuchet MS" w:cs="Trebuchet MS"/>
          <w:b/>
          <w:bCs/>
          <w:sz w:val="22"/>
          <w:szCs w:val="22"/>
        </w:rPr>
        <w:t>ASMENYS ATSAKINGI UŽ SUTARTIES VYKDYMĄ BEI SUSIRAŠINĖJIMAS</w:t>
      </w:r>
    </w:p>
    <w:p w14:paraId="57A344C8" w14:textId="4066A479" w:rsidR="00947206" w:rsidRPr="00FD509D" w:rsidRDefault="00947206" w:rsidP="00412F60">
      <w:pPr>
        <w:pStyle w:val="ListParagraph"/>
        <w:numPr>
          <w:ilvl w:val="1"/>
          <w:numId w:val="38"/>
        </w:numPr>
        <w:tabs>
          <w:tab w:val="left" w:pos="0"/>
          <w:tab w:val="left" w:pos="1134"/>
        </w:tabs>
        <w:suppressAutoHyphens/>
        <w:spacing w:after="0" w:line="240" w:lineRule="auto"/>
        <w:ind w:left="0" w:firstLine="567"/>
        <w:jc w:val="both"/>
        <w:rPr>
          <w:rFonts w:ascii="Trebuchet MS" w:hAnsi="Trebuchet MS"/>
          <w:sz w:val="22"/>
          <w:szCs w:val="22"/>
        </w:rPr>
      </w:pPr>
      <w:r w:rsidRPr="00FD509D">
        <w:rPr>
          <w:rFonts w:ascii="Trebuchet MS" w:hAnsi="Trebuchet MS" w:cs="Trebuchet MS"/>
          <w:sz w:val="22"/>
          <w:szCs w:val="22"/>
        </w:rPr>
        <w:t xml:space="preserve">Užsakovo vadovo paskirti asmenys, atsakingi už Sutarties vykdymą, </w:t>
      </w:r>
      <w:r w:rsidR="0012038B">
        <w:rPr>
          <w:rFonts w:ascii="Trebuchet MS" w:hAnsi="Trebuchet MS" w:cs="Trebuchet MS"/>
          <w:sz w:val="22"/>
          <w:szCs w:val="22"/>
        </w:rPr>
        <w:t>S</w:t>
      </w:r>
      <w:r w:rsidRPr="00FD509D">
        <w:rPr>
          <w:rFonts w:ascii="Trebuchet MS" w:hAnsi="Trebuchet MS" w:cs="Trebuchet MS"/>
          <w:sz w:val="22"/>
          <w:szCs w:val="22"/>
        </w:rPr>
        <w:t>utarties ir pakeitimų paskelbimą pagal L</w:t>
      </w:r>
      <w:r w:rsidR="0012038B">
        <w:rPr>
          <w:rFonts w:ascii="Trebuchet MS" w:hAnsi="Trebuchet MS" w:cs="Trebuchet MS"/>
          <w:sz w:val="22"/>
          <w:szCs w:val="22"/>
        </w:rPr>
        <w:t>ietuvos Respublikos</w:t>
      </w:r>
      <w:r w:rsidRPr="00FD509D">
        <w:rPr>
          <w:rFonts w:ascii="Trebuchet MS" w:hAnsi="Trebuchet MS" w:cs="Trebuchet MS"/>
          <w:sz w:val="22"/>
          <w:szCs w:val="22"/>
        </w:rPr>
        <w:t xml:space="preserve"> </w:t>
      </w:r>
      <w:r w:rsidR="0012038B">
        <w:rPr>
          <w:rFonts w:ascii="Trebuchet MS" w:hAnsi="Trebuchet MS" w:cs="Trebuchet MS"/>
          <w:sz w:val="22"/>
          <w:szCs w:val="22"/>
        </w:rPr>
        <w:t>v</w:t>
      </w:r>
      <w:r w:rsidRPr="00FD509D">
        <w:rPr>
          <w:rFonts w:ascii="Trebuchet MS" w:hAnsi="Trebuchet MS" w:cs="Trebuchet MS"/>
          <w:sz w:val="22"/>
          <w:szCs w:val="22"/>
        </w:rPr>
        <w:t>iešųjų pirkimų įstatymo 86 straipsnio 9 dalies nuostatas:</w:t>
      </w:r>
    </w:p>
    <w:tbl>
      <w:tblPr>
        <w:tblW w:w="9356"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127"/>
        <w:gridCol w:w="7229"/>
      </w:tblGrid>
      <w:tr w:rsidR="00947206" w:rsidRPr="00087836" w14:paraId="030A83E7" w14:textId="77777777" w:rsidTr="00903C47">
        <w:tc>
          <w:tcPr>
            <w:tcW w:w="2127" w:type="dxa"/>
            <w:tcMar>
              <w:left w:w="108" w:type="dxa"/>
            </w:tcMar>
          </w:tcPr>
          <w:p w14:paraId="6A1EBDB8"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lastRenderedPageBreak/>
              <w:t>Vardas, pavardė:</w:t>
            </w:r>
          </w:p>
        </w:tc>
        <w:tc>
          <w:tcPr>
            <w:tcW w:w="7229" w:type="dxa"/>
            <w:tcMar>
              <w:left w:w="108" w:type="dxa"/>
            </w:tcMar>
          </w:tcPr>
          <w:p w14:paraId="38612D10" w14:textId="77777777" w:rsidR="00947206" w:rsidRPr="00087836" w:rsidRDefault="00EC3176" w:rsidP="00903C47">
            <w:pPr>
              <w:spacing w:after="0" w:line="240" w:lineRule="auto"/>
              <w:rPr>
                <w:rFonts w:ascii="Trebuchet MS" w:hAnsi="Trebuchet MS"/>
                <w:color w:val="000000" w:themeColor="text1"/>
                <w:sz w:val="22"/>
                <w:szCs w:val="22"/>
              </w:rPr>
            </w:pPr>
            <w:sdt>
              <w:sdtPr>
                <w:rPr>
                  <w:rFonts w:ascii="Trebuchet MS" w:hAnsi="Trebuchet MS"/>
                  <w:color w:val="000000" w:themeColor="text1"/>
                  <w:sz w:val="22"/>
                  <w:szCs w:val="22"/>
                </w:rPr>
                <w:id w:val="39342245"/>
                <w:placeholder>
                  <w:docPart w:val="9AFEEC2E853E4CC4AC0D1291D32D8177"/>
                </w:placeholder>
                <w:showingPlcHdr/>
                <w:text/>
              </w:sdtPr>
              <w:sdtEndPr/>
              <w:sdtContent>
                <w:r w:rsidR="00947206" w:rsidRPr="00087836">
                  <w:rPr>
                    <w:rFonts w:ascii="Trebuchet MS" w:hAnsi="Trebuchet MS"/>
                    <w:color w:val="000000" w:themeColor="text1"/>
                    <w:sz w:val="22"/>
                    <w:szCs w:val="22"/>
                    <w:highlight w:val="yellow"/>
                  </w:rPr>
                  <w:t xml:space="preserve">įrašyti </w:t>
                </w:r>
                <w:r w:rsidR="00947206" w:rsidRPr="00087836">
                  <w:rPr>
                    <w:rStyle w:val="PlaceholderText"/>
                    <w:rFonts w:ascii="Trebuchet MS" w:hAnsi="Trebuchet MS"/>
                    <w:color w:val="000000" w:themeColor="text1"/>
                    <w:sz w:val="22"/>
                    <w:szCs w:val="22"/>
                    <w:highlight w:val="yellow"/>
                  </w:rPr>
                  <w:t>vardą ir pavardę</w:t>
                </w:r>
              </w:sdtContent>
            </w:sdt>
          </w:p>
        </w:tc>
      </w:tr>
      <w:tr w:rsidR="00947206" w:rsidRPr="00087836" w14:paraId="40B6FDB3" w14:textId="77777777" w:rsidTr="00903C47">
        <w:tc>
          <w:tcPr>
            <w:tcW w:w="2127" w:type="dxa"/>
            <w:tcMar>
              <w:left w:w="108" w:type="dxa"/>
            </w:tcMar>
          </w:tcPr>
          <w:p w14:paraId="4572D42A"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Pareigos</w:t>
            </w:r>
          </w:p>
        </w:tc>
        <w:tc>
          <w:tcPr>
            <w:tcW w:w="7229" w:type="dxa"/>
            <w:tcMar>
              <w:left w:w="108" w:type="dxa"/>
            </w:tcMar>
          </w:tcPr>
          <w:p w14:paraId="61421F48" w14:textId="77777777" w:rsidR="00947206" w:rsidRPr="00087836" w:rsidRDefault="00EC3176" w:rsidP="00903C47">
            <w:pPr>
              <w:spacing w:after="0" w:line="240" w:lineRule="auto"/>
              <w:rPr>
                <w:rFonts w:ascii="Trebuchet MS" w:hAnsi="Trebuchet MS"/>
                <w:color w:val="000000" w:themeColor="text1"/>
                <w:sz w:val="22"/>
                <w:szCs w:val="22"/>
              </w:rPr>
            </w:pPr>
            <w:sdt>
              <w:sdtPr>
                <w:rPr>
                  <w:rFonts w:ascii="Trebuchet MS" w:hAnsi="Trebuchet MS"/>
                  <w:color w:val="000000" w:themeColor="text1"/>
                  <w:sz w:val="22"/>
                  <w:szCs w:val="22"/>
                </w:rPr>
                <w:id w:val="18323226"/>
                <w:placeholder>
                  <w:docPart w:val="D42C9EBF10024CD8886B3E5CF1413A6B"/>
                </w:placeholder>
                <w:showingPlcHdr/>
                <w:text/>
              </w:sdtPr>
              <w:sdtEndPr/>
              <w:sdtContent>
                <w:r w:rsidR="00947206" w:rsidRPr="00087836">
                  <w:rPr>
                    <w:rFonts w:ascii="Trebuchet MS" w:hAnsi="Trebuchet MS"/>
                    <w:color w:val="000000" w:themeColor="text1"/>
                    <w:sz w:val="22"/>
                    <w:szCs w:val="22"/>
                    <w:highlight w:val="yellow"/>
                  </w:rPr>
                  <w:t xml:space="preserve">įrašyti </w:t>
                </w:r>
                <w:r w:rsidR="00947206" w:rsidRPr="00087836">
                  <w:rPr>
                    <w:rStyle w:val="PlaceholderText"/>
                    <w:rFonts w:ascii="Trebuchet MS" w:hAnsi="Trebuchet MS"/>
                    <w:color w:val="000000" w:themeColor="text1"/>
                    <w:sz w:val="22"/>
                    <w:szCs w:val="22"/>
                    <w:highlight w:val="yellow"/>
                  </w:rPr>
                  <w:t>pareigas</w:t>
                </w:r>
              </w:sdtContent>
            </w:sdt>
          </w:p>
        </w:tc>
      </w:tr>
      <w:tr w:rsidR="00947206" w:rsidRPr="00087836" w14:paraId="3DB6E405" w14:textId="77777777" w:rsidTr="00903C47">
        <w:tc>
          <w:tcPr>
            <w:tcW w:w="2127" w:type="dxa"/>
            <w:tcMar>
              <w:left w:w="108" w:type="dxa"/>
            </w:tcMar>
          </w:tcPr>
          <w:p w14:paraId="472F8F1F"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Adresas:</w:t>
            </w:r>
          </w:p>
        </w:tc>
        <w:tc>
          <w:tcPr>
            <w:tcW w:w="7229" w:type="dxa"/>
            <w:tcMar>
              <w:left w:w="108" w:type="dxa"/>
            </w:tcMar>
          </w:tcPr>
          <w:p w14:paraId="069282F7"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Pramonės pr. 31 Kaunas</w:t>
            </w:r>
          </w:p>
        </w:tc>
      </w:tr>
      <w:tr w:rsidR="00947206" w:rsidRPr="00087836" w14:paraId="7D6935F2" w14:textId="77777777" w:rsidTr="00903C47">
        <w:tc>
          <w:tcPr>
            <w:tcW w:w="2127" w:type="dxa"/>
            <w:tcMar>
              <w:left w:w="108" w:type="dxa"/>
            </w:tcMar>
          </w:tcPr>
          <w:p w14:paraId="2C5666B0"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Telefonas:</w:t>
            </w:r>
          </w:p>
        </w:tc>
        <w:tc>
          <w:tcPr>
            <w:tcW w:w="7229" w:type="dxa"/>
            <w:tcMar>
              <w:left w:w="108" w:type="dxa"/>
            </w:tcMar>
          </w:tcPr>
          <w:p w14:paraId="09AE43BC" w14:textId="77777777" w:rsidR="00947206" w:rsidRPr="00087836" w:rsidRDefault="00EC3176" w:rsidP="00903C47">
            <w:pPr>
              <w:spacing w:after="0" w:line="240" w:lineRule="auto"/>
              <w:rPr>
                <w:rFonts w:ascii="Trebuchet MS" w:hAnsi="Trebuchet MS"/>
                <w:color w:val="000000" w:themeColor="text1"/>
                <w:sz w:val="22"/>
                <w:szCs w:val="22"/>
              </w:rPr>
            </w:pPr>
            <w:sdt>
              <w:sdtPr>
                <w:rPr>
                  <w:rFonts w:ascii="Trebuchet MS" w:hAnsi="Trebuchet MS"/>
                  <w:color w:val="000000" w:themeColor="text1"/>
                  <w:sz w:val="22"/>
                  <w:szCs w:val="22"/>
                </w:rPr>
                <w:id w:val="39342255"/>
                <w:placeholder>
                  <w:docPart w:val="911BFB67DAC6499C9CEAEFE2BDE1C3FF"/>
                </w:placeholder>
                <w:showingPlcHdr/>
                <w:text/>
              </w:sdtPr>
              <w:sdtEndPr/>
              <w:sdtContent>
                <w:r w:rsidR="00947206" w:rsidRPr="00087836">
                  <w:rPr>
                    <w:rFonts w:ascii="Trebuchet MS" w:hAnsi="Trebuchet MS"/>
                    <w:color w:val="000000" w:themeColor="text1"/>
                    <w:sz w:val="22"/>
                    <w:szCs w:val="22"/>
                    <w:highlight w:val="yellow"/>
                  </w:rPr>
                  <w:t xml:space="preserve">įrašyti </w:t>
                </w:r>
                <w:r w:rsidR="00947206" w:rsidRPr="00087836">
                  <w:rPr>
                    <w:rStyle w:val="PlaceholderText"/>
                    <w:rFonts w:ascii="Trebuchet MS" w:hAnsi="Trebuchet MS"/>
                    <w:color w:val="000000" w:themeColor="text1"/>
                    <w:sz w:val="22"/>
                    <w:szCs w:val="22"/>
                    <w:highlight w:val="yellow"/>
                  </w:rPr>
                  <w:t>telefono numerį</w:t>
                </w:r>
              </w:sdtContent>
            </w:sdt>
          </w:p>
        </w:tc>
      </w:tr>
      <w:tr w:rsidR="00947206" w:rsidRPr="00087836" w14:paraId="44F36B1C" w14:textId="77777777" w:rsidTr="00903C47">
        <w:tc>
          <w:tcPr>
            <w:tcW w:w="2127" w:type="dxa"/>
            <w:tcMar>
              <w:left w:w="108" w:type="dxa"/>
            </w:tcMar>
          </w:tcPr>
          <w:p w14:paraId="48477D06"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El. paštas:</w:t>
            </w:r>
          </w:p>
        </w:tc>
        <w:tc>
          <w:tcPr>
            <w:tcW w:w="7229" w:type="dxa"/>
            <w:tcMar>
              <w:left w:w="108" w:type="dxa"/>
            </w:tcMar>
          </w:tcPr>
          <w:p w14:paraId="79942F9C" w14:textId="77777777" w:rsidR="00947206" w:rsidRPr="00087836" w:rsidRDefault="00EC3176" w:rsidP="00903C47">
            <w:pPr>
              <w:spacing w:after="0" w:line="240" w:lineRule="auto"/>
              <w:rPr>
                <w:rFonts w:ascii="Trebuchet MS" w:hAnsi="Trebuchet MS"/>
                <w:color w:val="000000" w:themeColor="text1"/>
                <w:sz w:val="22"/>
                <w:szCs w:val="22"/>
              </w:rPr>
            </w:pPr>
            <w:sdt>
              <w:sdtPr>
                <w:rPr>
                  <w:rFonts w:ascii="Trebuchet MS" w:hAnsi="Trebuchet MS"/>
                  <w:color w:val="000000" w:themeColor="text1"/>
                  <w:sz w:val="22"/>
                  <w:szCs w:val="22"/>
                </w:rPr>
                <w:id w:val="39342280"/>
                <w:placeholder>
                  <w:docPart w:val="D0C3830691814C16BAB1F0177087018D"/>
                </w:placeholder>
                <w:showingPlcHdr/>
                <w:text/>
              </w:sdtPr>
              <w:sdtEndPr/>
              <w:sdtContent>
                <w:r w:rsidR="00947206" w:rsidRPr="00087836">
                  <w:rPr>
                    <w:rFonts w:ascii="Trebuchet MS" w:hAnsi="Trebuchet MS"/>
                    <w:color w:val="000000" w:themeColor="text1"/>
                    <w:sz w:val="22"/>
                    <w:szCs w:val="22"/>
                    <w:highlight w:val="yellow"/>
                  </w:rPr>
                  <w:t>įrašyti elektroninio pašto adresą</w:t>
                </w:r>
              </w:sdtContent>
            </w:sdt>
          </w:p>
        </w:tc>
      </w:tr>
      <w:tr w:rsidR="00947206" w:rsidRPr="00087836" w14:paraId="3DC1AB09" w14:textId="77777777" w:rsidTr="00903C47">
        <w:tc>
          <w:tcPr>
            <w:tcW w:w="2127" w:type="dxa"/>
            <w:tcBorders>
              <w:bottom w:val="single" w:sz="4" w:space="0" w:color="00000A"/>
            </w:tcBorders>
            <w:tcMar>
              <w:left w:w="108" w:type="dxa"/>
            </w:tcMar>
          </w:tcPr>
          <w:p w14:paraId="4960D954"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Funkcijos</w:t>
            </w:r>
          </w:p>
        </w:tc>
        <w:tc>
          <w:tcPr>
            <w:tcW w:w="7229" w:type="dxa"/>
            <w:tcBorders>
              <w:bottom w:val="single" w:sz="4" w:space="0" w:color="00000A"/>
            </w:tcBorders>
            <w:tcMar>
              <w:left w:w="108" w:type="dxa"/>
            </w:tcMar>
          </w:tcPr>
          <w:p w14:paraId="237E4249" w14:textId="77777777" w:rsidR="00947206" w:rsidRPr="00087836" w:rsidRDefault="00EC3176" w:rsidP="00903C47">
            <w:pPr>
              <w:spacing w:after="0" w:line="240" w:lineRule="auto"/>
              <w:rPr>
                <w:rFonts w:ascii="Trebuchet MS" w:hAnsi="Trebuchet MS"/>
                <w:color w:val="000000" w:themeColor="text1"/>
                <w:sz w:val="22"/>
                <w:szCs w:val="22"/>
              </w:rPr>
            </w:pPr>
            <w:sdt>
              <w:sdtPr>
                <w:rPr>
                  <w:rFonts w:ascii="Trebuchet MS" w:hAnsi="Trebuchet MS"/>
                  <w:color w:val="000000" w:themeColor="text1"/>
                  <w:sz w:val="22"/>
                  <w:szCs w:val="22"/>
                </w:rPr>
                <w:alias w:val="Funkcijos"/>
                <w:tag w:val="Funkcijos"/>
                <w:id w:val="4847229"/>
                <w:placeholder>
                  <w:docPart w:val="106F2E3A3EE14113976AFD68FD77E92F"/>
                </w:placeholder>
                <w:showingPlcHdr/>
                <w:dropDownList>
                  <w:listItem w:displayText="atsakinga už Sutarties vykdymą" w:value="atsakinga už Sutarties vykdymą"/>
                  <w:listItem w:displayText="atsakingas už Sutarties vykdymą" w:value="atsakingas už Sutarties vykdymą"/>
                </w:dropDownList>
              </w:sdtPr>
              <w:sdtEndPr/>
              <w:sdtContent>
                <w:r w:rsidR="00947206" w:rsidRPr="00087836">
                  <w:rPr>
                    <w:rStyle w:val="PlaceholderText"/>
                    <w:rFonts w:ascii="Trebuchet MS" w:hAnsi="Trebuchet MS"/>
                    <w:color w:val="000000" w:themeColor="text1"/>
                    <w:sz w:val="22"/>
                    <w:szCs w:val="22"/>
                    <w:highlight w:val="yellow"/>
                  </w:rPr>
                  <w:t>pasirinkti funkcijas</w:t>
                </w:r>
              </w:sdtContent>
            </w:sdt>
          </w:p>
        </w:tc>
      </w:tr>
      <w:tr w:rsidR="00947206" w:rsidRPr="00087836" w14:paraId="39700CDD" w14:textId="77777777" w:rsidTr="00903C47">
        <w:tc>
          <w:tcPr>
            <w:tcW w:w="2127"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49CB3ACE" w14:textId="77777777" w:rsidR="00947206" w:rsidRPr="00087836" w:rsidRDefault="00947206" w:rsidP="00903C47">
            <w:pPr>
              <w:spacing w:after="0" w:line="240" w:lineRule="auto"/>
              <w:rPr>
                <w:rFonts w:ascii="Trebuchet MS" w:hAnsi="Trebuchet MS"/>
                <w:color w:val="000000" w:themeColor="text1"/>
                <w:sz w:val="22"/>
                <w:szCs w:val="22"/>
              </w:rPr>
            </w:pPr>
          </w:p>
        </w:tc>
        <w:tc>
          <w:tcPr>
            <w:tcW w:w="7229"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149BD611" w14:textId="77777777" w:rsidR="00947206" w:rsidRPr="00087836" w:rsidRDefault="00947206" w:rsidP="00903C47">
            <w:pPr>
              <w:spacing w:after="0" w:line="240" w:lineRule="auto"/>
              <w:rPr>
                <w:rFonts w:ascii="Trebuchet MS" w:hAnsi="Trebuchet MS"/>
                <w:color w:val="000000" w:themeColor="text1"/>
                <w:sz w:val="22"/>
                <w:szCs w:val="22"/>
              </w:rPr>
            </w:pPr>
          </w:p>
        </w:tc>
      </w:tr>
      <w:tr w:rsidR="00947206" w:rsidRPr="00087836" w14:paraId="75B04105" w14:textId="77777777" w:rsidTr="00903C47">
        <w:tc>
          <w:tcPr>
            <w:tcW w:w="2127" w:type="dxa"/>
            <w:tcBorders>
              <w:top w:val="single" w:sz="4" w:space="0" w:color="00000A"/>
              <w:left w:val="single" w:sz="4" w:space="0" w:color="00000A"/>
              <w:bottom w:val="single" w:sz="4" w:space="0" w:color="00000A"/>
              <w:right w:val="single" w:sz="4" w:space="0" w:color="00000A"/>
            </w:tcBorders>
            <w:tcMar>
              <w:left w:w="108" w:type="dxa"/>
            </w:tcMar>
          </w:tcPr>
          <w:p w14:paraId="1AAA4717"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Vardas, pavardė:</w:t>
            </w:r>
          </w:p>
        </w:tc>
        <w:tc>
          <w:tcPr>
            <w:tcW w:w="7229" w:type="dxa"/>
            <w:tcBorders>
              <w:top w:val="single" w:sz="4" w:space="0" w:color="00000A"/>
              <w:left w:val="single" w:sz="4" w:space="0" w:color="00000A"/>
              <w:bottom w:val="single" w:sz="4" w:space="0" w:color="00000A"/>
              <w:right w:val="single" w:sz="4" w:space="0" w:color="00000A"/>
            </w:tcBorders>
            <w:tcMar>
              <w:left w:w="108" w:type="dxa"/>
            </w:tcMar>
          </w:tcPr>
          <w:p w14:paraId="1175F7CD" w14:textId="77777777" w:rsidR="00947206" w:rsidRPr="00087836" w:rsidRDefault="00EC3176" w:rsidP="00903C47">
            <w:pPr>
              <w:spacing w:after="0" w:line="240" w:lineRule="auto"/>
              <w:rPr>
                <w:rFonts w:ascii="Trebuchet MS" w:hAnsi="Trebuchet MS"/>
                <w:color w:val="000000" w:themeColor="text1"/>
                <w:sz w:val="22"/>
                <w:szCs w:val="22"/>
              </w:rPr>
            </w:pPr>
            <w:sdt>
              <w:sdtPr>
                <w:rPr>
                  <w:rFonts w:ascii="Trebuchet MS" w:hAnsi="Trebuchet MS"/>
                  <w:color w:val="000000" w:themeColor="text1"/>
                  <w:sz w:val="22"/>
                  <w:szCs w:val="22"/>
                </w:rPr>
                <w:alias w:val="Atsakingo vardas pavardė"/>
                <w:tag w:val="Atsakingo vardas pavardė"/>
                <w:id w:val="4489294"/>
                <w:placeholder>
                  <w:docPart w:val="9C017605D5844C77BCC17EF9B4654645"/>
                </w:placeholder>
                <w:showingPlcHdr/>
                <w:dropDownList>
                  <w:listItem w:displayText="Laima Inčirauskienė" w:value="Laima Inčirauskienė"/>
                  <w:listItem w:displayText="Milda Jurevičienė" w:value="Milda Jurevičienė"/>
                </w:dropDownList>
              </w:sdtPr>
              <w:sdtEndPr/>
              <w:sdtContent>
                <w:r w:rsidR="00947206" w:rsidRPr="00087836">
                  <w:rPr>
                    <w:rStyle w:val="PlaceholderText"/>
                    <w:rFonts w:ascii="Trebuchet MS" w:hAnsi="Trebuchet MS"/>
                    <w:color w:val="000000" w:themeColor="text1"/>
                    <w:sz w:val="22"/>
                    <w:szCs w:val="22"/>
                    <w:highlight w:val="yellow"/>
                  </w:rPr>
                  <w:t>pasirinkti vardą ir pavardę</w:t>
                </w:r>
              </w:sdtContent>
            </w:sdt>
          </w:p>
        </w:tc>
      </w:tr>
      <w:tr w:rsidR="00947206" w:rsidRPr="00087836" w14:paraId="3B179CA7" w14:textId="77777777" w:rsidTr="00903C47">
        <w:tc>
          <w:tcPr>
            <w:tcW w:w="2127" w:type="dxa"/>
            <w:tcBorders>
              <w:top w:val="single" w:sz="4" w:space="0" w:color="00000A"/>
              <w:left w:val="single" w:sz="4" w:space="0" w:color="00000A"/>
              <w:bottom w:val="single" w:sz="4" w:space="0" w:color="00000A"/>
              <w:right w:val="single" w:sz="4" w:space="0" w:color="00000A"/>
            </w:tcBorders>
            <w:tcMar>
              <w:left w:w="108" w:type="dxa"/>
            </w:tcMar>
          </w:tcPr>
          <w:p w14:paraId="05BB5CF3"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sz w:val="22"/>
                <w:szCs w:val="22"/>
              </w:rPr>
              <w:t>Pareigos</w:t>
            </w:r>
          </w:p>
        </w:tc>
        <w:tc>
          <w:tcPr>
            <w:tcW w:w="7229" w:type="dxa"/>
            <w:tcBorders>
              <w:top w:val="single" w:sz="4" w:space="0" w:color="00000A"/>
              <w:left w:val="single" w:sz="4" w:space="0" w:color="00000A"/>
              <w:bottom w:val="single" w:sz="4" w:space="0" w:color="00000A"/>
              <w:right w:val="single" w:sz="4" w:space="0" w:color="00000A"/>
            </w:tcBorders>
            <w:tcMar>
              <w:left w:w="108" w:type="dxa"/>
            </w:tcMar>
          </w:tcPr>
          <w:p w14:paraId="7FE97AC4" w14:textId="77777777" w:rsidR="00947206" w:rsidRPr="00087836" w:rsidRDefault="00EC3176" w:rsidP="00903C47">
            <w:pPr>
              <w:spacing w:after="0" w:line="240" w:lineRule="auto"/>
              <w:rPr>
                <w:rFonts w:ascii="Trebuchet MS" w:hAnsi="Trebuchet MS"/>
                <w:sz w:val="22"/>
                <w:szCs w:val="22"/>
              </w:rPr>
            </w:pPr>
            <w:sdt>
              <w:sdtPr>
                <w:rPr>
                  <w:rFonts w:ascii="Trebuchet MS" w:hAnsi="Trebuchet MS"/>
                  <w:color w:val="000000" w:themeColor="text1"/>
                  <w:sz w:val="22"/>
                  <w:szCs w:val="22"/>
                </w:rPr>
                <w:alias w:val="Pareigos"/>
                <w:tag w:val="Pareigos"/>
                <w:id w:val="4489295"/>
                <w:placeholder>
                  <w:docPart w:val="2F47EA0F754B4FF68D7965237A49016A"/>
                </w:placeholder>
                <w:showingPlcHdr/>
                <w:dropDownList>
                  <w:listItem w:displayText="Viešųjų pirkimų specialistė" w:value="Viešųjų pirkimų specialistė"/>
                  <w:listItem w:displayText="Viešųjų pirkimų specialistas" w:value="Viešųjų pirkimų specialistas"/>
                  <w:listItem w:displayText="Vyresn. viešųjų pirkimų specialistė" w:value="Vyresn. viešųjų pirkimų specialistė"/>
                </w:dropDownList>
              </w:sdtPr>
              <w:sdtEndPr/>
              <w:sdtContent>
                <w:r w:rsidR="00947206" w:rsidRPr="00087836">
                  <w:rPr>
                    <w:rStyle w:val="PlaceholderText"/>
                    <w:rFonts w:ascii="Trebuchet MS" w:hAnsi="Trebuchet MS"/>
                    <w:color w:val="000000" w:themeColor="text1"/>
                    <w:sz w:val="22"/>
                    <w:szCs w:val="22"/>
                    <w:highlight w:val="yellow"/>
                  </w:rPr>
                  <w:t>pasirinkti pareigas</w:t>
                </w:r>
              </w:sdtContent>
            </w:sdt>
          </w:p>
        </w:tc>
      </w:tr>
      <w:tr w:rsidR="00947206" w:rsidRPr="00087836" w14:paraId="63EEFE3F" w14:textId="77777777" w:rsidTr="00903C47">
        <w:tc>
          <w:tcPr>
            <w:tcW w:w="2127" w:type="dxa"/>
            <w:tcBorders>
              <w:top w:val="single" w:sz="4" w:space="0" w:color="00000A"/>
              <w:left w:val="single" w:sz="4" w:space="0" w:color="00000A"/>
              <w:bottom w:val="single" w:sz="4" w:space="0" w:color="00000A"/>
              <w:right w:val="single" w:sz="4" w:space="0" w:color="00000A"/>
            </w:tcBorders>
            <w:tcMar>
              <w:left w:w="108" w:type="dxa"/>
            </w:tcMar>
          </w:tcPr>
          <w:p w14:paraId="13E1786E"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sz w:val="22"/>
                <w:szCs w:val="22"/>
              </w:rPr>
              <w:t>Adresas:</w:t>
            </w:r>
          </w:p>
        </w:tc>
        <w:tc>
          <w:tcPr>
            <w:tcW w:w="7229" w:type="dxa"/>
            <w:tcBorders>
              <w:top w:val="single" w:sz="4" w:space="0" w:color="00000A"/>
              <w:left w:val="single" w:sz="4" w:space="0" w:color="00000A"/>
              <w:bottom w:val="single" w:sz="4" w:space="0" w:color="00000A"/>
              <w:right w:val="single" w:sz="4" w:space="0" w:color="00000A"/>
            </w:tcBorders>
            <w:tcMar>
              <w:left w:w="108" w:type="dxa"/>
            </w:tcMar>
          </w:tcPr>
          <w:p w14:paraId="4BD5CB8F" w14:textId="5B0BCEB2" w:rsidR="00947206" w:rsidRPr="00087836" w:rsidRDefault="00947206" w:rsidP="00903C47">
            <w:pPr>
              <w:spacing w:after="0" w:line="240" w:lineRule="auto"/>
              <w:rPr>
                <w:rFonts w:ascii="Trebuchet MS" w:hAnsi="Trebuchet MS"/>
                <w:sz w:val="22"/>
                <w:szCs w:val="22"/>
              </w:rPr>
            </w:pPr>
            <w:r w:rsidRPr="00087836">
              <w:rPr>
                <w:rFonts w:ascii="Trebuchet MS" w:hAnsi="Trebuchet MS"/>
                <w:sz w:val="22"/>
                <w:szCs w:val="22"/>
              </w:rPr>
              <w:t>Pramonės pr. 31</w:t>
            </w:r>
            <w:r w:rsidR="00A006BB">
              <w:rPr>
                <w:rFonts w:ascii="Trebuchet MS" w:hAnsi="Trebuchet MS"/>
                <w:sz w:val="22"/>
                <w:szCs w:val="22"/>
              </w:rPr>
              <w:t>,</w:t>
            </w:r>
            <w:r w:rsidRPr="00087836">
              <w:rPr>
                <w:rFonts w:ascii="Trebuchet MS" w:hAnsi="Trebuchet MS"/>
                <w:sz w:val="22"/>
                <w:szCs w:val="22"/>
              </w:rPr>
              <w:t xml:space="preserve"> Kaunas</w:t>
            </w:r>
          </w:p>
        </w:tc>
      </w:tr>
      <w:tr w:rsidR="00947206" w:rsidRPr="00087836" w14:paraId="1FA8766F" w14:textId="77777777" w:rsidTr="00903C47">
        <w:tc>
          <w:tcPr>
            <w:tcW w:w="2127" w:type="dxa"/>
            <w:tcBorders>
              <w:top w:val="single" w:sz="4" w:space="0" w:color="00000A"/>
              <w:left w:val="single" w:sz="4" w:space="0" w:color="00000A"/>
              <w:bottom w:val="single" w:sz="4" w:space="0" w:color="00000A"/>
              <w:right w:val="single" w:sz="4" w:space="0" w:color="00000A"/>
            </w:tcBorders>
            <w:tcMar>
              <w:left w:w="108" w:type="dxa"/>
            </w:tcMar>
          </w:tcPr>
          <w:p w14:paraId="629C93CC"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sz w:val="22"/>
                <w:szCs w:val="22"/>
              </w:rPr>
              <w:t>Telefonas:</w:t>
            </w:r>
          </w:p>
        </w:tc>
        <w:tc>
          <w:tcPr>
            <w:tcW w:w="7229" w:type="dxa"/>
            <w:tcBorders>
              <w:top w:val="single" w:sz="4" w:space="0" w:color="00000A"/>
              <w:left w:val="single" w:sz="4" w:space="0" w:color="00000A"/>
              <w:bottom w:val="single" w:sz="4" w:space="0" w:color="00000A"/>
              <w:right w:val="single" w:sz="4" w:space="0" w:color="00000A"/>
            </w:tcBorders>
            <w:tcMar>
              <w:left w:w="108" w:type="dxa"/>
            </w:tcMar>
          </w:tcPr>
          <w:p w14:paraId="2BDEDBF1" w14:textId="6405944B" w:rsidR="00947206" w:rsidRPr="00087836" w:rsidRDefault="00A0062F" w:rsidP="00903C47">
            <w:pPr>
              <w:spacing w:after="0" w:line="240" w:lineRule="auto"/>
              <w:rPr>
                <w:rFonts w:ascii="Trebuchet MS" w:hAnsi="Trebuchet MS"/>
                <w:sz w:val="22"/>
                <w:szCs w:val="22"/>
              </w:rPr>
            </w:pPr>
            <w:r>
              <w:rPr>
                <w:rFonts w:ascii="Trebuchet MS" w:hAnsi="Trebuchet MS"/>
                <w:sz w:val="22"/>
                <w:szCs w:val="22"/>
              </w:rPr>
              <w:t>+370</w:t>
            </w:r>
            <w:r w:rsidR="00947206" w:rsidRPr="00087836">
              <w:rPr>
                <w:rFonts w:ascii="Trebuchet MS" w:hAnsi="Trebuchet MS"/>
                <w:sz w:val="22"/>
                <w:szCs w:val="22"/>
              </w:rPr>
              <w:t xml:space="preserve"> 37 403924</w:t>
            </w:r>
          </w:p>
        </w:tc>
      </w:tr>
      <w:tr w:rsidR="00947206" w:rsidRPr="00087836" w14:paraId="5363405D" w14:textId="77777777" w:rsidTr="00903C47">
        <w:tc>
          <w:tcPr>
            <w:tcW w:w="2127" w:type="dxa"/>
            <w:tcBorders>
              <w:top w:val="single" w:sz="4" w:space="0" w:color="00000A"/>
              <w:left w:val="single" w:sz="4" w:space="0" w:color="00000A"/>
              <w:bottom w:val="single" w:sz="4" w:space="0" w:color="00000A"/>
              <w:right w:val="single" w:sz="4" w:space="0" w:color="00000A"/>
            </w:tcBorders>
            <w:tcMar>
              <w:left w:w="108" w:type="dxa"/>
            </w:tcMar>
          </w:tcPr>
          <w:p w14:paraId="1CD4378D"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sz w:val="22"/>
                <w:szCs w:val="22"/>
              </w:rPr>
              <w:t>El. paštas:</w:t>
            </w:r>
          </w:p>
        </w:tc>
        <w:tc>
          <w:tcPr>
            <w:tcW w:w="7229" w:type="dxa"/>
            <w:tcBorders>
              <w:top w:val="single" w:sz="4" w:space="0" w:color="00000A"/>
              <w:left w:val="single" w:sz="4" w:space="0" w:color="00000A"/>
              <w:bottom w:val="single" w:sz="4" w:space="0" w:color="00000A"/>
              <w:right w:val="single" w:sz="4" w:space="0" w:color="00000A"/>
            </w:tcBorders>
            <w:tcMar>
              <w:left w:w="108" w:type="dxa"/>
            </w:tcMar>
          </w:tcPr>
          <w:p w14:paraId="1463CAAE" w14:textId="77777777" w:rsidR="00947206" w:rsidRPr="00087836" w:rsidRDefault="00EC3176" w:rsidP="00903C47">
            <w:pPr>
              <w:spacing w:after="0" w:line="240" w:lineRule="auto"/>
              <w:rPr>
                <w:rFonts w:ascii="Trebuchet MS" w:hAnsi="Trebuchet MS"/>
                <w:sz w:val="22"/>
                <w:szCs w:val="22"/>
              </w:rPr>
            </w:pPr>
            <w:sdt>
              <w:sdtPr>
                <w:rPr>
                  <w:rFonts w:ascii="Trebuchet MS" w:hAnsi="Trebuchet MS"/>
                  <w:color w:val="000000" w:themeColor="text1"/>
                  <w:sz w:val="22"/>
                  <w:szCs w:val="22"/>
                </w:rPr>
                <w:alias w:val="Elektroninio pašto adresas"/>
                <w:tag w:val="Elektroninio pašto adresas"/>
                <w:id w:val="4489296"/>
                <w:placeholder>
                  <w:docPart w:val="1BF9971E5FFB4DDF8B05303EFF15B41C"/>
                </w:placeholder>
                <w:showingPlcHdr/>
                <w:dropDownList>
                  <w:listItem w:displayText="laima.incirauskiene@kaunopoliklinika.lt" w:value="laima.incirauskiene@kaunopoliklinika.lt"/>
                  <w:listItem w:displayText="milda.jureviciene@kaunopoliklinika.lt" w:value="milda.jureviciene@kaunopoliklinika.lt"/>
                </w:dropDownList>
              </w:sdtPr>
              <w:sdtEndPr/>
              <w:sdtContent>
                <w:r w:rsidR="00947206" w:rsidRPr="00087836">
                  <w:rPr>
                    <w:rStyle w:val="PlaceholderText"/>
                    <w:rFonts w:ascii="Trebuchet MS" w:hAnsi="Trebuchet MS"/>
                    <w:color w:val="000000" w:themeColor="text1"/>
                    <w:sz w:val="22"/>
                    <w:szCs w:val="22"/>
                    <w:highlight w:val="yellow"/>
                  </w:rPr>
                  <w:t xml:space="preserve">pasirinkti </w:t>
                </w:r>
                <w:r w:rsidR="00947206" w:rsidRPr="00087836">
                  <w:rPr>
                    <w:rFonts w:ascii="Trebuchet MS" w:hAnsi="Trebuchet MS"/>
                    <w:color w:val="000000" w:themeColor="text1"/>
                    <w:sz w:val="22"/>
                    <w:szCs w:val="22"/>
                    <w:highlight w:val="yellow"/>
                  </w:rPr>
                  <w:t>elektroninio pašto adresą</w:t>
                </w:r>
              </w:sdtContent>
            </w:sdt>
          </w:p>
        </w:tc>
      </w:tr>
      <w:tr w:rsidR="00947206" w:rsidRPr="00087836" w14:paraId="4A29871D" w14:textId="77777777" w:rsidTr="00903C47">
        <w:tc>
          <w:tcPr>
            <w:tcW w:w="2127" w:type="dxa"/>
            <w:tcBorders>
              <w:top w:val="single" w:sz="4" w:space="0" w:color="00000A"/>
              <w:left w:val="single" w:sz="4" w:space="0" w:color="00000A"/>
              <w:bottom w:val="single" w:sz="4" w:space="0" w:color="00000A"/>
              <w:right w:val="single" w:sz="4" w:space="0" w:color="00000A"/>
            </w:tcBorders>
            <w:tcMar>
              <w:left w:w="108" w:type="dxa"/>
            </w:tcMar>
          </w:tcPr>
          <w:p w14:paraId="21A910BF"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sz w:val="22"/>
                <w:szCs w:val="22"/>
              </w:rPr>
              <w:t>Funkcijos</w:t>
            </w:r>
          </w:p>
        </w:tc>
        <w:tc>
          <w:tcPr>
            <w:tcW w:w="7229" w:type="dxa"/>
            <w:tcBorders>
              <w:top w:val="single" w:sz="4" w:space="0" w:color="00000A"/>
              <w:left w:val="single" w:sz="4" w:space="0" w:color="00000A"/>
              <w:bottom w:val="single" w:sz="4" w:space="0" w:color="00000A"/>
              <w:right w:val="single" w:sz="4" w:space="0" w:color="00000A"/>
            </w:tcBorders>
            <w:tcMar>
              <w:left w:w="108" w:type="dxa"/>
            </w:tcMar>
          </w:tcPr>
          <w:p w14:paraId="6DF42482" w14:textId="77777777" w:rsidR="00947206" w:rsidRPr="00087836" w:rsidRDefault="00EC3176" w:rsidP="00903C47">
            <w:pPr>
              <w:spacing w:after="0" w:line="240" w:lineRule="auto"/>
              <w:rPr>
                <w:rFonts w:ascii="Trebuchet MS" w:hAnsi="Trebuchet MS"/>
                <w:sz w:val="22"/>
                <w:szCs w:val="22"/>
              </w:rPr>
            </w:pPr>
            <w:sdt>
              <w:sdtPr>
                <w:rPr>
                  <w:rFonts w:ascii="Trebuchet MS" w:hAnsi="Trebuchet MS"/>
                  <w:color w:val="000000" w:themeColor="text1"/>
                  <w:sz w:val="22"/>
                  <w:szCs w:val="22"/>
                </w:rPr>
                <w:alias w:val="Funkcijos"/>
                <w:tag w:val="Funkcijos"/>
                <w:id w:val="39342183"/>
                <w:placeholder>
                  <w:docPart w:val="96955F7BF57847FDA2D785F094BCD33E"/>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dropDownList>
              </w:sdtPr>
              <w:sdtEndPr/>
              <w:sdtContent>
                <w:r w:rsidR="00947206" w:rsidRPr="00087836">
                  <w:rPr>
                    <w:rStyle w:val="PlaceholderText"/>
                    <w:rFonts w:ascii="Trebuchet MS" w:hAnsi="Trebuchet MS"/>
                    <w:color w:val="000000" w:themeColor="text1"/>
                    <w:sz w:val="22"/>
                    <w:szCs w:val="22"/>
                    <w:highlight w:val="yellow"/>
                  </w:rPr>
                  <w:t>pasirinkti funkcijas</w:t>
                </w:r>
              </w:sdtContent>
            </w:sdt>
          </w:p>
        </w:tc>
      </w:tr>
    </w:tbl>
    <w:p w14:paraId="36312EFD" w14:textId="77777777" w:rsidR="00947206" w:rsidRPr="00087836" w:rsidRDefault="00947206" w:rsidP="00A006BB">
      <w:pPr>
        <w:tabs>
          <w:tab w:val="left" w:pos="0"/>
          <w:tab w:val="left" w:pos="1134"/>
        </w:tabs>
        <w:spacing w:after="0" w:line="240" w:lineRule="auto"/>
        <w:jc w:val="both"/>
        <w:rPr>
          <w:rFonts w:ascii="Trebuchet MS" w:hAnsi="Trebuchet MS" w:cs="Trebuchet MS"/>
          <w:sz w:val="22"/>
          <w:szCs w:val="22"/>
        </w:rPr>
      </w:pPr>
    </w:p>
    <w:p w14:paraId="17E47661" w14:textId="69B9769A" w:rsidR="00947206" w:rsidRPr="00FD509D" w:rsidRDefault="0025360D" w:rsidP="00A006BB">
      <w:pPr>
        <w:pStyle w:val="ListParagraph"/>
        <w:numPr>
          <w:ilvl w:val="1"/>
          <w:numId w:val="38"/>
        </w:numPr>
        <w:tabs>
          <w:tab w:val="left" w:pos="0"/>
          <w:tab w:val="left" w:pos="1134"/>
        </w:tabs>
        <w:suppressAutoHyphens/>
        <w:spacing w:after="0" w:line="240" w:lineRule="auto"/>
        <w:ind w:left="0" w:firstLine="567"/>
        <w:jc w:val="both"/>
        <w:rPr>
          <w:rFonts w:ascii="Trebuchet MS" w:hAnsi="Trebuchet MS"/>
          <w:color w:val="000000" w:themeColor="text1"/>
          <w:sz w:val="22"/>
          <w:szCs w:val="22"/>
        </w:rPr>
      </w:pPr>
      <w:r w:rsidRPr="00FD509D">
        <w:rPr>
          <w:rFonts w:ascii="Trebuchet MS" w:hAnsi="Trebuchet MS" w:cs="Trebuchet MS"/>
          <w:color w:val="000000" w:themeColor="text1"/>
          <w:sz w:val="22"/>
          <w:szCs w:val="22"/>
        </w:rPr>
        <w:t>Paslaug</w:t>
      </w:r>
      <w:r>
        <w:rPr>
          <w:rFonts w:ascii="Trebuchet MS" w:hAnsi="Trebuchet MS" w:cs="Trebuchet MS"/>
          <w:color w:val="000000" w:themeColor="text1"/>
          <w:sz w:val="22"/>
          <w:szCs w:val="22"/>
        </w:rPr>
        <w:t>ų</w:t>
      </w:r>
      <w:r w:rsidRPr="00FD509D">
        <w:rPr>
          <w:rFonts w:ascii="Trebuchet MS" w:hAnsi="Trebuchet MS" w:cs="Trebuchet MS"/>
          <w:color w:val="000000" w:themeColor="text1"/>
          <w:sz w:val="22"/>
          <w:szCs w:val="22"/>
        </w:rPr>
        <w:t xml:space="preserve"> </w:t>
      </w:r>
      <w:r w:rsidR="00947206" w:rsidRPr="00FD509D">
        <w:rPr>
          <w:rFonts w:ascii="Trebuchet MS" w:hAnsi="Trebuchet MS" w:cs="Trebuchet MS"/>
          <w:color w:val="000000" w:themeColor="text1"/>
          <w:sz w:val="22"/>
          <w:szCs w:val="22"/>
        </w:rPr>
        <w:t>teikėjo paskirtas asmuo, atsakingas už Sutarties vykdymą: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229"/>
      </w:tblGrid>
      <w:tr w:rsidR="00947206" w:rsidRPr="00087836" w14:paraId="1197833B" w14:textId="77777777" w:rsidTr="00903C47">
        <w:tc>
          <w:tcPr>
            <w:tcW w:w="2127" w:type="dxa"/>
            <w:shd w:val="clear" w:color="auto" w:fill="auto"/>
          </w:tcPr>
          <w:p w14:paraId="329E323E" w14:textId="77777777" w:rsidR="00947206" w:rsidRPr="00087836" w:rsidRDefault="00947206" w:rsidP="00A006BB">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Vardas, pavardė:</w:t>
            </w:r>
          </w:p>
        </w:tc>
        <w:tc>
          <w:tcPr>
            <w:tcW w:w="7229" w:type="dxa"/>
          </w:tcPr>
          <w:p w14:paraId="79FA478A" w14:textId="77777777" w:rsidR="00947206" w:rsidRPr="00087836" w:rsidRDefault="00EC3176" w:rsidP="00A006BB">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18323238"/>
                <w:placeholder>
                  <w:docPart w:val="5AD6649B837F4303969BA72C09566771"/>
                </w:placeholder>
                <w:showingPlcHdr/>
                <w:text/>
              </w:sdtPr>
              <w:sdtEndPr/>
              <w:sdtContent>
                <w:r w:rsidR="00947206" w:rsidRPr="00087836">
                  <w:rPr>
                    <w:rFonts w:ascii="Trebuchet MS" w:hAnsi="Trebuchet MS"/>
                    <w:color w:val="000000" w:themeColor="text1"/>
                    <w:sz w:val="22"/>
                    <w:szCs w:val="22"/>
                    <w:highlight w:val="yellow"/>
                  </w:rPr>
                  <w:t xml:space="preserve">įrašyti </w:t>
                </w:r>
                <w:r w:rsidR="00947206" w:rsidRPr="00087836">
                  <w:rPr>
                    <w:rStyle w:val="PlaceholderText"/>
                    <w:rFonts w:ascii="Trebuchet MS" w:hAnsi="Trebuchet MS"/>
                    <w:color w:val="000000" w:themeColor="text1"/>
                    <w:sz w:val="22"/>
                    <w:szCs w:val="22"/>
                    <w:highlight w:val="yellow"/>
                  </w:rPr>
                  <w:t>vardą ir pavardę</w:t>
                </w:r>
              </w:sdtContent>
            </w:sdt>
          </w:p>
        </w:tc>
      </w:tr>
      <w:tr w:rsidR="00947206" w:rsidRPr="00087836" w14:paraId="306F8F16" w14:textId="77777777" w:rsidTr="00903C47">
        <w:tc>
          <w:tcPr>
            <w:tcW w:w="2127" w:type="dxa"/>
            <w:shd w:val="clear" w:color="auto" w:fill="auto"/>
          </w:tcPr>
          <w:p w14:paraId="7C9218EA" w14:textId="77777777" w:rsidR="00947206" w:rsidRPr="00087836" w:rsidRDefault="00947206" w:rsidP="00A006BB">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Adresas:</w:t>
            </w:r>
          </w:p>
        </w:tc>
        <w:tc>
          <w:tcPr>
            <w:tcW w:w="7229" w:type="dxa"/>
          </w:tcPr>
          <w:p w14:paraId="0BD2C8D7" w14:textId="77777777" w:rsidR="00947206" w:rsidRPr="00087836" w:rsidRDefault="00EC3176" w:rsidP="00A006BB">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39342253"/>
                <w:placeholder>
                  <w:docPart w:val="FA6DB9A1C8F44D7598DAE5CD7E7A7AD1"/>
                </w:placeholder>
                <w:showingPlcHdr/>
                <w:text/>
              </w:sdtPr>
              <w:sdtEndPr/>
              <w:sdtContent>
                <w:r w:rsidR="00947206" w:rsidRPr="00087836">
                  <w:rPr>
                    <w:rFonts w:ascii="Trebuchet MS" w:hAnsi="Trebuchet MS"/>
                    <w:color w:val="000000" w:themeColor="text1"/>
                    <w:sz w:val="22"/>
                    <w:szCs w:val="22"/>
                    <w:highlight w:val="yellow"/>
                  </w:rPr>
                  <w:t>įrašyti</w:t>
                </w:r>
                <w:r w:rsidR="00947206" w:rsidRPr="00087836">
                  <w:rPr>
                    <w:rStyle w:val="PlaceholderText"/>
                    <w:rFonts w:ascii="Trebuchet MS" w:hAnsi="Trebuchet MS"/>
                    <w:color w:val="000000" w:themeColor="text1"/>
                    <w:sz w:val="22"/>
                    <w:szCs w:val="22"/>
                    <w:highlight w:val="yellow"/>
                  </w:rPr>
                  <w:t xml:space="preserve"> adresą</w:t>
                </w:r>
              </w:sdtContent>
            </w:sdt>
          </w:p>
        </w:tc>
      </w:tr>
      <w:tr w:rsidR="00947206" w:rsidRPr="00087836" w14:paraId="4D93B958" w14:textId="77777777" w:rsidTr="00903C47">
        <w:tc>
          <w:tcPr>
            <w:tcW w:w="2127" w:type="dxa"/>
            <w:shd w:val="clear" w:color="auto" w:fill="auto"/>
          </w:tcPr>
          <w:p w14:paraId="42D1148F" w14:textId="77777777" w:rsidR="00947206" w:rsidRPr="00087836" w:rsidRDefault="00947206" w:rsidP="00A006BB">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Telefonas:</w:t>
            </w:r>
          </w:p>
        </w:tc>
        <w:tc>
          <w:tcPr>
            <w:tcW w:w="7229" w:type="dxa"/>
          </w:tcPr>
          <w:p w14:paraId="6A0E9C6C" w14:textId="77777777" w:rsidR="00947206" w:rsidRPr="00087836" w:rsidRDefault="00EC3176" w:rsidP="00A006BB">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18323242"/>
                <w:placeholder>
                  <w:docPart w:val="3F9AE109131447D68F34F1EDBC344888"/>
                </w:placeholder>
                <w:showingPlcHdr/>
                <w:text/>
              </w:sdtPr>
              <w:sdtEndPr/>
              <w:sdtContent>
                <w:r w:rsidR="00947206" w:rsidRPr="00087836">
                  <w:rPr>
                    <w:rFonts w:ascii="Trebuchet MS" w:hAnsi="Trebuchet MS"/>
                    <w:color w:val="000000" w:themeColor="text1"/>
                    <w:sz w:val="22"/>
                    <w:szCs w:val="22"/>
                    <w:highlight w:val="yellow"/>
                  </w:rPr>
                  <w:t xml:space="preserve">įrašyti </w:t>
                </w:r>
                <w:r w:rsidR="00947206" w:rsidRPr="00087836">
                  <w:rPr>
                    <w:rStyle w:val="PlaceholderText"/>
                    <w:rFonts w:ascii="Trebuchet MS" w:hAnsi="Trebuchet MS"/>
                    <w:color w:val="000000" w:themeColor="text1"/>
                    <w:sz w:val="22"/>
                    <w:szCs w:val="22"/>
                    <w:highlight w:val="yellow"/>
                  </w:rPr>
                  <w:t>telefono numerį</w:t>
                </w:r>
              </w:sdtContent>
            </w:sdt>
          </w:p>
        </w:tc>
      </w:tr>
      <w:tr w:rsidR="00947206" w:rsidRPr="00087836" w14:paraId="1E2D7888" w14:textId="77777777" w:rsidTr="00903C47">
        <w:tc>
          <w:tcPr>
            <w:tcW w:w="2127" w:type="dxa"/>
            <w:shd w:val="clear" w:color="auto" w:fill="auto"/>
          </w:tcPr>
          <w:p w14:paraId="373A4434" w14:textId="77777777" w:rsidR="00947206" w:rsidRPr="00087836" w:rsidRDefault="00947206" w:rsidP="00A006BB">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El. paštas:</w:t>
            </w:r>
          </w:p>
        </w:tc>
        <w:tc>
          <w:tcPr>
            <w:tcW w:w="7229" w:type="dxa"/>
          </w:tcPr>
          <w:p w14:paraId="5157538F" w14:textId="77777777" w:rsidR="00947206" w:rsidRPr="00087836" w:rsidRDefault="00EC3176" w:rsidP="00A006BB">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18323244"/>
                <w:placeholder>
                  <w:docPart w:val="32D565CC2F1B4764A5D7B496A5A11F33"/>
                </w:placeholder>
                <w:showingPlcHdr/>
                <w:text/>
              </w:sdtPr>
              <w:sdtEndPr/>
              <w:sdtContent>
                <w:r w:rsidR="00947206" w:rsidRPr="00087836">
                  <w:rPr>
                    <w:rFonts w:ascii="Trebuchet MS" w:hAnsi="Trebuchet MS"/>
                    <w:color w:val="000000" w:themeColor="text1"/>
                    <w:sz w:val="22"/>
                    <w:szCs w:val="22"/>
                    <w:highlight w:val="yellow"/>
                  </w:rPr>
                  <w:t>įrašyti elektroninio pašto adresą</w:t>
                </w:r>
              </w:sdtContent>
            </w:sdt>
          </w:p>
        </w:tc>
      </w:tr>
    </w:tbl>
    <w:p w14:paraId="5175BC3E" w14:textId="3CC07A5E" w:rsidR="00947206" w:rsidRPr="00087836" w:rsidRDefault="0025360D" w:rsidP="00A006BB">
      <w:pPr>
        <w:numPr>
          <w:ilvl w:val="1"/>
          <w:numId w:val="38"/>
        </w:numPr>
        <w:tabs>
          <w:tab w:val="left" w:pos="540"/>
          <w:tab w:val="left" w:pos="1134"/>
        </w:tabs>
        <w:suppressAutoHyphens/>
        <w:spacing w:after="0" w:line="240" w:lineRule="auto"/>
        <w:ind w:left="0" w:firstLine="567"/>
        <w:jc w:val="both"/>
        <w:rPr>
          <w:rFonts w:ascii="Trebuchet MS" w:hAnsi="Trebuchet MS"/>
          <w:color w:val="000000" w:themeColor="text1"/>
          <w:sz w:val="22"/>
          <w:szCs w:val="22"/>
        </w:rPr>
      </w:pPr>
      <w:r w:rsidRPr="00087836">
        <w:rPr>
          <w:rFonts w:ascii="Trebuchet MS" w:hAnsi="Trebuchet MS" w:cs="Trebuchet MS"/>
          <w:color w:val="000000" w:themeColor="text1"/>
          <w:sz w:val="22"/>
          <w:szCs w:val="22"/>
        </w:rPr>
        <w:t>Paslaug</w:t>
      </w:r>
      <w:r>
        <w:rPr>
          <w:rFonts w:ascii="Trebuchet MS" w:hAnsi="Trebuchet MS" w:cs="Trebuchet MS"/>
          <w:color w:val="000000" w:themeColor="text1"/>
          <w:sz w:val="22"/>
          <w:szCs w:val="22"/>
        </w:rPr>
        <w:t>ų</w:t>
      </w:r>
      <w:r w:rsidRPr="00087836">
        <w:rPr>
          <w:rFonts w:ascii="Trebuchet MS" w:hAnsi="Trebuchet MS" w:cs="Trebuchet MS"/>
          <w:color w:val="000000" w:themeColor="text1"/>
          <w:sz w:val="22"/>
          <w:szCs w:val="22"/>
        </w:rPr>
        <w:t xml:space="preserve"> </w:t>
      </w:r>
      <w:r w:rsidR="00947206" w:rsidRPr="00087836">
        <w:rPr>
          <w:rFonts w:ascii="Trebuchet MS" w:hAnsi="Trebuchet MS" w:cs="Trebuchet MS"/>
          <w:color w:val="000000" w:themeColor="text1"/>
          <w:sz w:val="22"/>
          <w:szCs w:val="22"/>
        </w:rPr>
        <w:t>teikėjo ir Užsakovo vienas kitam siunčiami pranešimai turi būti raštiški ir siunčiami šiais adresais:</w:t>
      </w:r>
    </w:p>
    <w:p w14:paraId="2CC37143" w14:textId="62AC2C4C" w:rsidR="00947206" w:rsidRPr="00087836" w:rsidRDefault="0025360D" w:rsidP="00A006BB">
      <w:pPr>
        <w:spacing w:after="0" w:line="240" w:lineRule="auto"/>
        <w:ind w:firstLine="567"/>
        <w:jc w:val="both"/>
        <w:rPr>
          <w:rFonts w:ascii="Trebuchet MS" w:hAnsi="Trebuchet MS"/>
          <w:color w:val="000000" w:themeColor="text1"/>
          <w:sz w:val="22"/>
          <w:szCs w:val="22"/>
        </w:rPr>
      </w:pPr>
      <w:r w:rsidRPr="00087836">
        <w:rPr>
          <w:rFonts w:ascii="Trebuchet MS" w:hAnsi="Trebuchet MS" w:cs="Trebuchet MS"/>
          <w:color w:val="000000" w:themeColor="text1"/>
          <w:sz w:val="22"/>
          <w:szCs w:val="22"/>
        </w:rPr>
        <w:t>Paslaug</w:t>
      </w:r>
      <w:r>
        <w:rPr>
          <w:rFonts w:ascii="Trebuchet MS" w:hAnsi="Trebuchet MS" w:cs="Trebuchet MS"/>
          <w:color w:val="000000" w:themeColor="text1"/>
          <w:sz w:val="22"/>
          <w:szCs w:val="22"/>
        </w:rPr>
        <w:t>ų</w:t>
      </w:r>
      <w:r w:rsidRPr="00087836">
        <w:rPr>
          <w:rFonts w:ascii="Trebuchet MS" w:hAnsi="Trebuchet MS" w:cs="Trebuchet MS"/>
          <w:color w:val="000000" w:themeColor="text1"/>
          <w:sz w:val="22"/>
          <w:szCs w:val="22"/>
        </w:rPr>
        <w:t xml:space="preserve"> </w:t>
      </w:r>
      <w:r w:rsidR="00947206" w:rsidRPr="00087836">
        <w:rPr>
          <w:rFonts w:ascii="Trebuchet MS" w:hAnsi="Trebuchet MS" w:cs="Trebuchet MS"/>
          <w:color w:val="000000" w:themeColor="text1"/>
          <w:sz w:val="22"/>
          <w:szCs w:val="22"/>
        </w:rPr>
        <w:t xml:space="preserve">teikėjui- </w:t>
      </w:r>
    </w:p>
    <w:tbl>
      <w:tblPr>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238"/>
      </w:tblGrid>
      <w:tr w:rsidR="00947206" w:rsidRPr="00087836" w14:paraId="0601D7DB" w14:textId="77777777" w:rsidTr="00903C47">
        <w:tc>
          <w:tcPr>
            <w:tcW w:w="2127" w:type="dxa"/>
            <w:shd w:val="clear" w:color="auto" w:fill="auto"/>
          </w:tcPr>
          <w:p w14:paraId="60DCEFE7"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Vardas, pavardė:</w:t>
            </w:r>
          </w:p>
        </w:tc>
        <w:tc>
          <w:tcPr>
            <w:tcW w:w="7238" w:type="dxa"/>
          </w:tcPr>
          <w:p w14:paraId="16EC6596" w14:textId="77777777" w:rsidR="00947206" w:rsidRPr="00087836" w:rsidRDefault="00EC3176" w:rsidP="00903C47">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101688860"/>
                <w:placeholder>
                  <w:docPart w:val="36EE63B1E3954F529415BE6BCBE2B443"/>
                </w:placeholder>
                <w:showingPlcHdr/>
                <w:text/>
              </w:sdtPr>
              <w:sdtEndPr/>
              <w:sdtContent>
                <w:r w:rsidR="00947206" w:rsidRPr="00087836">
                  <w:rPr>
                    <w:rFonts w:ascii="Trebuchet MS" w:hAnsi="Trebuchet MS"/>
                    <w:color w:val="000000" w:themeColor="text1"/>
                    <w:sz w:val="22"/>
                    <w:szCs w:val="22"/>
                    <w:highlight w:val="yellow"/>
                  </w:rPr>
                  <w:t xml:space="preserve">įrašyti </w:t>
                </w:r>
                <w:r w:rsidR="00947206" w:rsidRPr="00087836">
                  <w:rPr>
                    <w:rStyle w:val="PlaceholderText"/>
                    <w:rFonts w:ascii="Trebuchet MS" w:hAnsi="Trebuchet MS"/>
                    <w:color w:val="000000" w:themeColor="text1"/>
                    <w:sz w:val="22"/>
                    <w:szCs w:val="22"/>
                    <w:highlight w:val="yellow"/>
                  </w:rPr>
                  <w:t>vardą ir pavardę</w:t>
                </w:r>
              </w:sdtContent>
            </w:sdt>
          </w:p>
        </w:tc>
      </w:tr>
      <w:tr w:rsidR="00947206" w:rsidRPr="00087836" w14:paraId="177E932F" w14:textId="77777777" w:rsidTr="00903C47">
        <w:tc>
          <w:tcPr>
            <w:tcW w:w="2127" w:type="dxa"/>
            <w:shd w:val="clear" w:color="auto" w:fill="auto"/>
          </w:tcPr>
          <w:p w14:paraId="0FC28E0E"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Adresas:</w:t>
            </w:r>
          </w:p>
        </w:tc>
        <w:tc>
          <w:tcPr>
            <w:tcW w:w="7238" w:type="dxa"/>
          </w:tcPr>
          <w:p w14:paraId="35D069FB" w14:textId="77777777" w:rsidR="00947206" w:rsidRPr="00087836" w:rsidRDefault="00EC3176" w:rsidP="00903C47">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101688861"/>
                <w:placeholder>
                  <w:docPart w:val="85EFB82DF3BE47AF8E369642DB0E2F92"/>
                </w:placeholder>
                <w:showingPlcHdr/>
                <w:text/>
              </w:sdtPr>
              <w:sdtEndPr/>
              <w:sdtContent>
                <w:r w:rsidR="00947206" w:rsidRPr="00087836">
                  <w:rPr>
                    <w:rFonts w:ascii="Trebuchet MS" w:hAnsi="Trebuchet MS"/>
                    <w:color w:val="000000" w:themeColor="text1"/>
                    <w:sz w:val="22"/>
                    <w:szCs w:val="22"/>
                    <w:highlight w:val="yellow"/>
                  </w:rPr>
                  <w:t>įrašyti</w:t>
                </w:r>
                <w:r w:rsidR="00947206" w:rsidRPr="00087836">
                  <w:rPr>
                    <w:rStyle w:val="PlaceholderText"/>
                    <w:rFonts w:ascii="Trebuchet MS" w:hAnsi="Trebuchet MS"/>
                    <w:color w:val="000000" w:themeColor="text1"/>
                    <w:sz w:val="22"/>
                    <w:szCs w:val="22"/>
                    <w:highlight w:val="yellow"/>
                  </w:rPr>
                  <w:t xml:space="preserve"> adresą</w:t>
                </w:r>
              </w:sdtContent>
            </w:sdt>
          </w:p>
        </w:tc>
      </w:tr>
      <w:tr w:rsidR="00947206" w:rsidRPr="00087836" w14:paraId="114FFFDE" w14:textId="77777777" w:rsidTr="00903C47">
        <w:tc>
          <w:tcPr>
            <w:tcW w:w="2127" w:type="dxa"/>
            <w:shd w:val="clear" w:color="auto" w:fill="auto"/>
          </w:tcPr>
          <w:p w14:paraId="6DE1331C"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Telefonas:</w:t>
            </w:r>
          </w:p>
        </w:tc>
        <w:tc>
          <w:tcPr>
            <w:tcW w:w="7238" w:type="dxa"/>
          </w:tcPr>
          <w:p w14:paraId="7372AC7C" w14:textId="77777777" w:rsidR="00947206" w:rsidRPr="00087836" w:rsidRDefault="00EC3176" w:rsidP="00903C47">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101688862"/>
                <w:placeholder>
                  <w:docPart w:val="8FB1E9DA7C024C12BF8FDCCDCC6D032E"/>
                </w:placeholder>
                <w:showingPlcHdr/>
                <w:text/>
              </w:sdtPr>
              <w:sdtEndPr/>
              <w:sdtContent>
                <w:r w:rsidR="00947206" w:rsidRPr="00087836">
                  <w:rPr>
                    <w:rFonts w:ascii="Trebuchet MS" w:hAnsi="Trebuchet MS"/>
                    <w:color w:val="000000" w:themeColor="text1"/>
                    <w:sz w:val="22"/>
                    <w:szCs w:val="22"/>
                    <w:highlight w:val="yellow"/>
                  </w:rPr>
                  <w:t xml:space="preserve">įrašyti </w:t>
                </w:r>
                <w:r w:rsidR="00947206" w:rsidRPr="00087836">
                  <w:rPr>
                    <w:rStyle w:val="PlaceholderText"/>
                    <w:rFonts w:ascii="Trebuchet MS" w:hAnsi="Trebuchet MS"/>
                    <w:color w:val="000000" w:themeColor="text1"/>
                    <w:sz w:val="22"/>
                    <w:szCs w:val="22"/>
                    <w:highlight w:val="yellow"/>
                  </w:rPr>
                  <w:t>telefono numerį</w:t>
                </w:r>
              </w:sdtContent>
            </w:sdt>
          </w:p>
        </w:tc>
      </w:tr>
      <w:tr w:rsidR="00947206" w:rsidRPr="00087836" w14:paraId="63154CB2" w14:textId="77777777" w:rsidTr="00903C47">
        <w:tc>
          <w:tcPr>
            <w:tcW w:w="2127" w:type="dxa"/>
            <w:shd w:val="clear" w:color="auto" w:fill="auto"/>
          </w:tcPr>
          <w:p w14:paraId="4517B400"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El. paštas:</w:t>
            </w:r>
          </w:p>
        </w:tc>
        <w:tc>
          <w:tcPr>
            <w:tcW w:w="7238" w:type="dxa"/>
          </w:tcPr>
          <w:p w14:paraId="3961415D" w14:textId="77777777" w:rsidR="00947206" w:rsidRPr="00087836" w:rsidRDefault="00EC3176" w:rsidP="00903C47">
            <w:pPr>
              <w:snapToGrid w:val="0"/>
              <w:spacing w:after="0" w:line="240" w:lineRule="auto"/>
              <w:rPr>
                <w:rFonts w:ascii="Trebuchet MS" w:hAnsi="Trebuchet MS" w:cs="Trebuchet MS"/>
                <w:color w:val="000000" w:themeColor="text1"/>
                <w:sz w:val="22"/>
                <w:szCs w:val="22"/>
              </w:rPr>
            </w:pPr>
            <w:sdt>
              <w:sdtPr>
                <w:rPr>
                  <w:rFonts w:ascii="Trebuchet MS" w:hAnsi="Trebuchet MS"/>
                  <w:color w:val="000000" w:themeColor="text1"/>
                  <w:sz w:val="22"/>
                  <w:szCs w:val="22"/>
                </w:rPr>
                <w:id w:val="101688863"/>
                <w:placeholder>
                  <w:docPart w:val="5DBA2288FAE243598F7F00E32A9E9FB5"/>
                </w:placeholder>
                <w:showingPlcHdr/>
                <w:text/>
              </w:sdtPr>
              <w:sdtEndPr/>
              <w:sdtContent>
                <w:r w:rsidR="00947206" w:rsidRPr="00087836">
                  <w:rPr>
                    <w:rFonts w:ascii="Trebuchet MS" w:hAnsi="Trebuchet MS"/>
                    <w:color w:val="000000" w:themeColor="text1"/>
                    <w:sz w:val="22"/>
                    <w:szCs w:val="22"/>
                    <w:highlight w:val="yellow"/>
                  </w:rPr>
                  <w:t>įrašyti elektroninio pašto adresą</w:t>
                </w:r>
              </w:sdtContent>
            </w:sdt>
          </w:p>
        </w:tc>
      </w:tr>
    </w:tbl>
    <w:p w14:paraId="432C468B" w14:textId="77777777" w:rsidR="00947206" w:rsidRPr="00087836" w:rsidRDefault="00947206" w:rsidP="00947206">
      <w:pPr>
        <w:spacing w:line="240" w:lineRule="auto"/>
        <w:rPr>
          <w:rFonts w:ascii="Trebuchet MS" w:hAnsi="Trebuchet MS"/>
          <w:color w:val="000000" w:themeColor="text1"/>
          <w:sz w:val="22"/>
          <w:szCs w:val="22"/>
        </w:rPr>
      </w:pPr>
      <w:r w:rsidRPr="00087836">
        <w:rPr>
          <w:rFonts w:ascii="Trebuchet MS" w:hAnsi="Trebuchet MS"/>
          <w:color w:val="000000" w:themeColor="text1"/>
          <w:sz w:val="22"/>
          <w:szCs w:val="22"/>
        </w:rPr>
        <w:t>Užsakovui -</w:t>
      </w:r>
    </w:p>
    <w:tbl>
      <w:tblPr>
        <w:tblW w:w="0" w:type="auto"/>
        <w:tblInd w:w="108" w:type="dxa"/>
        <w:tblLayout w:type="fixed"/>
        <w:tblLook w:val="0000" w:firstRow="0" w:lastRow="0" w:firstColumn="0" w:lastColumn="0" w:noHBand="0" w:noVBand="0"/>
      </w:tblPr>
      <w:tblGrid>
        <w:gridCol w:w="2121"/>
        <w:gridCol w:w="7244"/>
      </w:tblGrid>
      <w:tr w:rsidR="00947206" w:rsidRPr="00087836" w14:paraId="4FB461A6" w14:textId="77777777" w:rsidTr="00903C47">
        <w:tc>
          <w:tcPr>
            <w:tcW w:w="2121" w:type="dxa"/>
            <w:tcBorders>
              <w:top w:val="single" w:sz="4" w:space="0" w:color="00000A"/>
              <w:left w:val="single" w:sz="4" w:space="0" w:color="00000A"/>
              <w:bottom w:val="single" w:sz="4" w:space="0" w:color="00000A"/>
            </w:tcBorders>
            <w:shd w:val="clear" w:color="auto" w:fill="auto"/>
          </w:tcPr>
          <w:p w14:paraId="149B2255"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Adresas:</w:t>
            </w:r>
          </w:p>
        </w:tc>
        <w:tc>
          <w:tcPr>
            <w:tcW w:w="7244" w:type="dxa"/>
            <w:tcBorders>
              <w:top w:val="single" w:sz="4" w:space="0" w:color="00000A"/>
              <w:left w:val="single" w:sz="4" w:space="0" w:color="00000A"/>
              <w:bottom w:val="single" w:sz="4" w:space="0" w:color="00000A"/>
              <w:right w:val="single" w:sz="4" w:space="0" w:color="00000A"/>
            </w:tcBorders>
            <w:shd w:val="clear" w:color="auto" w:fill="auto"/>
          </w:tcPr>
          <w:p w14:paraId="1E80D692" w14:textId="77777777" w:rsidR="00947206" w:rsidRPr="00087836" w:rsidRDefault="00947206" w:rsidP="00903C47">
            <w:pPr>
              <w:spacing w:after="0" w:line="240" w:lineRule="auto"/>
              <w:rPr>
                <w:rFonts w:ascii="Trebuchet MS" w:hAnsi="Trebuchet MS"/>
                <w:color w:val="000000" w:themeColor="text1"/>
                <w:sz w:val="22"/>
                <w:szCs w:val="22"/>
              </w:rPr>
            </w:pPr>
            <w:r w:rsidRPr="00087836">
              <w:rPr>
                <w:rFonts w:ascii="Trebuchet MS" w:hAnsi="Trebuchet MS" w:cs="Trebuchet MS"/>
                <w:color w:val="000000" w:themeColor="text1"/>
                <w:sz w:val="22"/>
                <w:szCs w:val="22"/>
              </w:rPr>
              <w:t>Pramonės pr. 31 Kaunas</w:t>
            </w:r>
          </w:p>
        </w:tc>
      </w:tr>
      <w:tr w:rsidR="00947206" w:rsidRPr="00087836" w14:paraId="122D4124" w14:textId="77777777" w:rsidTr="00903C47">
        <w:tc>
          <w:tcPr>
            <w:tcW w:w="2121" w:type="dxa"/>
            <w:tcBorders>
              <w:top w:val="single" w:sz="4" w:space="0" w:color="00000A"/>
              <w:left w:val="single" w:sz="4" w:space="0" w:color="00000A"/>
              <w:bottom w:val="single" w:sz="4" w:space="0" w:color="00000A"/>
            </w:tcBorders>
            <w:shd w:val="clear" w:color="auto" w:fill="auto"/>
          </w:tcPr>
          <w:p w14:paraId="56130980"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cs="Trebuchet MS"/>
                <w:sz w:val="22"/>
                <w:szCs w:val="22"/>
              </w:rPr>
              <w:t>Telefonas:</w:t>
            </w:r>
          </w:p>
        </w:tc>
        <w:tc>
          <w:tcPr>
            <w:tcW w:w="7244" w:type="dxa"/>
            <w:tcBorders>
              <w:top w:val="single" w:sz="4" w:space="0" w:color="00000A"/>
              <w:left w:val="single" w:sz="4" w:space="0" w:color="00000A"/>
              <w:bottom w:val="single" w:sz="4" w:space="0" w:color="00000A"/>
              <w:right w:val="single" w:sz="4" w:space="0" w:color="00000A"/>
            </w:tcBorders>
            <w:shd w:val="clear" w:color="auto" w:fill="auto"/>
          </w:tcPr>
          <w:p w14:paraId="3360586E" w14:textId="40A62D48" w:rsidR="00947206" w:rsidRPr="00087836" w:rsidRDefault="00A0062F" w:rsidP="00903C47">
            <w:pPr>
              <w:spacing w:after="0" w:line="240" w:lineRule="auto"/>
              <w:rPr>
                <w:rFonts w:ascii="Trebuchet MS" w:hAnsi="Trebuchet MS"/>
                <w:sz w:val="22"/>
                <w:szCs w:val="22"/>
              </w:rPr>
            </w:pPr>
            <w:r>
              <w:rPr>
                <w:rFonts w:ascii="Trebuchet MS" w:hAnsi="Trebuchet MS" w:cs="Trebuchet MS"/>
                <w:sz w:val="22"/>
                <w:szCs w:val="22"/>
              </w:rPr>
              <w:t xml:space="preserve">+370 37 </w:t>
            </w:r>
            <w:r w:rsidR="00947206" w:rsidRPr="00087836">
              <w:rPr>
                <w:rFonts w:ascii="Trebuchet MS" w:hAnsi="Trebuchet MS" w:cs="Trebuchet MS"/>
                <w:sz w:val="22"/>
                <w:szCs w:val="22"/>
              </w:rPr>
              <w:t>403999</w:t>
            </w:r>
          </w:p>
        </w:tc>
      </w:tr>
      <w:tr w:rsidR="00947206" w:rsidRPr="00087836" w14:paraId="246DF657" w14:textId="77777777" w:rsidTr="00903C47">
        <w:tc>
          <w:tcPr>
            <w:tcW w:w="2121" w:type="dxa"/>
            <w:tcBorders>
              <w:top w:val="single" w:sz="4" w:space="0" w:color="00000A"/>
              <w:left w:val="single" w:sz="4" w:space="0" w:color="00000A"/>
              <w:bottom w:val="single" w:sz="4" w:space="0" w:color="00000A"/>
            </w:tcBorders>
            <w:shd w:val="clear" w:color="auto" w:fill="auto"/>
          </w:tcPr>
          <w:p w14:paraId="6D28B900"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cs="Trebuchet MS"/>
                <w:sz w:val="22"/>
                <w:szCs w:val="22"/>
              </w:rPr>
              <w:t>El. paštas:</w:t>
            </w:r>
          </w:p>
        </w:tc>
        <w:tc>
          <w:tcPr>
            <w:tcW w:w="7244" w:type="dxa"/>
            <w:tcBorders>
              <w:top w:val="single" w:sz="4" w:space="0" w:color="00000A"/>
              <w:left w:val="single" w:sz="4" w:space="0" w:color="00000A"/>
              <w:bottom w:val="single" w:sz="4" w:space="0" w:color="00000A"/>
              <w:right w:val="single" w:sz="4" w:space="0" w:color="00000A"/>
            </w:tcBorders>
            <w:shd w:val="clear" w:color="auto" w:fill="auto"/>
          </w:tcPr>
          <w:p w14:paraId="4E4E144F" w14:textId="77777777" w:rsidR="00947206" w:rsidRPr="00087836" w:rsidRDefault="00947206" w:rsidP="00903C47">
            <w:pPr>
              <w:spacing w:after="0" w:line="240" w:lineRule="auto"/>
              <w:rPr>
                <w:rFonts w:ascii="Trebuchet MS" w:hAnsi="Trebuchet MS"/>
                <w:sz w:val="22"/>
                <w:szCs w:val="22"/>
              </w:rPr>
            </w:pPr>
            <w:r w:rsidRPr="00087836">
              <w:rPr>
                <w:rFonts w:ascii="Trebuchet MS" w:hAnsi="Trebuchet MS" w:cs="Trebuchet MS"/>
                <w:sz w:val="22"/>
                <w:szCs w:val="22"/>
              </w:rPr>
              <w:t>info@kaunopoliklinika.lt</w:t>
            </w:r>
          </w:p>
        </w:tc>
      </w:tr>
    </w:tbl>
    <w:p w14:paraId="299020B4" w14:textId="77777777" w:rsidR="00947206" w:rsidRPr="00087836" w:rsidRDefault="00947206" w:rsidP="00A006BB">
      <w:pPr>
        <w:numPr>
          <w:ilvl w:val="1"/>
          <w:numId w:val="38"/>
        </w:numPr>
        <w:tabs>
          <w:tab w:val="left" w:pos="0"/>
          <w:tab w:val="left" w:pos="540"/>
          <w:tab w:val="left" w:pos="1134"/>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Jei adresatas praneša kitą adresą, tai dokumentai privalo būti pristatomi naujuoju adresu. Jei adresatas nenurodė kito adreso, tai atsakymas jam siunčiamas tuo pačiu adresu, kuriuo išsiųstas pranešimas.</w:t>
      </w:r>
    </w:p>
    <w:p w14:paraId="19435C9B" w14:textId="77777777" w:rsidR="00947206" w:rsidRPr="00087836" w:rsidRDefault="00947206" w:rsidP="00A006BB">
      <w:pPr>
        <w:numPr>
          <w:ilvl w:val="1"/>
          <w:numId w:val="38"/>
        </w:numPr>
        <w:tabs>
          <w:tab w:val="left" w:pos="0"/>
          <w:tab w:val="left" w:pos="540"/>
          <w:tab w:val="left" w:pos="1134"/>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p w14:paraId="48445729" w14:textId="77777777" w:rsidR="00947206" w:rsidRPr="00087836" w:rsidRDefault="00947206" w:rsidP="00A006BB">
      <w:pPr>
        <w:numPr>
          <w:ilvl w:val="1"/>
          <w:numId w:val="38"/>
        </w:numPr>
        <w:tabs>
          <w:tab w:val="left" w:pos="0"/>
          <w:tab w:val="left" w:pos="540"/>
          <w:tab w:val="left" w:pos="1134"/>
        </w:tabs>
        <w:suppressAutoHyphens/>
        <w:spacing w:after="0" w:line="240" w:lineRule="auto"/>
        <w:ind w:left="0" w:firstLine="567"/>
        <w:jc w:val="both"/>
        <w:rPr>
          <w:rFonts w:ascii="Trebuchet MS" w:hAnsi="Trebuchet MS"/>
          <w:sz w:val="22"/>
          <w:szCs w:val="22"/>
        </w:rPr>
      </w:pPr>
      <w:r w:rsidRPr="00087836">
        <w:rPr>
          <w:rFonts w:ascii="Trebuchet MS" w:hAnsi="Trebuchet MS" w:cs="Trebuchet MS"/>
          <w:sz w:val="22"/>
          <w:szCs w:val="22"/>
        </w:rPr>
        <w:t>Pranešimai neturi būti nepagrįstai sulaikomi arba delsiami išsiųsti.</w:t>
      </w:r>
    </w:p>
    <w:p w14:paraId="00D0AA39" w14:textId="77777777" w:rsidR="00947206" w:rsidRPr="00087836" w:rsidRDefault="00947206" w:rsidP="00940EA7">
      <w:pPr>
        <w:spacing w:after="0" w:line="240" w:lineRule="auto"/>
        <w:ind w:firstLine="567"/>
        <w:rPr>
          <w:rFonts w:ascii="Trebuchet MS" w:hAnsi="Trebuchet MS" w:cs="Trebuchet MS"/>
          <w:b/>
          <w:sz w:val="22"/>
          <w:szCs w:val="22"/>
        </w:rPr>
      </w:pPr>
    </w:p>
    <w:p w14:paraId="601EF684" w14:textId="45E57EA6" w:rsidR="00947206" w:rsidRPr="00CA7E62" w:rsidRDefault="00CA7E62" w:rsidP="00940EA7">
      <w:pPr>
        <w:pStyle w:val="ListParagraph"/>
        <w:numPr>
          <w:ilvl w:val="0"/>
          <w:numId w:val="38"/>
        </w:numPr>
        <w:spacing w:after="0" w:line="240" w:lineRule="auto"/>
        <w:jc w:val="center"/>
        <w:rPr>
          <w:rFonts w:ascii="Trebuchet MS" w:hAnsi="Trebuchet MS" w:cs="Trebuchet MS"/>
          <w:b/>
          <w:sz w:val="22"/>
          <w:szCs w:val="22"/>
        </w:rPr>
      </w:pPr>
      <w:r w:rsidRPr="00CA7E62">
        <w:rPr>
          <w:rFonts w:ascii="Trebuchet MS" w:hAnsi="Trebuchet MS" w:cs="Trebuchet MS"/>
          <w:b/>
          <w:sz w:val="22"/>
          <w:szCs w:val="22"/>
        </w:rPr>
        <w:t>KITOS NUOSTATOS</w:t>
      </w:r>
    </w:p>
    <w:p w14:paraId="2D2E7985" w14:textId="77777777" w:rsidR="00940EA7" w:rsidRPr="00940EA7" w:rsidRDefault="00940EA7" w:rsidP="00940EA7">
      <w:pPr>
        <w:tabs>
          <w:tab w:val="left" w:pos="1276"/>
        </w:tabs>
        <w:suppressAutoHyphens/>
        <w:spacing w:after="0" w:line="240" w:lineRule="auto"/>
        <w:jc w:val="both"/>
        <w:rPr>
          <w:rFonts w:ascii="Trebuchet MS" w:hAnsi="Trebuchet MS"/>
          <w:sz w:val="22"/>
          <w:szCs w:val="22"/>
          <w:lang w:eastAsia="zh-CN"/>
        </w:rPr>
      </w:pPr>
    </w:p>
    <w:p w14:paraId="79A16243" w14:textId="0019812A" w:rsidR="00CA7E62" w:rsidRPr="00FD7D2C" w:rsidRDefault="0012038B" w:rsidP="00940EA7">
      <w:pPr>
        <w:numPr>
          <w:ilvl w:val="1"/>
          <w:numId w:val="38"/>
        </w:numPr>
        <w:tabs>
          <w:tab w:val="left" w:pos="1276"/>
        </w:tabs>
        <w:suppressAutoHyphens/>
        <w:spacing w:after="0" w:line="240" w:lineRule="auto"/>
        <w:ind w:left="0" w:firstLine="567"/>
        <w:jc w:val="both"/>
        <w:rPr>
          <w:rFonts w:ascii="Trebuchet MS" w:hAnsi="Trebuchet MS"/>
          <w:sz w:val="22"/>
          <w:szCs w:val="22"/>
          <w:lang w:eastAsia="zh-CN"/>
        </w:rPr>
      </w:pPr>
      <w:r>
        <w:rPr>
          <w:rFonts w:ascii="Trebuchet MS" w:hAnsi="Trebuchet MS"/>
          <w:bCs/>
          <w:sz w:val="22"/>
          <w:szCs w:val="22"/>
          <w:lang w:eastAsia="zh-CN"/>
        </w:rPr>
        <w:t>Paslaugų teikėjo</w:t>
      </w:r>
      <w:r w:rsidR="00CA7E62" w:rsidRPr="00FD7D2C">
        <w:rPr>
          <w:rFonts w:ascii="Trebuchet MS" w:hAnsi="Trebuchet MS"/>
          <w:b/>
          <w:sz w:val="22"/>
          <w:szCs w:val="22"/>
          <w:lang w:eastAsia="zh-CN"/>
        </w:rPr>
        <w:t xml:space="preserve"> </w:t>
      </w:r>
      <w:r w:rsidR="00CA7E62" w:rsidRPr="00FD7D2C">
        <w:rPr>
          <w:rFonts w:ascii="Trebuchet MS" w:hAnsi="Trebuchet MS"/>
          <w:sz w:val="22"/>
          <w:szCs w:val="22"/>
          <w:lang w:eastAsia="zh-CN"/>
        </w:rPr>
        <w:t xml:space="preserve">pateiktas pasiūlymas dėl </w:t>
      </w:r>
      <w:sdt>
        <w:sdtPr>
          <w:rPr>
            <w:rFonts w:ascii="Trebuchet MS" w:hAnsi="Trebuchet MS"/>
            <w:iCs/>
            <w:sz w:val="22"/>
            <w:szCs w:val="22"/>
            <w:highlight w:val="yellow"/>
            <w:lang w:eastAsia="zh-CN"/>
          </w:rPr>
          <w:alias w:val="Pirkimo pavadinimas"/>
          <w:tag w:val="Pirkimo pavadinimas"/>
          <w:id w:val="575324425"/>
          <w:placeholder>
            <w:docPart w:val="F073C8FD5B6B4A75ABFCD6B50380CBD6"/>
          </w:placeholder>
          <w:comboBox>
            <w:listItem w:value="Choose an item."/>
          </w:comboBox>
        </w:sdtPr>
        <w:sdtEndPr/>
        <w:sdtContent>
          <w:r w:rsidR="00CA7E62" w:rsidRPr="00FD7D2C">
            <w:rPr>
              <w:rFonts w:ascii="Trebuchet MS" w:hAnsi="Trebuchet MS"/>
              <w:iCs/>
              <w:sz w:val="22"/>
              <w:szCs w:val="22"/>
              <w:highlight w:val="yellow"/>
              <w:lang w:eastAsia="zh-CN"/>
            </w:rPr>
            <w:t>nurodyti pirkimo pavadinimą</w:t>
          </w:r>
        </w:sdtContent>
      </w:sdt>
      <w:r w:rsidR="00CA7E62" w:rsidRPr="00FD7D2C">
        <w:rPr>
          <w:rFonts w:ascii="Trebuchet MS" w:hAnsi="Trebuchet MS"/>
          <w:sz w:val="22"/>
          <w:szCs w:val="22"/>
          <w:lang w:eastAsia="zh-CN"/>
        </w:rPr>
        <w:t xml:space="preserve"> pirkimo ir kiti pirkimo dokumentai yra laikomi neatskiriama šios Sutarties dalimi ir gali būti naudojami aiškinant Sutarties sąlygas.</w:t>
      </w:r>
    </w:p>
    <w:p w14:paraId="3F43A84A" w14:textId="77777777" w:rsidR="00CA7E62" w:rsidRPr="00FD7D2C" w:rsidRDefault="00CA7E62" w:rsidP="00A006BB">
      <w:pPr>
        <w:numPr>
          <w:ilvl w:val="1"/>
          <w:numId w:val="38"/>
        </w:numPr>
        <w:tabs>
          <w:tab w:val="left" w:pos="1276"/>
        </w:tabs>
        <w:suppressAutoHyphens/>
        <w:spacing w:after="0" w:line="240" w:lineRule="auto"/>
        <w:ind w:left="0" w:firstLine="567"/>
        <w:jc w:val="both"/>
        <w:rPr>
          <w:rFonts w:ascii="Trebuchet MS" w:hAnsi="Trebuchet MS"/>
          <w:sz w:val="22"/>
          <w:szCs w:val="22"/>
          <w:lang w:eastAsia="zh-CN"/>
        </w:rPr>
      </w:pPr>
      <w:r w:rsidRPr="00FD7D2C">
        <w:rPr>
          <w:rFonts w:ascii="Trebuchet MS" w:hAnsi="Trebuchet MS"/>
          <w:sz w:val="22"/>
          <w:szCs w:val="22"/>
          <w:lang w:eastAsia="zh-CN"/>
        </w:rPr>
        <w:t>Ši Sutartis sudaryta lietuvių kalba, 2 (</w:t>
      </w:r>
      <w:r w:rsidRPr="00FD7D2C">
        <w:rPr>
          <w:rFonts w:ascii="Trebuchet MS" w:hAnsi="Trebuchet MS"/>
          <w:i/>
          <w:iCs/>
          <w:sz w:val="22"/>
          <w:szCs w:val="22"/>
          <w:lang w:eastAsia="zh-CN"/>
        </w:rPr>
        <w:t>dviem</w:t>
      </w:r>
      <w:r w:rsidRPr="00FD7D2C">
        <w:rPr>
          <w:rFonts w:ascii="Trebuchet MS" w:hAnsi="Trebuchet MS"/>
          <w:sz w:val="22"/>
          <w:szCs w:val="22"/>
          <w:lang w:eastAsia="zh-CN"/>
        </w:rPr>
        <w:t xml:space="preserve">) egzemplioriais, turinčiais vienodą teisinę galią – po vieną kiekvienai Šaliai. </w:t>
      </w:r>
    </w:p>
    <w:p w14:paraId="219BF3C7" w14:textId="77777777" w:rsidR="00CA7E62" w:rsidRPr="00FD7D2C" w:rsidRDefault="00CA7E62" w:rsidP="00412F60">
      <w:pPr>
        <w:numPr>
          <w:ilvl w:val="1"/>
          <w:numId w:val="38"/>
        </w:numPr>
        <w:tabs>
          <w:tab w:val="left" w:pos="567"/>
        </w:tabs>
        <w:spacing w:after="0" w:line="240" w:lineRule="auto"/>
        <w:ind w:left="0" w:firstLine="567"/>
        <w:jc w:val="both"/>
        <w:rPr>
          <w:rFonts w:ascii="Trebuchet MS" w:hAnsi="Trebuchet MS"/>
          <w:sz w:val="22"/>
          <w:szCs w:val="22"/>
        </w:rPr>
      </w:pPr>
      <w:r w:rsidRPr="00FD7D2C">
        <w:rPr>
          <w:rFonts w:ascii="Trebuchet MS" w:hAnsi="Trebuchet MS"/>
          <w:sz w:val="22"/>
          <w:szCs w:val="22"/>
        </w:rPr>
        <w:t>Sutarties specialiųjų sąlygų priedai:</w:t>
      </w:r>
    </w:p>
    <w:p w14:paraId="76E3EB69" w14:textId="168AA5A5" w:rsidR="00CA7E62" w:rsidRDefault="00CA7E62" w:rsidP="00412F60">
      <w:pPr>
        <w:numPr>
          <w:ilvl w:val="2"/>
          <w:numId w:val="38"/>
        </w:numPr>
        <w:tabs>
          <w:tab w:val="left" w:pos="1418"/>
        </w:tabs>
        <w:spacing w:after="0" w:line="240" w:lineRule="auto"/>
        <w:ind w:left="0" w:firstLine="567"/>
        <w:jc w:val="both"/>
        <w:rPr>
          <w:rFonts w:ascii="Trebuchet MS" w:hAnsi="Trebuchet MS"/>
          <w:sz w:val="22"/>
          <w:szCs w:val="22"/>
        </w:rPr>
      </w:pPr>
      <w:r w:rsidRPr="00FD7D2C">
        <w:rPr>
          <w:rFonts w:ascii="Trebuchet MS" w:hAnsi="Trebuchet MS"/>
          <w:sz w:val="22"/>
          <w:szCs w:val="22"/>
        </w:rPr>
        <w:t xml:space="preserve">1 priedas </w:t>
      </w:r>
      <w:r w:rsidR="00A006BB">
        <w:rPr>
          <w:rFonts w:ascii="Trebuchet MS" w:hAnsi="Trebuchet MS"/>
          <w:sz w:val="22"/>
          <w:szCs w:val="22"/>
        </w:rPr>
        <w:t xml:space="preserve">- </w:t>
      </w:r>
      <w:r w:rsidRPr="00FD7D2C">
        <w:rPr>
          <w:rFonts w:ascii="Trebuchet MS" w:hAnsi="Trebuchet MS"/>
          <w:sz w:val="22"/>
          <w:szCs w:val="22"/>
        </w:rPr>
        <w:t>„</w:t>
      </w:r>
      <w:r w:rsidR="0025360D">
        <w:rPr>
          <w:rFonts w:ascii="Trebuchet MS" w:hAnsi="Trebuchet MS"/>
          <w:sz w:val="22"/>
          <w:szCs w:val="22"/>
        </w:rPr>
        <w:t>Paslaugų</w:t>
      </w:r>
      <w:r w:rsidRPr="00FD7D2C">
        <w:rPr>
          <w:rFonts w:ascii="Trebuchet MS" w:hAnsi="Trebuchet MS"/>
          <w:sz w:val="22"/>
          <w:szCs w:val="22"/>
        </w:rPr>
        <w:t xml:space="preserve"> kaina, kiekis ir specifikacija“;</w:t>
      </w:r>
    </w:p>
    <w:p w14:paraId="25FA126D" w14:textId="77777777" w:rsidR="00FB4108" w:rsidRDefault="00690C3A" w:rsidP="00FB4108">
      <w:pPr>
        <w:numPr>
          <w:ilvl w:val="2"/>
          <w:numId w:val="38"/>
        </w:numPr>
        <w:tabs>
          <w:tab w:val="left" w:pos="1418"/>
        </w:tabs>
        <w:spacing w:after="0" w:line="240" w:lineRule="auto"/>
        <w:ind w:left="0" w:firstLine="567"/>
        <w:jc w:val="both"/>
        <w:rPr>
          <w:rFonts w:ascii="Trebuchet MS" w:hAnsi="Trebuchet MS"/>
          <w:sz w:val="22"/>
          <w:szCs w:val="22"/>
        </w:rPr>
      </w:pPr>
      <w:r>
        <w:rPr>
          <w:rFonts w:ascii="Trebuchet MS" w:hAnsi="Trebuchet MS"/>
          <w:sz w:val="22"/>
          <w:szCs w:val="22"/>
        </w:rPr>
        <w:t xml:space="preserve">2 priedas </w:t>
      </w:r>
      <w:r w:rsidR="00CA4299">
        <w:rPr>
          <w:rFonts w:ascii="Trebuchet MS" w:hAnsi="Trebuchet MS"/>
          <w:sz w:val="22"/>
          <w:szCs w:val="22"/>
        </w:rPr>
        <w:t>–</w:t>
      </w:r>
      <w:r>
        <w:rPr>
          <w:rFonts w:ascii="Trebuchet MS" w:hAnsi="Trebuchet MS"/>
          <w:sz w:val="22"/>
          <w:szCs w:val="22"/>
        </w:rPr>
        <w:t xml:space="preserve"> </w:t>
      </w:r>
      <w:r w:rsidR="00CA4299">
        <w:rPr>
          <w:rFonts w:ascii="Trebuchet MS" w:hAnsi="Trebuchet MS"/>
          <w:sz w:val="22"/>
          <w:szCs w:val="22"/>
        </w:rPr>
        <w:t>„Susitarimas dėl asmens duomenų apsaugos“</w:t>
      </w:r>
    </w:p>
    <w:p w14:paraId="012A1147" w14:textId="2573E77E" w:rsidR="00CA7E62" w:rsidRPr="00FB4108" w:rsidRDefault="00FB4108" w:rsidP="00FB4108">
      <w:pPr>
        <w:numPr>
          <w:ilvl w:val="2"/>
          <w:numId w:val="38"/>
        </w:numPr>
        <w:tabs>
          <w:tab w:val="left" w:pos="1418"/>
        </w:tabs>
        <w:spacing w:after="0" w:line="240" w:lineRule="auto"/>
        <w:ind w:left="0" w:firstLine="567"/>
        <w:jc w:val="both"/>
        <w:rPr>
          <w:rFonts w:ascii="Trebuchet MS" w:hAnsi="Trebuchet MS"/>
          <w:sz w:val="22"/>
          <w:szCs w:val="22"/>
        </w:rPr>
      </w:pPr>
      <w:r>
        <w:rPr>
          <w:rFonts w:ascii="Trebuchet MS" w:hAnsi="Trebuchet MS"/>
          <w:sz w:val="22"/>
          <w:szCs w:val="22"/>
        </w:rPr>
        <w:t xml:space="preserve">3 priedas </w:t>
      </w:r>
      <w:r w:rsidR="0012038B">
        <w:rPr>
          <w:rFonts w:ascii="Trebuchet MS" w:hAnsi="Trebuchet MS"/>
          <w:sz w:val="22"/>
          <w:szCs w:val="22"/>
        </w:rPr>
        <w:t>–</w:t>
      </w:r>
      <w:r>
        <w:rPr>
          <w:rFonts w:ascii="Trebuchet MS" w:hAnsi="Trebuchet MS"/>
          <w:sz w:val="22"/>
          <w:szCs w:val="22"/>
        </w:rPr>
        <w:t xml:space="preserve"> </w:t>
      </w:r>
      <w:r w:rsidR="0012038B">
        <w:rPr>
          <w:rFonts w:ascii="Trebuchet MS" w:hAnsi="Trebuchet MS"/>
          <w:sz w:val="22"/>
          <w:szCs w:val="22"/>
        </w:rPr>
        <w:t>Paslaugų teikėjo</w:t>
      </w:r>
      <w:r w:rsidRPr="00FB4108">
        <w:rPr>
          <w:rFonts w:ascii="Trebuchet MS" w:hAnsi="Trebuchet MS"/>
          <w:sz w:val="22"/>
          <w:szCs w:val="22"/>
        </w:rPr>
        <w:t xml:space="preserve"> pasiūlymas ir pasiūlymo paaiškinimai (jei tokių bus).</w:t>
      </w:r>
    </w:p>
    <w:p w14:paraId="43461749" w14:textId="77777777" w:rsidR="00947206" w:rsidRDefault="00947206" w:rsidP="00947206">
      <w:pPr>
        <w:suppressAutoHyphens/>
        <w:spacing w:line="240" w:lineRule="auto"/>
        <w:rPr>
          <w:lang w:eastAsia="zh-CN"/>
        </w:rPr>
      </w:pPr>
    </w:p>
    <w:p w14:paraId="04A48952" w14:textId="77777777" w:rsidR="00522A3E" w:rsidRDefault="00522A3E" w:rsidP="00947206">
      <w:pPr>
        <w:suppressAutoHyphens/>
        <w:spacing w:line="240" w:lineRule="auto"/>
        <w:rPr>
          <w:lang w:eastAsia="zh-CN"/>
        </w:rPr>
      </w:pPr>
    </w:p>
    <w:tbl>
      <w:tblPr>
        <w:tblW w:w="10526" w:type="dxa"/>
        <w:tblLayout w:type="fixed"/>
        <w:tblLook w:val="0000" w:firstRow="0" w:lastRow="0" w:firstColumn="0" w:lastColumn="0" w:noHBand="0" w:noVBand="0"/>
      </w:tblPr>
      <w:tblGrid>
        <w:gridCol w:w="5387"/>
        <w:gridCol w:w="4860"/>
        <w:gridCol w:w="279"/>
      </w:tblGrid>
      <w:tr w:rsidR="00522A3E" w:rsidRPr="00087836" w14:paraId="37613E4A" w14:textId="77777777" w:rsidTr="007B7F05">
        <w:trPr>
          <w:gridAfter w:val="1"/>
          <w:wAfter w:w="279" w:type="dxa"/>
        </w:trPr>
        <w:tc>
          <w:tcPr>
            <w:tcW w:w="5387" w:type="dxa"/>
            <w:shd w:val="clear" w:color="auto" w:fill="auto"/>
          </w:tcPr>
          <w:p w14:paraId="56C3ECF6" w14:textId="77777777" w:rsidR="00522A3E" w:rsidRPr="00087836" w:rsidRDefault="00522A3E" w:rsidP="007B7F05">
            <w:pPr>
              <w:spacing w:after="0" w:line="240" w:lineRule="auto"/>
              <w:jc w:val="both"/>
              <w:rPr>
                <w:rFonts w:ascii="Trebuchet MS" w:hAnsi="Trebuchet MS"/>
                <w:sz w:val="22"/>
                <w:szCs w:val="22"/>
              </w:rPr>
            </w:pPr>
            <w:r w:rsidRPr="00087836">
              <w:rPr>
                <w:rFonts w:ascii="Trebuchet MS" w:hAnsi="Trebuchet MS" w:cs="Trebuchet MS"/>
                <w:b/>
                <w:sz w:val="22"/>
                <w:szCs w:val="22"/>
              </w:rPr>
              <w:t>UŽSAKOVAS</w:t>
            </w:r>
          </w:p>
        </w:tc>
        <w:tc>
          <w:tcPr>
            <w:tcW w:w="4860" w:type="dxa"/>
            <w:shd w:val="clear" w:color="auto" w:fill="auto"/>
          </w:tcPr>
          <w:p w14:paraId="356679F3" w14:textId="77777777" w:rsidR="00522A3E" w:rsidRPr="00087836" w:rsidRDefault="00522A3E" w:rsidP="007B7F05">
            <w:pPr>
              <w:spacing w:after="0" w:line="240" w:lineRule="auto"/>
              <w:jc w:val="both"/>
              <w:rPr>
                <w:rFonts w:ascii="Trebuchet MS" w:hAnsi="Trebuchet MS"/>
                <w:sz w:val="22"/>
                <w:szCs w:val="22"/>
              </w:rPr>
            </w:pPr>
            <w:r w:rsidRPr="00087836">
              <w:rPr>
                <w:rFonts w:ascii="Trebuchet MS" w:hAnsi="Trebuchet MS" w:cs="Trebuchet MS"/>
                <w:b/>
                <w:sz w:val="22"/>
                <w:szCs w:val="22"/>
              </w:rPr>
              <w:t>PASLAUG</w:t>
            </w:r>
            <w:r>
              <w:rPr>
                <w:rFonts w:ascii="Trebuchet MS" w:hAnsi="Trebuchet MS" w:cs="Trebuchet MS"/>
                <w:b/>
                <w:sz w:val="22"/>
                <w:szCs w:val="22"/>
              </w:rPr>
              <w:t>Ų</w:t>
            </w:r>
            <w:r w:rsidRPr="00087836">
              <w:rPr>
                <w:rFonts w:ascii="Trebuchet MS" w:hAnsi="Trebuchet MS" w:cs="Trebuchet MS"/>
                <w:b/>
                <w:sz w:val="22"/>
                <w:szCs w:val="22"/>
              </w:rPr>
              <w:t xml:space="preserve"> TEIKĖJAS</w:t>
            </w:r>
          </w:p>
        </w:tc>
      </w:tr>
      <w:tr w:rsidR="00522A3E" w:rsidRPr="00087836" w14:paraId="2F86BD16" w14:textId="77777777" w:rsidTr="007B7F05">
        <w:tblPrEx>
          <w:tblLook w:val="00A0" w:firstRow="1" w:lastRow="0" w:firstColumn="1" w:lastColumn="0" w:noHBand="0" w:noVBand="0"/>
        </w:tblPrEx>
        <w:tc>
          <w:tcPr>
            <w:tcW w:w="10526" w:type="dxa"/>
            <w:gridSpan w:val="3"/>
          </w:tcPr>
          <w:tbl>
            <w:tblPr>
              <w:tblW w:w="10200" w:type="dxa"/>
              <w:tblLayout w:type="fixed"/>
              <w:tblLook w:val="00A0" w:firstRow="1" w:lastRow="0" w:firstColumn="1" w:lastColumn="0" w:noHBand="0" w:noVBand="0"/>
            </w:tblPr>
            <w:tblGrid>
              <w:gridCol w:w="5211"/>
              <w:gridCol w:w="4989"/>
            </w:tblGrid>
            <w:tr w:rsidR="00522A3E" w:rsidRPr="00087836" w14:paraId="3B97B770" w14:textId="77777777" w:rsidTr="007B7F05">
              <w:tc>
                <w:tcPr>
                  <w:tcW w:w="5211" w:type="dxa"/>
                </w:tcPr>
                <w:p w14:paraId="289F5CA6" w14:textId="77777777" w:rsidR="00522A3E" w:rsidRPr="00087836" w:rsidRDefault="00522A3E" w:rsidP="007B7F05">
                  <w:pPr>
                    <w:suppressAutoHyphens/>
                    <w:spacing w:after="0" w:line="240" w:lineRule="auto"/>
                    <w:rPr>
                      <w:rFonts w:ascii="Trebuchet MS" w:hAnsi="Trebuchet MS"/>
                      <w:sz w:val="22"/>
                      <w:szCs w:val="22"/>
                      <w:lang w:eastAsia="zh-CN"/>
                    </w:rPr>
                  </w:pPr>
                  <w:r w:rsidRPr="00087836">
                    <w:rPr>
                      <w:rFonts w:ascii="Trebuchet MS" w:hAnsi="Trebuchet MS"/>
                      <w:sz w:val="22"/>
                      <w:szCs w:val="22"/>
                      <w:lang w:eastAsia="zh-CN"/>
                    </w:rPr>
                    <w:lastRenderedPageBreak/>
                    <w:t>Viešoji įstaiga Kauno miesto poliklinika</w:t>
                  </w:r>
                </w:p>
                <w:p w14:paraId="04B215E3" w14:textId="77777777" w:rsidR="00522A3E" w:rsidRPr="00087836" w:rsidRDefault="00522A3E" w:rsidP="007B7F05">
                  <w:pPr>
                    <w:suppressAutoHyphens/>
                    <w:spacing w:after="0" w:line="240" w:lineRule="auto"/>
                    <w:rPr>
                      <w:rFonts w:ascii="Trebuchet MS" w:hAnsi="Trebuchet MS"/>
                      <w:sz w:val="22"/>
                      <w:szCs w:val="22"/>
                      <w:lang w:eastAsia="zh-CN"/>
                    </w:rPr>
                  </w:pPr>
                  <w:r w:rsidRPr="00087836">
                    <w:rPr>
                      <w:rFonts w:ascii="Trebuchet MS" w:hAnsi="Trebuchet MS"/>
                      <w:sz w:val="22"/>
                      <w:szCs w:val="22"/>
                      <w:lang w:eastAsia="zh-CN"/>
                    </w:rPr>
                    <w:t>Pramonės pr. 31, 51270 Kaunas</w:t>
                  </w:r>
                </w:p>
                <w:p w14:paraId="3EFE672D" w14:textId="77777777" w:rsidR="00522A3E" w:rsidRPr="00087836" w:rsidRDefault="00522A3E" w:rsidP="007B7F05">
                  <w:pPr>
                    <w:suppressAutoHyphens/>
                    <w:spacing w:after="0" w:line="240" w:lineRule="auto"/>
                    <w:rPr>
                      <w:rFonts w:ascii="Trebuchet MS" w:hAnsi="Trebuchet MS"/>
                      <w:sz w:val="22"/>
                      <w:szCs w:val="22"/>
                      <w:lang w:eastAsia="zh-CN"/>
                    </w:rPr>
                  </w:pPr>
                  <w:r w:rsidRPr="00087836">
                    <w:rPr>
                      <w:rFonts w:ascii="Trebuchet MS" w:hAnsi="Trebuchet MS"/>
                      <w:sz w:val="22"/>
                      <w:szCs w:val="22"/>
                      <w:lang w:eastAsia="zh-CN"/>
                    </w:rPr>
                    <w:t>Duomenys kaupiami ir saugomi juridinių asmenų registre, kodas 135042394</w:t>
                  </w:r>
                </w:p>
                <w:p w14:paraId="40C90EA7" w14:textId="77777777" w:rsidR="00522A3E" w:rsidRPr="00087836" w:rsidRDefault="00522A3E" w:rsidP="007B7F05">
                  <w:pPr>
                    <w:suppressAutoHyphens/>
                    <w:spacing w:after="0" w:line="240" w:lineRule="auto"/>
                    <w:ind w:right="175"/>
                    <w:rPr>
                      <w:rFonts w:ascii="Trebuchet MS" w:hAnsi="Trebuchet MS"/>
                      <w:sz w:val="22"/>
                      <w:szCs w:val="22"/>
                      <w:lang w:eastAsia="zh-CN"/>
                    </w:rPr>
                  </w:pPr>
                  <w:r w:rsidRPr="00087836">
                    <w:rPr>
                      <w:rFonts w:ascii="Trebuchet MS" w:hAnsi="Trebuchet MS"/>
                      <w:sz w:val="22"/>
                      <w:szCs w:val="22"/>
                      <w:lang w:eastAsia="zh-CN"/>
                    </w:rPr>
                    <w:t xml:space="preserve">Tel. </w:t>
                  </w:r>
                  <w:r>
                    <w:rPr>
                      <w:rFonts w:ascii="Trebuchet MS" w:hAnsi="Trebuchet MS"/>
                      <w:sz w:val="22"/>
                      <w:szCs w:val="22"/>
                      <w:lang w:eastAsia="zh-CN"/>
                    </w:rPr>
                    <w:t xml:space="preserve">+370 37 </w:t>
                  </w:r>
                  <w:r w:rsidRPr="00087836">
                    <w:rPr>
                      <w:rFonts w:ascii="Trebuchet MS" w:hAnsi="Trebuchet MS"/>
                      <w:sz w:val="22"/>
                      <w:szCs w:val="22"/>
                      <w:lang w:eastAsia="zh-CN"/>
                    </w:rPr>
                    <w:t>403999</w:t>
                  </w:r>
                </w:p>
                <w:p w14:paraId="7C43E652" w14:textId="77777777" w:rsidR="00522A3E" w:rsidRPr="00B039E6" w:rsidRDefault="00522A3E" w:rsidP="007B7F05">
                  <w:pPr>
                    <w:suppressAutoHyphens/>
                    <w:spacing w:after="0" w:line="240" w:lineRule="auto"/>
                    <w:ind w:right="175"/>
                    <w:rPr>
                      <w:rFonts w:ascii="Trebuchet MS" w:hAnsi="Trebuchet MS"/>
                      <w:sz w:val="22"/>
                      <w:szCs w:val="22"/>
                      <w:lang w:eastAsia="zh-CN"/>
                    </w:rPr>
                  </w:pPr>
                  <w:r w:rsidRPr="00087836">
                    <w:rPr>
                      <w:rFonts w:ascii="Trebuchet MS" w:hAnsi="Trebuchet MS"/>
                      <w:sz w:val="22"/>
                      <w:szCs w:val="22"/>
                      <w:lang w:eastAsia="zh-CN"/>
                    </w:rPr>
                    <w:t xml:space="preserve">El. </w:t>
                  </w:r>
                  <w:r w:rsidRPr="00B039E6">
                    <w:rPr>
                      <w:rFonts w:ascii="Trebuchet MS" w:hAnsi="Trebuchet MS"/>
                      <w:sz w:val="22"/>
                      <w:szCs w:val="22"/>
                      <w:lang w:eastAsia="zh-CN"/>
                    </w:rPr>
                    <w:t xml:space="preserve">paštas: </w:t>
                  </w:r>
                  <w:hyperlink r:id="rId9" w:history="1">
                    <w:r w:rsidRPr="00B039E6">
                      <w:rPr>
                        <w:rFonts w:ascii="Trebuchet MS" w:hAnsi="Trebuchet MS"/>
                        <w:sz w:val="22"/>
                        <w:szCs w:val="22"/>
                        <w:lang w:eastAsia="zh-CN"/>
                      </w:rPr>
                      <w:t>info@kaunopoliklinika.lt</w:t>
                    </w:r>
                  </w:hyperlink>
                </w:p>
                <w:p w14:paraId="53E7C6D5" w14:textId="77777777" w:rsidR="00522A3E" w:rsidRPr="00087836" w:rsidRDefault="00522A3E" w:rsidP="007B7F05">
                  <w:pPr>
                    <w:suppressAutoHyphens/>
                    <w:spacing w:after="0" w:line="240" w:lineRule="auto"/>
                    <w:ind w:right="175"/>
                    <w:rPr>
                      <w:rFonts w:ascii="Trebuchet MS" w:hAnsi="Trebuchet MS"/>
                      <w:sz w:val="22"/>
                      <w:szCs w:val="22"/>
                      <w:lang w:eastAsia="zh-CN"/>
                    </w:rPr>
                  </w:pPr>
                  <w:r w:rsidRPr="00087836">
                    <w:rPr>
                      <w:rFonts w:ascii="Trebuchet MS" w:hAnsi="Trebuchet MS"/>
                      <w:sz w:val="22"/>
                      <w:szCs w:val="22"/>
                      <w:highlight w:val="yellow"/>
                      <w:lang w:eastAsia="zh-CN"/>
                    </w:rPr>
                    <w:t>pasirinkti atstovo pareigas</w:t>
                  </w:r>
                </w:p>
                <w:p w14:paraId="7DC3BAB5" w14:textId="77777777" w:rsidR="00522A3E" w:rsidRPr="00087836" w:rsidRDefault="00522A3E" w:rsidP="007B7F05">
                  <w:pPr>
                    <w:suppressAutoHyphens/>
                    <w:spacing w:after="0" w:line="240" w:lineRule="auto"/>
                    <w:rPr>
                      <w:rFonts w:ascii="Trebuchet MS" w:hAnsi="Trebuchet MS"/>
                      <w:sz w:val="22"/>
                      <w:szCs w:val="22"/>
                      <w:lang w:eastAsia="zh-CN"/>
                    </w:rPr>
                  </w:pPr>
                  <w:r w:rsidRPr="00087836">
                    <w:rPr>
                      <w:rFonts w:ascii="Trebuchet MS" w:hAnsi="Trebuchet MS"/>
                      <w:sz w:val="22"/>
                      <w:szCs w:val="22"/>
                      <w:highlight w:val="yellow"/>
                      <w:lang w:eastAsia="zh-CN"/>
                    </w:rPr>
                    <w:t>pasirinkti atstovo vardą ir pavardę</w:t>
                  </w:r>
                </w:p>
                <w:p w14:paraId="58DEB015" w14:textId="77777777" w:rsidR="00522A3E" w:rsidRPr="00087836" w:rsidRDefault="00522A3E" w:rsidP="007B7F05">
                  <w:pPr>
                    <w:suppressAutoHyphens/>
                    <w:spacing w:after="0" w:line="240" w:lineRule="auto"/>
                    <w:ind w:right="175"/>
                    <w:rPr>
                      <w:rFonts w:ascii="Trebuchet MS" w:hAnsi="Trebuchet MS"/>
                      <w:sz w:val="22"/>
                      <w:szCs w:val="22"/>
                      <w:lang w:eastAsia="zh-CN"/>
                    </w:rPr>
                  </w:pPr>
                </w:p>
              </w:tc>
              <w:tc>
                <w:tcPr>
                  <w:tcW w:w="4989" w:type="dxa"/>
                </w:tcPr>
                <w:p w14:paraId="7215F90E" w14:textId="77777777" w:rsidR="00522A3E" w:rsidRPr="00087836" w:rsidRDefault="00522A3E" w:rsidP="007B7F05">
                  <w:pPr>
                    <w:keepNext/>
                    <w:widowControl w:val="0"/>
                    <w:tabs>
                      <w:tab w:val="num" w:pos="0"/>
                      <w:tab w:val="left" w:pos="9360"/>
                    </w:tabs>
                    <w:suppressAutoHyphens/>
                    <w:spacing w:after="0" w:line="240" w:lineRule="auto"/>
                    <w:ind w:left="432" w:hanging="432"/>
                    <w:outlineLvl w:val="0"/>
                    <w:rPr>
                      <w:rFonts w:ascii="Trebuchet MS" w:eastAsia="Times New Roman" w:hAnsi="Trebuchet MS"/>
                      <w:sz w:val="22"/>
                      <w:szCs w:val="22"/>
                      <w:lang w:eastAsia="zh-CN"/>
                    </w:rPr>
                  </w:pPr>
                  <w:r w:rsidRPr="00087836">
                    <w:rPr>
                      <w:rFonts w:ascii="Trebuchet MS" w:hAnsi="Trebuchet MS"/>
                      <w:sz w:val="22"/>
                      <w:szCs w:val="22"/>
                      <w:lang w:eastAsia="zh-CN"/>
                    </w:rPr>
                    <w:t>[</w:t>
                  </w:r>
                  <w:r w:rsidRPr="00087836">
                    <w:rPr>
                      <w:rFonts w:ascii="Trebuchet MS" w:eastAsia="Times New Roman" w:hAnsi="Trebuchet MS"/>
                      <w:sz w:val="22"/>
                      <w:szCs w:val="22"/>
                      <w:highlight w:val="yellow"/>
                      <w:lang w:eastAsia="zh-CN"/>
                    </w:rPr>
                    <w:t>Paslaugų teikėjo pavadinimas</w:t>
                  </w:r>
                  <w:r w:rsidRPr="00087836">
                    <w:rPr>
                      <w:rFonts w:ascii="Trebuchet MS" w:hAnsi="Trebuchet MS"/>
                      <w:sz w:val="22"/>
                      <w:szCs w:val="22"/>
                      <w:lang w:eastAsia="zh-CN"/>
                    </w:rPr>
                    <w:t>]</w:t>
                  </w:r>
                </w:p>
                <w:p w14:paraId="50008FB6" w14:textId="77777777" w:rsidR="00522A3E" w:rsidRPr="00087836" w:rsidRDefault="00522A3E" w:rsidP="007B7F05">
                  <w:pPr>
                    <w:keepNext/>
                    <w:widowControl w:val="0"/>
                    <w:tabs>
                      <w:tab w:val="num" w:pos="0"/>
                      <w:tab w:val="left" w:pos="9360"/>
                    </w:tabs>
                    <w:suppressAutoHyphens/>
                    <w:spacing w:after="0" w:line="240" w:lineRule="auto"/>
                    <w:ind w:left="432" w:hanging="432"/>
                    <w:outlineLvl w:val="0"/>
                    <w:rPr>
                      <w:rFonts w:ascii="Trebuchet MS" w:eastAsia="Times New Roman" w:hAnsi="Trebuchet MS"/>
                      <w:b/>
                      <w:bCs/>
                      <w:kern w:val="32"/>
                      <w:sz w:val="22"/>
                      <w:szCs w:val="22"/>
                      <w:lang w:eastAsia="zh-CN"/>
                    </w:rPr>
                  </w:pPr>
                  <w:r w:rsidRPr="00087836">
                    <w:rPr>
                      <w:rFonts w:ascii="Trebuchet MS" w:hAnsi="Trebuchet MS"/>
                      <w:sz w:val="22"/>
                      <w:szCs w:val="22"/>
                      <w:lang w:eastAsia="zh-CN"/>
                    </w:rPr>
                    <w:t>[</w:t>
                  </w:r>
                  <w:r w:rsidRPr="00087836">
                    <w:rPr>
                      <w:rFonts w:ascii="Trebuchet MS" w:hAnsi="Trebuchet MS"/>
                      <w:sz w:val="22"/>
                      <w:szCs w:val="22"/>
                      <w:highlight w:val="yellow"/>
                      <w:lang w:eastAsia="zh-CN"/>
                    </w:rPr>
                    <w:t>įrašyti adresą</w:t>
                  </w:r>
                  <w:r w:rsidRPr="00087836">
                    <w:rPr>
                      <w:rFonts w:ascii="Trebuchet MS" w:hAnsi="Trebuchet MS"/>
                      <w:sz w:val="22"/>
                      <w:szCs w:val="22"/>
                      <w:lang w:eastAsia="zh-CN"/>
                    </w:rPr>
                    <w:t>]</w:t>
                  </w:r>
                </w:p>
                <w:p w14:paraId="40961C3F" w14:textId="36DB4E17" w:rsidR="00522A3E" w:rsidRPr="00087836" w:rsidRDefault="00531BD6" w:rsidP="007B7F05">
                  <w:pPr>
                    <w:keepNext/>
                    <w:widowControl w:val="0"/>
                    <w:tabs>
                      <w:tab w:val="num" w:pos="0"/>
                      <w:tab w:val="left" w:pos="9360"/>
                    </w:tabs>
                    <w:suppressAutoHyphens/>
                    <w:spacing w:after="0" w:line="240" w:lineRule="auto"/>
                    <w:ind w:left="432" w:hanging="432"/>
                    <w:outlineLvl w:val="0"/>
                    <w:rPr>
                      <w:rFonts w:ascii="Trebuchet MS" w:eastAsia="Times New Roman" w:hAnsi="Trebuchet MS"/>
                      <w:bCs/>
                      <w:kern w:val="32"/>
                      <w:sz w:val="22"/>
                      <w:szCs w:val="22"/>
                      <w:lang w:eastAsia="zh-CN"/>
                    </w:rPr>
                  </w:pPr>
                  <w:r>
                    <w:rPr>
                      <w:rFonts w:ascii="Trebuchet MS" w:eastAsia="Times New Roman" w:hAnsi="Trebuchet MS"/>
                      <w:sz w:val="22"/>
                      <w:szCs w:val="22"/>
                      <w:lang w:eastAsia="zh-CN"/>
                    </w:rPr>
                    <w:t>Juridinio asmens k</w:t>
                  </w:r>
                  <w:r w:rsidR="00522A3E" w:rsidRPr="00087836">
                    <w:rPr>
                      <w:rFonts w:ascii="Trebuchet MS" w:eastAsia="Times New Roman" w:hAnsi="Trebuchet MS"/>
                      <w:sz w:val="22"/>
                      <w:szCs w:val="22"/>
                      <w:lang w:eastAsia="zh-CN"/>
                    </w:rPr>
                    <w:t xml:space="preserve">odas </w:t>
                  </w:r>
                  <w:r w:rsidR="00522A3E" w:rsidRPr="00087836">
                    <w:rPr>
                      <w:rFonts w:ascii="Trebuchet MS" w:hAnsi="Trebuchet MS"/>
                      <w:sz w:val="22"/>
                      <w:szCs w:val="22"/>
                      <w:lang w:eastAsia="zh-CN"/>
                    </w:rPr>
                    <w:t>[</w:t>
                  </w:r>
                  <w:r w:rsidR="00522A3E" w:rsidRPr="00087836">
                    <w:rPr>
                      <w:rFonts w:ascii="Trebuchet MS" w:hAnsi="Trebuchet MS"/>
                      <w:sz w:val="22"/>
                      <w:szCs w:val="22"/>
                      <w:highlight w:val="yellow"/>
                      <w:lang w:eastAsia="zh-CN"/>
                    </w:rPr>
                    <w:t>įrašyti juridinio/fizinio asmens kodą</w:t>
                  </w:r>
                  <w:r w:rsidR="00522A3E" w:rsidRPr="00087836">
                    <w:rPr>
                      <w:rFonts w:ascii="Trebuchet MS" w:hAnsi="Trebuchet MS"/>
                      <w:sz w:val="22"/>
                      <w:szCs w:val="22"/>
                      <w:lang w:eastAsia="zh-CN"/>
                    </w:rPr>
                    <w:t>]</w:t>
                  </w:r>
                </w:p>
                <w:p w14:paraId="59C682A3" w14:textId="77777777" w:rsidR="00522A3E" w:rsidRPr="00087836" w:rsidRDefault="00522A3E" w:rsidP="007B7F05">
                  <w:pPr>
                    <w:suppressAutoHyphens/>
                    <w:spacing w:after="0" w:line="240" w:lineRule="auto"/>
                    <w:rPr>
                      <w:rFonts w:ascii="Trebuchet MS" w:eastAsia="Times New Roman" w:hAnsi="Trebuchet MS"/>
                      <w:sz w:val="22"/>
                      <w:szCs w:val="22"/>
                      <w:lang w:eastAsia="zh-CN"/>
                    </w:rPr>
                  </w:pPr>
                  <w:r w:rsidRPr="00087836">
                    <w:rPr>
                      <w:rFonts w:ascii="Trebuchet MS" w:hAnsi="Trebuchet MS"/>
                      <w:sz w:val="22"/>
                      <w:szCs w:val="22"/>
                      <w:lang w:eastAsia="zh-CN"/>
                    </w:rPr>
                    <w:t>PVM mokėtojo kodas</w:t>
                  </w:r>
                  <w:r w:rsidRPr="00087836">
                    <w:rPr>
                      <w:rFonts w:ascii="Trebuchet MS" w:hAnsi="Trebuchet MS"/>
                      <w:sz w:val="22"/>
                      <w:szCs w:val="22"/>
                      <w:highlight w:val="yellow"/>
                      <w:lang w:eastAsia="zh-CN"/>
                    </w:rPr>
                    <w:t xml:space="preserve"> įrašyti PVM kodą</w:t>
                  </w:r>
                </w:p>
                <w:p w14:paraId="2F8E9AAE" w14:textId="77777777" w:rsidR="00522A3E" w:rsidRPr="00087836" w:rsidRDefault="00522A3E" w:rsidP="007B7F05">
                  <w:pPr>
                    <w:suppressAutoHyphens/>
                    <w:spacing w:after="0" w:line="240" w:lineRule="auto"/>
                    <w:rPr>
                      <w:rFonts w:ascii="Trebuchet MS" w:hAnsi="Trebuchet MS"/>
                      <w:sz w:val="22"/>
                      <w:szCs w:val="22"/>
                      <w:lang w:eastAsia="zh-CN"/>
                    </w:rPr>
                  </w:pPr>
                  <w:r w:rsidRPr="00087836">
                    <w:rPr>
                      <w:rFonts w:ascii="Trebuchet MS" w:hAnsi="Trebuchet MS"/>
                      <w:sz w:val="22"/>
                      <w:szCs w:val="22"/>
                      <w:lang w:eastAsia="zh-CN"/>
                    </w:rPr>
                    <w:t>Tel. [</w:t>
                  </w:r>
                  <w:r w:rsidRPr="00087836">
                    <w:rPr>
                      <w:rFonts w:ascii="Trebuchet MS" w:hAnsi="Trebuchet MS"/>
                      <w:sz w:val="22"/>
                      <w:szCs w:val="22"/>
                      <w:highlight w:val="yellow"/>
                      <w:lang w:eastAsia="zh-CN"/>
                    </w:rPr>
                    <w:t>įrašyti telefono numerį</w:t>
                  </w:r>
                  <w:r w:rsidRPr="00087836">
                    <w:rPr>
                      <w:rFonts w:ascii="Trebuchet MS" w:hAnsi="Trebuchet MS"/>
                      <w:sz w:val="22"/>
                      <w:szCs w:val="22"/>
                      <w:lang w:eastAsia="zh-CN"/>
                    </w:rPr>
                    <w:t>]</w:t>
                  </w:r>
                </w:p>
                <w:p w14:paraId="0CD0DB88" w14:textId="77777777" w:rsidR="00522A3E" w:rsidRPr="00087836" w:rsidRDefault="00522A3E" w:rsidP="007B7F05">
                  <w:pPr>
                    <w:keepNext/>
                    <w:widowControl w:val="0"/>
                    <w:tabs>
                      <w:tab w:val="num" w:pos="0"/>
                      <w:tab w:val="left" w:pos="9360"/>
                    </w:tabs>
                    <w:suppressAutoHyphens/>
                    <w:spacing w:after="0" w:line="240" w:lineRule="auto"/>
                    <w:ind w:left="432" w:hanging="432"/>
                    <w:outlineLvl w:val="0"/>
                    <w:rPr>
                      <w:rFonts w:ascii="Trebuchet MS" w:eastAsia="Times New Roman" w:hAnsi="Trebuchet MS"/>
                      <w:sz w:val="22"/>
                      <w:szCs w:val="22"/>
                      <w:lang w:eastAsia="zh-CN"/>
                    </w:rPr>
                  </w:pPr>
                  <w:r w:rsidRPr="00087836">
                    <w:rPr>
                      <w:rFonts w:ascii="Trebuchet MS" w:eastAsia="Times New Roman" w:hAnsi="Trebuchet MS"/>
                      <w:sz w:val="22"/>
                      <w:szCs w:val="22"/>
                      <w:lang w:eastAsia="zh-CN"/>
                    </w:rPr>
                    <w:t xml:space="preserve">El. paštas: </w:t>
                  </w:r>
                  <w:r w:rsidRPr="00087836">
                    <w:rPr>
                      <w:rFonts w:ascii="Trebuchet MS" w:hAnsi="Trebuchet MS"/>
                      <w:sz w:val="22"/>
                      <w:szCs w:val="22"/>
                      <w:lang w:eastAsia="zh-CN"/>
                    </w:rPr>
                    <w:t>[</w:t>
                  </w:r>
                  <w:r w:rsidRPr="00087836">
                    <w:rPr>
                      <w:rFonts w:ascii="Trebuchet MS" w:hAnsi="Trebuchet MS"/>
                      <w:sz w:val="22"/>
                      <w:szCs w:val="22"/>
                      <w:highlight w:val="yellow"/>
                      <w:lang w:eastAsia="zh-CN"/>
                    </w:rPr>
                    <w:t>įrašyti elektroninio pašto adresą</w:t>
                  </w:r>
                  <w:r w:rsidRPr="00087836">
                    <w:rPr>
                      <w:rFonts w:ascii="Trebuchet MS" w:hAnsi="Trebuchet MS"/>
                      <w:sz w:val="22"/>
                      <w:szCs w:val="22"/>
                      <w:lang w:eastAsia="zh-CN"/>
                    </w:rPr>
                    <w:t>]</w:t>
                  </w:r>
                </w:p>
                <w:p w14:paraId="4382AD79" w14:textId="77777777" w:rsidR="00522A3E" w:rsidRPr="00087836" w:rsidRDefault="00522A3E" w:rsidP="007B7F05">
                  <w:pPr>
                    <w:suppressAutoHyphens/>
                    <w:spacing w:after="0" w:line="240" w:lineRule="auto"/>
                    <w:ind w:right="175"/>
                    <w:rPr>
                      <w:rFonts w:ascii="Trebuchet MS" w:eastAsia="Times New Roman" w:hAnsi="Trebuchet MS"/>
                      <w:sz w:val="22"/>
                      <w:szCs w:val="22"/>
                      <w:lang w:eastAsia="zh-CN"/>
                    </w:rPr>
                  </w:pPr>
                  <w:r w:rsidRPr="00087836">
                    <w:rPr>
                      <w:rFonts w:ascii="Trebuchet MS" w:hAnsi="Trebuchet MS"/>
                      <w:sz w:val="22"/>
                      <w:szCs w:val="22"/>
                      <w:highlight w:val="yellow"/>
                      <w:lang w:eastAsia="zh-CN"/>
                    </w:rPr>
                    <w:t>[įrašyti atstovo pareigas</w:t>
                  </w:r>
                  <w:r w:rsidRPr="00087836">
                    <w:rPr>
                      <w:rFonts w:ascii="Trebuchet MS" w:hAnsi="Trebuchet MS"/>
                      <w:sz w:val="22"/>
                      <w:szCs w:val="22"/>
                      <w:lang w:eastAsia="zh-CN"/>
                    </w:rPr>
                    <w:t>]</w:t>
                  </w:r>
                </w:p>
                <w:p w14:paraId="0745D639" w14:textId="77777777" w:rsidR="00522A3E" w:rsidRPr="00087836" w:rsidRDefault="00522A3E" w:rsidP="007B7F05">
                  <w:pPr>
                    <w:suppressAutoHyphens/>
                    <w:spacing w:after="0" w:line="240" w:lineRule="auto"/>
                    <w:rPr>
                      <w:rFonts w:ascii="Trebuchet MS" w:eastAsia="Times New Roman" w:hAnsi="Trebuchet MS"/>
                      <w:b/>
                      <w:sz w:val="22"/>
                      <w:szCs w:val="22"/>
                      <w:lang w:eastAsia="zh-CN"/>
                    </w:rPr>
                  </w:pPr>
                  <w:r w:rsidRPr="00087836">
                    <w:rPr>
                      <w:rFonts w:ascii="Trebuchet MS" w:hAnsi="Trebuchet MS"/>
                      <w:sz w:val="22"/>
                      <w:szCs w:val="22"/>
                      <w:lang w:eastAsia="zh-CN"/>
                    </w:rPr>
                    <w:t>[</w:t>
                  </w:r>
                  <w:r w:rsidRPr="00087836">
                    <w:rPr>
                      <w:rFonts w:ascii="Trebuchet MS" w:hAnsi="Trebuchet MS"/>
                      <w:sz w:val="22"/>
                      <w:szCs w:val="22"/>
                      <w:highlight w:val="yellow"/>
                      <w:lang w:eastAsia="zh-CN"/>
                    </w:rPr>
                    <w:t>įrašyti atstovo vardą ir pavardę</w:t>
                  </w:r>
                  <w:r w:rsidRPr="00087836">
                    <w:rPr>
                      <w:rFonts w:ascii="Trebuchet MS" w:hAnsi="Trebuchet MS"/>
                      <w:sz w:val="22"/>
                      <w:szCs w:val="22"/>
                      <w:lang w:eastAsia="zh-CN"/>
                    </w:rPr>
                    <w:t>]</w:t>
                  </w:r>
                </w:p>
                <w:p w14:paraId="1D380554" w14:textId="77777777" w:rsidR="00522A3E" w:rsidRPr="00087836" w:rsidRDefault="00522A3E" w:rsidP="007B7F05">
                  <w:pPr>
                    <w:suppressAutoHyphens/>
                    <w:spacing w:after="0" w:line="240" w:lineRule="auto"/>
                    <w:rPr>
                      <w:rFonts w:ascii="Trebuchet MS" w:hAnsi="Trebuchet MS"/>
                      <w:b/>
                      <w:bCs/>
                      <w:sz w:val="22"/>
                      <w:szCs w:val="22"/>
                      <w:lang w:eastAsia="zh-CN"/>
                    </w:rPr>
                  </w:pPr>
                </w:p>
                <w:p w14:paraId="093118F9" w14:textId="77777777" w:rsidR="00522A3E" w:rsidRPr="00087836" w:rsidRDefault="00522A3E" w:rsidP="007B7F05">
                  <w:pPr>
                    <w:tabs>
                      <w:tab w:val="left" w:pos="5104"/>
                    </w:tabs>
                    <w:suppressAutoHyphens/>
                    <w:spacing w:after="0" w:line="240" w:lineRule="auto"/>
                    <w:ind w:right="-55"/>
                    <w:rPr>
                      <w:rFonts w:ascii="Trebuchet MS" w:hAnsi="Trebuchet MS"/>
                      <w:b/>
                      <w:bCs/>
                      <w:sz w:val="22"/>
                      <w:szCs w:val="22"/>
                      <w:lang w:eastAsia="zh-CN"/>
                    </w:rPr>
                  </w:pPr>
                </w:p>
              </w:tc>
            </w:tr>
          </w:tbl>
          <w:p w14:paraId="46651941" w14:textId="77777777" w:rsidR="00522A3E" w:rsidRPr="00087836" w:rsidRDefault="00522A3E" w:rsidP="007B7F05">
            <w:pPr>
              <w:suppressAutoHyphens/>
              <w:ind w:right="175"/>
              <w:rPr>
                <w:rFonts w:ascii="Trebuchet MS" w:hAnsi="Trebuchet MS"/>
                <w:sz w:val="22"/>
                <w:szCs w:val="22"/>
                <w:lang w:eastAsia="zh-CN"/>
              </w:rPr>
            </w:pPr>
          </w:p>
        </w:tc>
      </w:tr>
    </w:tbl>
    <w:p w14:paraId="352882DC" w14:textId="77777777" w:rsidR="00522A3E" w:rsidRPr="00087836" w:rsidRDefault="00522A3E" w:rsidP="00947206">
      <w:pPr>
        <w:suppressAutoHyphens/>
        <w:spacing w:line="240" w:lineRule="auto"/>
        <w:rPr>
          <w:lang w:eastAsia="zh-CN"/>
        </w:rPr>
        <w:sectPr w:rsidR="00522A3E" w:rsidRPr="00087836" w:rsidSect="00A47D98">
          <w:headerReference w:type="even" r:id="rId10"/>
          <w:headerReference w:type="default" r:id="rId11"/>
          <w:pgSz w:w="11906" w:h="16838"/>
          <w:pgMar w:top="851" w:right="849" w:bottom="851" w:left="1276" w:header="567" w:footer="567" w:gutter="0"/>
          <w:cols w:space="1296"/>
          <w:titlePg/>
          <w:docGrid w:linePitch="286"/>
        </w:sectPr>
      </w:pPr>
    </w:p>
    <w:p w14:paraId="6E31119A" w14:textId="78EE00C5" w:rsidR="00947206" w:rsidRPr="00087836" w:rsidRDefault="00947206" w:rsidP="00947206">
      <w:pPr>
        <w:suppressAutoHyphens/>
        <w:ind w:firstLine="600"/>
        <w:jc w:val="right"/>
        <w:rPr>
          <w:rFonts w:ascii="Trebuchet MS" w:eastAsia="Times New Roman" w:hAnsi="Trebuchet MS"/>
          <w:b/>
          <w:bCs/>
          <w:sz w:val="22"/>
          <w:lang w:eastAsia="zh-CN"/>
        </w:rPr>
      </w:pPr>
      <w:r w:rsidRPr="00087836">
        <w:rPr>
          <w:rFonts w:ascii="Trebuchet MS" w:eastAsia="Times New Roman" w:hAnsi="Trebuchet MS"/>
          <w:b/>
          <w:sz w:val="22"/>
          <w:lang w:eastAsia="ar-SA"/>
        </w:rPr>
        <w:lastRenderedPageBreak/>
        <w:t xml:space="preserve">1 priedas prie </w:t>
      </w:r>
      <w:sdt>
        <w:sdtPr>
          <w:rPr>
            <w:rFonts w:ascii="Trebuchet MS" w:hAnsi="Trebuchet MS"/>
            <w:color w:val="000000" w:themeColor="text1"/>
            <w:sz w:val="22"/>
            <w:szCs w:val="22"/>
            <w:highlight w:val="yellow"/>
          </w:rPr>
          <w:id w:val="-2123304731"/>
          <w:placeholder>
            <w:docPart w:val="89364A9F1ED541C4A9E8835DBEBE86CA"/>
          </w:placeholder>
          <w:showingPlcHdr/>
          <w:date>
            <w:dateFormat w:val="yyyy-MM-dd"/>
            <w:lid w:val="lt-LT"/>
            <w:storeMappedDataAs w:val="dateTime"/>
            <w:calendar w:val="gregorian"/>
          </w:date>
        </w:sdtPr>
        <w:sdtEndPr/>
        <w:sdtContent>
          <w:r w:rsidRPr="00087836">
            <w:rPr>
              <w:rFonts w:ascii="Trebuchet MS" w:hAnsi="Trebuchet MS"/>
              <w:color w:val="000000" w:themeColor="text1"/>
              <w:sz w:val="22"/>
              <w:szCs w:val="22"/>
              <w:highlight w:val="yellow"/>
            </w:rPr>
            <w:t>pasirinkti datą</w:t>
          </w:r>
        </w:sdtContent>
      </w:sdt>
      <w:r w:rsidRPr="00087836">
        <w:rPr>
          <w:rFonts w:ascii="Trebuchet MS" w:eastAsia="Times New Roman" w:hAnsi="Trebuchet MS"/>
          <w:b/>
          <w:sz w:val="22"/>
          <w:lang w:eastAsia="ar-SA"/>
        </w:rPr>
        <w:t xml:space="preserve"> </w:t>
      </w:r>
      <w:r w:rsidR="0012038B">
        <w:rPr>
          <w:rFonts w:ascii="Trebuchet MS" w:eastAsia="Times New Roman" w:hAnsi="Trebuchet MS"/>
          <w:b/>
          <w:sz w:val="22"/>
          <w:lang w:eastAsia="ar-SA"/>
        </w:rPr>
        <w:t>S</w:t>
      </w:r>
      <w:r w:rsidRPr="00087836">
        <w:rPr>
          <w:rFonts w:ascii="Trebuchet MS" w:eastAsia="Times New Roman" w:hAnsi="Trebuchet MS"/>
          <w:b/>
          <w:sz w:val="22"/>
          <w:lang w:eastAsia="ar-SA"/>
        </w:rPr>
        <w:t>utarties Nr.</w:t>
      </w:r>
      <w:r w:rsidRPr="00087836">
        <w:rPr>
          <w:rFonts w:ascii="Trebuchet MS" w:hAnsi="Trebuchet MS"/>
          <w:sz w:val="22"/>
          <w:lang w:eastAsia="zh-CN"/>
        </w:rPr>
        <w:t xml:space="preserve"> </w:t>
      </w:r>
      <w:sdt>
        <w:sdtPr>
          <w:rPr>
            <w:rFonts w:ascii="Trebuchet MS" w:hAnsi="Trebuchet MS"/>
            <w:sz w:val="22"/>
            <w:szCs w:val="22"/>
            <w:highlight w:val="yellow"/>
          </w:rPr>
          <w:alias w:val="Sutarties numeris"/>
          <w:tag w:val="Sutarties numeris"/>
          <w:id w:val="-1481070889"/>
          <w:placeholder>
            <w:docPart w:val="0BB57284CC5B4021893F56F377C72C71"/>
          </w:placeholder>
          <w:showingPlcHdr/>
          <w:text/>
        </w:sdtPr>
        <w:sdtEndPr/>
        <w:sdtContent>
          <w:r w:rsidRPr="00087836">
            <w:rPr>
              <w:rStyle w:val="PlaceholderText"/>
              <w:rFonts w:ascii="Trebuchet MS" w:hAnsi="Trebuchet MS"/>
              <w:color w:val="000000" w:themeColor="text1"/>
              <w:sz w:val="22"/>
              <w:szCs w:val="22"/>
              <w:highlight w:val="yellow"/>
            </w:rPr>
            <w:t>įrašyti sutarties numerį</w:t>
          </w:r>
        </w:sdtContent>
      </w:sdt>
    </w:p>
    <w:p w14:paraId="6B7D3F6C" w14:textId="77777777" w:rsidR="00947206" w:rsidRPr="00087836" w:rsidRDefault="00947206" w:rsidP="00947206">
      <w:pPr>
        <w:tabs>
          <w:tab w:val="left" w:pos="1215"/>
        </w:tabs>
        <w:suppressAutoHyphens/>
        <w:ind w:right="39"/>
        <w:jc w:val="right"/>
        <w:rPr>
          <w:rFonts w:ascii="Trebuchet MS" w:eastAsia="Times New Roman" w:hAnsi="Trebuchet MS"/>
          <w:sz w:val="22"/>
          <w:lang w:eastAsia="zh-CN"/>
        </w:rPr>
      </w:pPr>
    </w:p>
    <w:p w14:paraId="3EF70374" w14:textId="77777777" w:rsidR="00947206" w:rsidRPr="00087836" w:rsidRDefault="00947206" w:rsidP="00947206">
      <w:pPr>
        <w:tabs>
          <w:tab w:val="left" w:pos="1215"/>
        </w:tabs>
        <w:suppressAutoHyphens/>
        <w:ind w:right="39"/>
        <w:jc w:val="center"/>
        <w:rPr>
          <w:rFonts w:ascii="Trebuchet MS" w:eastAsia="Times New Roman" w:hAnsi="Trebuchet MS"/>
          <w:b/>
          <w:bCs/>
          <w:sz w:val="22"/>
          <w:lang w:eastAsia="zh-CN"/>
        </w:rPr>
      </w:pPr>
      <w:r w:rsidRPr="00087836">
        <w:rPr>
          <w:rFonts w:ascii="Trebuchet MS" w:eastAsia="Times New Roman" w:hAnsi="Trebuchet MS"/>
          <w:b/>
          <w:bCs/>
          <w:sz w:val="22"/>
          <w:lang w:eastAsia="zh-CN"/>
        </w:rPr>
        <w:t>Paslaugų kaina, kiekis ir specifikacija</w:t>
      </w:r>
    </w:p>
    <w:p w14:paraId="254C3E4D" w14:textId="77777777" w:rsidR="00947206" w:rsidRPr="00087836" w:rsidRDefault="00947206" w:rsidP="00947206">
      <w:pPr>
        <w:tabs>
          <w:tab w:val="left" w:pos="1215"/>
        </w:tabs>
        <w:suppressAutoHyphens/>
        <w:ind w:right="39"/>
        <w:jc w:val="center"/>
        <w:rPr>
          <w:rFonts w:ascii="Trebuchet MS" w:eastAsia="Times New Roman" w:hAnsi="Trebuchet MS"/>
          <w:b/>
          <w:bCs/>
          <w:sz w:val="22"/>
          <w:lang w:eastAsia="zh-CN"/>
        </w:rPr>
      </w:pPr>
    </w:p>
    <w:p w14:paraId="78FEDC8C" w14:textId="75F041BC" w:rsidR="00947206" w:rsidRPr="00087836" w:rsidRDefault="00CA7E62" w:rsidP="00A807A2">
      <w:pPr>
        <w:suppressAutoHyphens/>
        <w:ind w:firstLine="567"/>
        <w:jc w:val="both"/>
        <w:rPr>
          <w:rFonts w:ascii="Trebuchet MS" w:eastAsia="Times New Roman" w:hAnsi="Trebuchet MS"/>
          <w:i/>
          <w:sz w:val="22"/>
          <w:lang w:eastAsia="zh-CN"/>
        </w:rPr>
      </w:pPr>
      <w:r w:rsidRPr="00FD7D2C">
        <w:rPr>
          <w:rFonts w:ascii="Trebuchet MS" w:hAnsi="Trebuchet MS"/>
          <w:sz w:val="22"/>
          <w:szCs w:val="22"/>
          <w:lang w:eastAsia="zh-CN"/>
        </w:rPr>
        <w:t xml:space="preserve">Prie Sutarties pridedama </w:t>
      </w:r>
      <w:r w:rsidRPr="0030367E">
        <w:rPr>
          <w:rFonts w:ascii="Trebuchet MS" w:eastAsia="Calibri" w:hAnsi="Trebuchet MS" w:cstheme="minorHAnsi"/>
          <w:color w:val="0070C0"/>
          <w:sz w:val="22"/>
          <w:szCs w:val="22"/>
        </w:rPr>
        <w:t xml:space="preserve">Pirkimo sąlygų </w:t>
      </w:r>
      <w:r w:rsidR="00E6572E" w:rsidRPr="0030367E">
        <w:rPr>
          <w:rFonts w:ascii="Trebuchet MS" w:eastAsia="Calibri" w:hAnsi="Trebuchet MS" w:cstheme="minorHAnsi"/>
          <w:color w:val="0070C0"/>
          <w:sz w:val="22"/>
          <w:szCs w:val="22"/>
        </w:rPr>
        <w:t xml:space="preserve">2 priede </w:t>
      </w:r>
      <w:r w:rsidRPr="00FD7D2C">
        <w:rPr>
          <w:rFonts w:ascii="Trebuchet MS" w:eastAsia="Calibri" w:hAnsi="Trebuchet MS" w:cstheme="minorHAnsi"/>
          <w:color w:val="0070C0"/>
          <w:sz w:val="22"/>
          <w:szCs w:val="22"/>
        </w:rPr>
        <w:t xml:space="preserve">„Techninė specifikacija“ </w:t>
      </w:r>
      <w:r w:rsidRPr="00FD7D2C">
        <w:rPr>
          <w:rFonts w:ascii="Trebuchet MS" w:hAnsi="Trebuchet MS"/>
          <w:sz w:val="22"/>
          <w:szCs w:val="22"/>
          <w:lang w:eastAsia="zh-CN"/>
        </w:rPr>
        <w:t>išdėstyta Techninė specifikacija ir Tiekėjo pasiūlytos kainos</w:t>
      </w:r>
      <w:r w:rsidR="00947206" w:rsidRPr="00087836">
        <w:rPr>
          <w:rFonts w:ascii="Trebuchet MS" w:hAnsi="Trebuchet MS"/>
          <w:i/>
          <w:sz w:val="22"/>
          <w:lang w:eastAsia="zh-CN"/>
        </w:rPr>
        <w:t>.</w:t>
      </w:r>
    </w:p>
    <w:p w14:paraId="645FD920" w14:textId="77777777" w:rsidR="00947206" w:rsidRPr="00087836" w:rsidRDefault="00947206" w:rsidP="00947206">
      <w:pPr>
        <w:suppressAutoHyphens/>
        <w:rPr>
          <w:rFonts w:ascii="Trebuchet MS" w:eastAsia="Times New Roman" w:hAnsi="Trebuchet MS"/>
          <w:sz w:val="22"/>
          <w:lang w:eastAsia="zh-CN"/>
        </w:rPr>
      </w:pPr>
    </w:p>
    <w:p w14:paraId="543DCEB8" w14:textId="77777777" w:rsidR="00FC0710" w:rsidRPr="00087836" w:rsidRDefault="00FC0710" w:rsidP="00947206">
      <w:pPr>
        <w:suppressAutoHyphens/>
        <w:jc w:val="center"/>
        <w:rPr>
          <w:rFonts w:ascii="Trebuchet MS" w:hAnsi="Trebuchet MS"/>
          <w:b/>
          <w:bCs/>
          <w:sz w:val="22"/>
          <w:lang w:eastAsia="zh-CN"/>
        </w:rPr>
      </w:pPr>
    </w:p>
    <w:p w14:paraId="145A01F6" w14:textId="77777777" w:rsidR="00947206" w:rsidRPr="00087836" w:rsidRDefault="00947206" w:rsidP="00947206">
      <w:pPr>
        <w:suppressAutoHyphens/>
        <w:jc w:val="center"/>
        <w:rPr>
          <w:rFonts w:ascii="Trebuchet MS" w:hAnsi="Trebuchet MS"/>
          <w:b/>
          <w:bCs/>
          <w:sz w:val="22"/>
          <w:lang w:eastAsia="zh-CN"/>
        </w:rPr>
      </w:pPr>
    </w:p>
    <w:p w14:paraId="5C09EC6B" w14:textId="77777777" w:rsidR="00947206" w:rsidRPr="00087836" w:rsidRDefault="00947206" w:rsidP="00947206">
      <w:pPr>
        <w:suppressAutoHyphens/>
        <w:jc w:val="center"/>
        <w:rPr>
          <w:rFonts w:ascii="Trebuchet MS" w:hAnsi="Trebuchet MS"/>
          <w:b/>
          <w:bCs/>
          <w:sz w:val="22"/>
          <w:lang w:eastAsia="zh-CN"/>
        </w:rPr>
      </w:pPr>
    </w:p>
    <w:p w14:paraId="03BFAB9A" w14:textId="77777777" w:rsidR="00947206" w:rsidRPr="00087836" w:rsidRDefault="00947206" w:rsidP="00947206">
      <w:pPr>
        <w:suppressAutoHyphens/>
        <w:jc w:val="center"/>
        <w:rPr>
          <w:rFonts w:ascii="Trebuchet MS" w:hAnsi="Trebuchet MS"/>
          <w:b/>
          <w:bCs/>
          <w:sz w:val="22"/>
          <w:lang w:eastAsia="zh-CN"/>
        </w:rPr>
      </w:pPr>
    </w:p>
    <w:tbl>
      <w:tblPr>
        <w:tblW w:w="0" w:type="auto"/>
        <w:tblLayout w:type="fixed"/>
        <w:tblLook w:val="0000" w:firstRow="0" w:lastRow="0" w:firstColumn="0" w:lastColumn="0" w:noHBand="0" w:noVBand="0"/>
      </w:tblPr>
      <w:tblGrid>
        <w:gridCol w:w="5070"/>
        <w:gridCol w:w="4860"/>
      </w:tblGrid>
      <w:tr w:rsidR="00947206" w:rsidRPr="00087836" w14:paraId="2C31681B" w14:textId="77777777" w:rsidTr="00903C47">
        <w:tc>
          <w:tcPr>
            <w:tcW w:w="5070" w:type="dxa"/>
            <w:shd w:val="clear" w:color="auto" w:fill="auto"/>
          </w:tcPr>
          <w:p w14:paraId="6B26E78B" w14:textId="77777777" w:rsidR="00947206" w:rsidRPr="00087836" w:rsidRDefault="00947206" w:rsidP="00724C0B">
            <w:pPr>
              <w:spacing w:after="0" w:line="240" w:lineRule="auto"/>
              <w:jc w:val="both"/>
              <w:rPr>
                <w:rFonts w:ascii="Trebuchet MS" w:hAnsi="Trebuchet MS"/>
                <w:sz w:val="22"/>
                <w:szCs w:val="22"/>
              </w:rPr>
            </w:pPr>
            <w:r w:rsidRPr="00087836">
              <w:rPr>
                <w:rFonts w:ascii="Trebuchet MS" w:hAnsi="Trebuchet MS" w:cs="Trebuchet MS"/>
                <w:b/>
                <w:sz w:val="22"/>
                <w:szCs w:val="22"/>
              </w:rPr>
              <w:t>UŽSAKOVAS</w:t>
            </w:r>
          </w:p>
        </w:tc>
        <w:tc>
          <w:tcPr>
            <w:tcW w:w="4860" w:type="dxa"/>
            <w:shd w:val="clear" w:color="auto" w:fill="auto"/>
          </w:tcPr>
          <w:p w14:paraId="4E8DACF7" w14:textId="305B5418" w:rsidR="00947206" w:rsidRPr="00087836" w:rsidRDefault="0025360D" w:rsidP="00724C0B">
            <w:pPr>
              <w:spacing w:after="0" w:line="240" w:lineRule="auto"/>
              <w:jc w:val="both"/>
              <w:rPr>
                <w:rFonts w:ascii="Trebuchet MS" w:hAnsi="Trebuchet MS"/>
                <w:sz w:val="22"/>
                <w:szCs w:val="22"/>
              </w:rPr>
            </w:pPr>
            <w:r w:rsidRPr="00087836">
              <w:rPr>
                <w:rFonts w:ascii="Trebuchet MS" w:hAnsi="Trebuchet MS" w:cs="Trebuchet MS"/>
                <w:b/>
                <w:sz w:val="22"/>
                <w:szCs w:val="22"/>
              </w:rPr>
              <w:t>PASLAUG</w:t>
            </w:r>
            <w:r>
              <w:rPr>
                <w:rFonts w:ascii="Trebuchet MS" w:hAnsi="Trebuchet MS" w:cs="Trebuchet MS"/>
                <w:b/>
                <w:sz w:val="22"/>
                <w:szCs w:val="22"/>
              </w:rPr>
              <w:t>Ų</w:t>
            </w:r>
            <w:r w:rsidRPr="00087836">
              <w:rPr>
                <w:rFonts w:ascii="Trebuchet MS" w:hAnsi="Trebuchet MS" w:cs="Trebuchet MS"/>
                <w:b/>
                <w:sz w:val="22"/>
                <w:szCs w:val="22"/>
              </w:rPr>
              <w:t xml:space="preserve"> </w:t>
            </w:r>
            <w:r w:rsidR="00947206" w:rsidRPr="00087836">
              <w:rPr>
                <w:rFonts w:ascii="Trebuchet MS" w:hAnsi="Trebuchet MS" w:cs="Trebuchet MS"/>
                <w:b/>
                <w:sz w:val="22"/>
                <w:szCs w:val="22"/>
              </w:rPr>
              <w:t>TEIKĖJAS</w:t>
            </w:r>
          </w:p>
        </w:tc>
      </w:tr>
      <w:tr w:rsidR="00947206" w:rsidRPr="00087836" w14:paraId="7D801914" w14:textId="77777777" w:rsidTr="00903C47">
        <w:tc>
          <w:tcPr>
            <w:tcW w:w="5070" w:type="dxa"/>
            <w:shd w:val="clear" w:color="auto" w:fill="auto"/>
          </w:tcPr>
          <w:p w14:paraId="7E73AE9E" w14:textId="77777777" w:rsidR="00947206" w:rsidRPr="00087836" w:rsidRDefault="00947206" w:rsidP="00724C0B">
            <w:pPr>
              <w:pStyle w:val="Stilius3"/>
              <w:spacing w:before="0"/>
              <w:jc w:val="left"/>
              <w:rPr>
                <w:rFonts w:ascii="Trebuchet MS" w:hAnsi="Trebuchet MS"/>
                <w:sz w:val="22"/>
                <w:szCs w:val="22"/>
              </w:rPr>
            </w:pPr>
            <w:r w:rsidRPr="00087836">
              <w:rPr>
                <w:rFonts w:ascii="Trebuchet MS" w:hAnsi="Trebuchet MS"/>
                <w:sz w:val="22"/>
                <w:szCs w:val="22"/>
              </w:rPr>
              <w:t>Viešoji įstaiga Kauno miesto poliklinika</w:t>
            </w:r>
          </w:p>
          <w:sdt>
            <w:sdtPr>
              <w:rPr>
                <w:rFonts w:ascii="Trebuchet MS" w:hAnsi="Trebuchet MS"/>
                <w:sz w:val="22"/>
                <w:szCs w:val="22"/>
                <w:u w:val="single"/>
              </w:rPr>
              <w:id w:val="1649317830"/>
              <w:placeholder>
                <w:docPart w:val="993C0780D16743598AAF690D1BFDEF7D"/>
              </w:placeholder>
              <w:showingPlcHdr/>
              <w:dropDownList>
                <w:listItem w:displayText="Direktorius" w:value="Direktorius"/>
              </w:dropDownList>
            </w:sdtPr>
            <w:sdtEndPr/>
            <w:sdtContent>
              <w:p w14:paraId="36FEE94C" w14:textId="77777777" w:rsidR="00947206" w:rsidRPr="00087836" w:rsidRDefault="00947206" w:rsidP="00724C0B">
                <w:pPr>
                  <w:spacing w:after="0" w:line="240" w:lineRule="auto"/>
                  <w:ind w:right="175"/>
                  <w:rPr>
                    <w:rFonts w:ascii="Trebuchet MS" w:hAnsi="Trebuchet MS"/>
                    <w:sz w:val="22"/>
                    <w:szCs w:val="22"/>
                  </w:rPr>
                </w:pPr>
                <w:r w:rsidRPr="00087836">
                  <w:rPr>
                    <w:rStyle w:val="PlaceholderText"/>
                    <w:rFonts w:ascii="Trebuchet MS" w:hAnsi="Trebuchet MS"/>
                    <w:color w:val="auto"/>
                    <w:sz w:val="22"/>
                    <w:szCs w:val="22"/>
                  </w:rPr>
                  <w:t>pasirinkti atstovo pareigas</w:t>
                </w:r>
              </w:p>
            </w:sdtContent>
          </w:sdt>
          <w:sdt>
            <w:sdtPr>
              <w:rPr>
                <w:rFonts w:ascii="Trebuchet MS" w:hAnsi="Trebuchet MS"/>
                <w:sz w:val="22"/>
                <w:szCs w:val="22"/>
              </w:rPr>
              <w:id w:val="-321282954"/>
              <w:placeholder>
                <w:docPart w:val="BE403E76351544808F8BDB2B9CE8DC98"/>
              </w:placeholder>
              <w:showingPlcHdr/>
              <w:dropDownList>
                <w:listItem w:displayText="Paulius Kibiša" w:value="Paulius Kibiša"/>
              </w:dropDownList>
            </w:sdtPr>
            <w:sdtEndPr/>
            <w:sdtContent>
              <w:p w14:paraId="6C48D2DC" w14:textId="77777777" w:rsidR="00947206" w:rsidRPr="00087836" w:rsidRDefault="00947206" w:rsidP="00724C0B">
                <w:pPr>
                  <w:spacing w:after="0" w:line="240" w:lineRule="auto"/>
                  <w:rPr>
                    <w:rFonts w:ascii="Trebuchet MS" w:hAnsi="Trebuchet MS"/>
                    <w:sz w:val="22"/>
                    <w:szCs w:val="22"/>
                  </w:rPr>
                </w:pPr>
                <w:r w:rsidRPr="00087836">
                  <w:rPr>
                    <w:rStyle w:val="PlaceholderText"/>
                    <w:rFonts w:ascii="Trebuchet MS" w:hAnsi="Trebuchet MS"/>
                    <w:color w:val="auto"/>
                    <w:sz w:val="22"/>
                    <w:szCs w:val="22"/>
                  </w:rPr>
                  <w:t>pasirinkti atstovo vardą ir pavardę</w:t>
                </w:r>
              </w:p>
            </w:sdtContent>
          </w:sdt>
          <w:p w14:paraId="3F51156A" w14:textId="4A8A1165" w:rsidR="00947206" w:rsidRPr="00087836" w:rsidRDefault="00947206" w:rsidP="00724C0B">
            <w:pPr>
              <w:snapToGrid w:val="0"/>
              <w:spacing w:after="0" w:line="240" w:lineRule="auto"/>
              <w:rPr>
                <w:rFonts w:ascii="Trebuchet MS" w:hAnsi="Trebuchet MS" w:cs="Trebuchet MS"/>
                <w:b/>
                <w:sz w:val="22"/>
                <w:szCs w:val="22"/>
              </w:rPr>
            </w:pPr>
          </w:p>
        </w:tc>
        <w:tc>
          <w:tcPr>
            <w:tcW w:w="4860" w:type="dxa"/>
            <w:shd w:val="clear" w:color="auto" w:fill="auto"/>
          </w:tcPr>
          <w:p w14:paraId="24AF4A9E" w14:textId="77777777" w:rsidR="00947206" w:rsidRPr="00087836" w:rsidRDefault="00EC3176" w:rsidP="00724C0B">
            <w:pPr>
              <w:snapToGrid w:val="0"/>
              <w:spacing w:after="0" w:line="240" w:lineRule="auto"/>
              <w:jc w:val="both"/>
              <w:rPr>
                <w:rFonts w:ascii="Trebuchet MS" w:eastAsia="Times New Roman" w:hAnsi="Trebuchet MS"/>
                <w:sz w:val="22"/>
                <w:szCs w:val="22"/>
                <w:highlight w:val="yellow"/>
              </w:rPr>
            </w:pPr>
            <w:sdt>
              <w:sdtPr>
                <w:rPr>
                  <w:rFonts w:ascii="Trebuchet MS" w:eastAsia="Times New Roman" w:hAnsi="Trebuchet MS"/>
                  <w:sz w:val="22"/>
                  <w:szCs w:val="22"/>
                  <w:highlight w:val="yellow"/>
                </w:rPr>
                <w:alias w:val="Paslaugos teikėjo pavadinimas"/>
                <w:tag w:val="Tiekėjo pavadinimas"/>
                <w:id w:val="922619148"/>
                <w:placeholder>
                  <w:docPart w:val="13981FA091834E9F9326EC6A68AA9CC2"/>
                </w:placeholder>
                <w:showingPlcHdr/>
                <w:dataBinding w:prefixMappings="xmlns:ns0='http://schemas.openxmlformats.org/officeDocument/2006/extended-properties' " w:xpath="/ns0:Properties[1]/ns0:Company[1]" w:storeItemID="{6668398D-A668-4E3E-A5EB-62B293D839F1}"/>
                <w:text/>
              </w:sdtPr>
              <w:sdtEndPr/>
              <w:sdtContent>
                <w:r w:rsidR="00947206" w:rsidRPr="00087836">
                  <w:rPr>
                    <w:rStyle w:val="PlaceholderText"/>
                    <w:color w:val="auto"/>
                    <w:sz w:val="22"/>
                    <w:szCs w:val="22"/>
                    <w:highlight w:val="yellow"/>
                  </w:rPr>
                  <w:t>[</w:t>
                </w:r>
                <w:r w:rsidR="00947206" w:rsidRPr="00087836">
                  <w:rPr>
                    <w:rStyle w:val="PlaceholderText"/>
                    <w:rFonts w:ascii="Trebuchet MS" w:hAnsi="Trebuchet MS"/>
                    <w:color w:val="auto"/>
                    <w:sz w:val="22"/>
                    <w:szCs w:val="22"/>
                    <w:highlight w:val="yellow"/>
                  </w:rPr>
                  <w:t>įrašyti paslaugos teikėjo pavadinimą</w:t>
                </w:r>
                <w:r w:rsidR="00947206" w:rsidRPr="00087836">
                  <w:rPr>
                    <w:rStyle w:val="PlaceholderText"/>
                    <w:color w:val="auto"/>
                    <w:sz w:val="22"/>
                    <w:szCs w:val="22"/>
                    <w:highlight w:val="yellow"/>
                  </w:rPr>
                  <w:t>]</w:t>
                </w:r>
              </w:sdtContent>
            </w:sdt>
          </w:p>
          <w:p w14:paraId="73CE5155" w14:textId="77777777" w:rsidR="00947206" w:rsidRPr="00087836" w:rsidRDefault="00EC3176" w:rsidP="00724C0B">
            <w:pPr>
              <w:keepNext/>
              <w:keepLines/>
              <w:spacing w:after="0" w:line="240" w:lineRule="auto"/>
              <w:rPr>
                <w:rFonts w:ascii="Trebuchet MS" w:hAnsi="Trebuchet MS"/>
                <w:sz w:val="22"/>
                <w:szCs w:val="22"/>
              </w:rPr>
            </w:pPr>
            <w:sdt>
              <w:sdtPr>
                <w:rPr>
                  <w:rFonts w:ascii="Trebuchet MS" w:eastAsia="Times New Roman" w:hAnsi="Trebuchet MS"/>
                  <w:sz w:val="22"/>
                  <w:szCs w:val="22"/>
                </w:rPr>
                <w:alias w:val="Atstovo pareigos"/>
                <w:tag w:val="Atstovo pareigos"/>
                <w:id w:val="1716389727"/>
                <w:placeholder>
                  <w:docPart w:val="FD41EC560F324FE9845B8331ED31F103"/>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00947206" w:rsidRPr="00087836">
                  <w:rPr>
                    <w:rStyle w:val="PlaceholderText"/>
                    <w:rFonts w:ascii="Trebuchet MS" w:hAnsi="Trebuchet MS"/>
                    <w:color w:val="auto"/>
                    <w:sz w:val="22"/>
                    <w:szCs w:val="22"/>
                    <w:highlight w:val="yellow"/>
                  </w:rPr>
                  <w:t>[įrašyti atstovo pareigas]</w:t>
                </w:r>
              </w:sdtContent>
            </w:sdt>
          </w:p>
          <w:p w14:paraId="4D132416" w14:textId="77777777" w:rsidR="00947206" w:rsidRPr="00087836" w:rsidRDefault="00EC3176" w:rsidP="00724C0B">
            <w:pPr>
              <w:keepNext/>
              <w:keepLines/>
              <w:spacing w:after="0" w:line="240" w:lineRule="auto"/>
              <w:rPr>
                <w:rFonts w:ascii="Trebuchet MS" w:hAnsi="Trebuchet MS"/>
                <w:sz w:val="22"/>
                <w:szCs w:val="22"/>
              </w:rPr>
            </w:pPr>
            <w:sdt>
              <w:sdtPr>
                <w:rPr>
                  <w:rFonts w:ascii="Trebuchet MS" w:hAnsi="Trebuchet MS"/>
                  <w:sz w:val="22"/>
                  <w:szCs w:val="22"/>
                </w:rPr>
                <w:alias w:val="Atstovo vardas, pavardė"/>
                <w:tag w:val=""/>
                <w:id w:val="213014429"/>
                <w:placeholder>
                  <w:docPart w:val="823F428DE2CE476E8333A06E48AB5A22"/>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947206" w:rsidRPr="00087836">
                  <w:rPr>
                    <w:rStyle w:val="PlaceholderText"/>
                    <w:color w:val="auto"/>
                    <w:sz w:val="22"/>
                    <w:szCs w:val="22"/>
                  </w:rPr>
                  <w:t>[</w:t>
                </w:r>
                <w:r w:rsidR="00947206" w:rsidRPr="00087836">
                  <w:rPr>
                    <w:rFonts w:ascii="Trebuchet MS" w:hAnsi="Trebuchet MS"/>
                    <w:sz w:val="22"/>
                    <w:szCs w:val="22"/>
                    <w:highlight w:val="yellow"/>
                  </w:rPr>
                  <w:t>įrašyti atstovo</w:t>
                </w:r>
                <w:r w:rsidR="00947206" w:rsidRPr="00087836">
                  <w:rPr>
                    <w:rFonts w:ascii="Trebuchet MS" w:hAnsi="Trebuchet MS"/>
                    <w:sz w:val="22"/>
                    <w:szCs w:val="22"/>
                  </w:rPr>
                  <w:t xml:space="preserve"> </w:t>
                </w:r>
                <w:r w:rsidR="00947206" w:rsidRPr="00087836">
                  <w:rPr>
                    <w:rFonts w:ascii="Trebuchet MS" w:hAnsi="Trebuchet MS"/>
                    <w:sz w:val="22"/>
                    <w:szCs w:val="22"/>
                    <w:highlight w:val="yellow"/>
                  </w:rPr>
                  <w:t>vardą ir pavardę</w:t>
                </w:r>
                <w:r w:rsidR="00947206" w:rsidRPr="00087836">
                  <w:rPr>
                    <w:rStyle w:val="PlaceholderText"/>
                    <w:color w:val="auto"/>
                    <w:sz w:val="22"/>
                    <w:szCs w:val="22"/>
                  </w:rPr>
                  <w:t>]</w:t>
                </w:r>
              </w:sdtContent>
            </w:sdt>
          </w:p>
          <w:p w14:paraId="7916DF43" w14:textId="77777777" w:rsidR="00947206" w:rsidRPr="00087836" w:rsidRDefault="00947206" w:rsidP="0098491E">
            <w:pPr>
              <w:snapToGrid w:val="0"/>
              <w:spacing w:after="0" w:line="240" w:lineRule="auto"/>
              <w:jc w:val="both"/>
              <w:rPr>
                <w:rFonts w:ascii="Trebuchet MS" w:hAnsi="Trebuchet MS" w:cs="Trebuchet MS"/>
                <w:b/>
                <w:sz w:val="22"/>
                <w:szCs w:val="22"/>
              </w:rPr>
            </w:pPr>
          </w:p>
        </w:tc>
      </w:tr>
    </w:tbl>
    <w:p w14:paraId="364F0B54" w14:textId="59C33C2E" w:rsidR="00947206" w:rsidRDefault="00947206" w:rsidP="00947206">
      <w:pPr>
        <w:suppressAutoHyphens/>
        <w:spacing w:line="240" w:lineRule="auto"/>
        <w:rPr>
          <w:rFonts w:ascii="Trebuchet MS" w:eastAsia="Times New Roman" w:hAnsi="Trebuchet MS"/>
          <w:sz w:val="22"/>
          <w:lang w:eastAsia="zh-CN"/>
        </w:rPr>
      </w:pPr>
      <w:r w:rsidRPr="00087836">
        <w:rPr>
          <w:rFonts w:ascii="Trebuchet MS" w:eastAsia="Times New Roman" w:hAnsi="Trebuchet MS"/>
          <w:sz w:val="22"/>
          <w:lang w:eastAsia="zh-CN"/>
        </w:rPr>
        <w:br w:type="page"/>
      </w:r>
    </w:p>
    <w:p w14:paraId="43D57557" w14:textId="737D799F" w:rsidR="00690C3A" w:rsidRPr="00BA406A" w:rsidRDefault="00690C3A" w:rsidP="00A142EE">
      <w:pPr>
        <w:spacing w:after="0" w:line="240" w:lineRule="auto"/>
        <w:ind w:firstLine="600"/>
        <w:jc w:val="right"/>
        <w:rPr>
          <w:rFonts w:ascii="Trebuchet MS" w:hAnsi="Trebuchet MS"/>
          <w:b/>
          <w:bCs/>
          <w:sz w:val="22"/>
          <w:szCs w:val="22"/>
        </w:rPr>
      </w:pPr>
      <w:r w:rsidRPr="00BA406A">
        <w:rPr>
          <w:rFonts w:ascii="Trebuchet MS" w:hAnsi="Trebuchet MS"/>
          <w:b/>
          <w:sz w:val="22"/>
          <w:szCs w:val="22"/>
        </w:rPr>
        <w:lastRenderedPageBreak/>
        <w:t xml:space="preserve">2 priedas prie </w:t>
      </w:r>
      <w:sdt>
        <w:sdtPr>
          <w:rPr>
            <w:rFonts w:ascii="Trebuchet MS" w:hAnsi="Trebuchet MS"/>
            <w:b/>
            <w:bCs/>
            <w:sz w:val="22"/>
            <w:szCs w:val="22"/>
          </w:rPr>
          <w:alias w:val="Pasirinkti datą"/>
          <w:tag w:val="Pasirinkti datą"/>
          <w:id w:val="1999303339"/>
          <w:placeholder>
            <w:docPart w:val="DB1325966CB64074957CCD332E8BB7FC"/>
          </w:placeholder>
          <w:showingPlcHdr/>
          <w:dataBinding w:prefixMappings="xmlns:ns0='http://schemas.microsoft.com/office/2006/coverPageProps' " w:xpath="/ns0:CoverPageProperties[1]/ns0:PublishDate[1]" w:storeItemID="{55AF091B-3C7A-41E3-B477-F2FDAA23CFDA}"/>
          <w:date w:fullDate="2019-07-10T00:00:00Z">
            <w:dateFormat w:val="yyyy.MM.dd"/>
            <w:lid w:val="lt-LT"/>
            <w:storeMappedDataAs w:val="dateTime"/>
            <w:calendar w:val="gregorian"/>
          </w:date>
        </w:sdtPr>
        <w:sdtEndPr/>
        <w:sdtContent>
          <w:r w:rsidRPr="0093033C">
            <w:rPr>
              <w:rStyle w:val="PlaceholderText"/>
              <w:rFonts w:ascii="Trebuchet MS" w:hAnsi="Trebuchet MS"/>
              <w:sz w:val="22"/>
              <w:szCs w:val="22"/>
            </w:rPr>
            <w:t>[</w:t>
          </w:r>
          <w:r w:rsidRPr="00BA406A">
            <w:rPr>
              <w:rStyle w:val="PlaceholderText"/>
              <w:rFonts w:ascii="Trebuchet MS" w:hAnsi="Trebuchet MS"/>
              <w:sz w:val="22"/>
              <w:szCs w:val="22"/>
              <w:highlight w:val="yellow"/>
            </w:rPr>
            <w:t>Pasirinkti datą</w:t>
          </w:r>
          <w:r w:rsidRPr="0093033C">
            <w:rPr>
              <w:rStyle w:val="PlaceholderText"/>
              <w:rFonts w:ascii="Trebuchet MS" w:hAnsi="Trebuchet MS"/>
              <w:sz w:val="22"/>
              <w:szCs w:val="22"/>
            </w:rPr>
            <w:t>]</w:t>
          </w:r>
        </w:sdtContent>
      </w:sdt>
      <w:r w:rsidRPr="00BA406A">
        <w:rPr>
          <w:rFonts w:ascii="Trebuchet MS" w:hAnsi="Trebuchet MS"/>
          <w:b/>
          <w:sz w:val="22"/>
          <w:szCs w:val="22"/>
        </w:rPr>
        <w:t xml:space="preserve"> </w:t>
      </w:r>
      <w:r w:rsidR="0012038B">
        <w:rPr>
          <w:rFonts w:ascii="Trebuchet MS" w:hAnsi="Trebuchet MS"/>
          <w:b/>
          <w:sz w:val="22"/>
          <w:szCs w:val="22"/>
        </w:rPr>
        <w:t>S</w:t>
      </w:r>
      <w:r w:rsidRPr="00BA406A">
        <w:rPr>
          <w:rFonts w:ascii="Trebuchet MS" w:hAnsi="Trebuchet MS"/>
          <w:b/>
          <w:sz w:val="22"/>
          <w:szCs w:val="22"/>
        </w:rPr>
        <w:t>utarties Nr.</w:t>
      </w:r>
      <w:r w:rsidRPr="00BA406A">
        <w:rPr>
          <w:rFonts w:ascii="Trebuchet MS" w:hAnsi="Trebuchet MS"/>
          <w:sz w:val="22"/>
          <w:szCs w:val="22"/>
        </w:rPr>
        <w:t xml:space="preserve"> </w:t>
      </w:r>
      <w:sdt>
        <w:sdtPr>
          <w:rPr>
            <w:rFonts w:ascii="Trebuchet MS" w:hAnsi="Trebuchet MS"/>
            <w:b/>
            <w:bCs/>
            <w:sz w:val="22"/>
            <w:szCs w:val="22"/>
            <w:lang w:eastAsia="en-US"/>
          </w:rPr>
          <w:alias w:val="Sutarties numeris"/>
          <w:id w:val="92829113"/>
          <w:placeholder>
            <w:docPart w:val="788F95D9CF2544E3A3932A3DE677D71E"/>
          </w:placeholder>
          <w:showingPlcHdr/>
          <w:dataBinding w:prefixMappings="xmlns:ns0='http://schemas.microsoft.com/office/2006/coverPageProps' " w:xpath="/ns0:CoverPageProperties[1]/ns0:Abstract[1]" w:storeItemID="{55AF091B-3C7A-41E3-B477-F2FDAA23CFDA}"/>
          <w:text/>
        </w:sdtPr>
        <w:sdtEndPr/>
        <w:sdtContent>
          <w:r w:rsidRPr="0093033C">
            <w:rPr>
              <w:rStyle w:val="PlaceholderText"/>
              <w:rFonts w:ascii="Trebuchet MS" w:hAnsi="Trebuchet MS"/>
              <w:sz w:val="22"/>
              <w:szCs w:val="22"/>
            </w:rPr>
            <w:t>[</w:t>
          </w:r>
          <w:r w:rsidRPr="00BA406A">
            <w:rPr>
              <w:rStyle w:val="PlaceholderText"/>
              <w:rFonts w:ascii="Trebuchet MS" w:hAnsi="Trebuchet MS"/>
              <w:sz w:val="22"/>
              <w:szCs w:val="22"/>
              <w:highlight w:val="yellow"/>
            </w:rPr>
            <w:t>Įrašyti sutarties numerį</w:t>
          </w:r>
          <w:r w:rsidRPr="0093033C">
            <w:rPr>
              <w:rStyle w:val="PlaceholderText"/>
              <w:rFonts w:ascii="Trebuchet MS" w:hAnsi="Trebuchet MS"/>
              <w:sz w:val="22"/>
              <w:szCs w:val="22"/>
            </w:rPr>
            <w:t>]</w:t>
          </w:r>
        </w:sdtContent>
      </w:sdt>
    </w:p>
    <w:p w14:paraId="01E6492A" w14:textId="77777777" w:rsidR="00E009B5" w:rsidRPr="00E009B5" w:rsidRDefault="00E009B5" w:rsidP="00E009B5">
      <w:pPr>
        <w:spacing w:after="0" w:line="240" w:lineRule="auto"/>
        <w:jc w:val="center"/>
        <w:rPr>
          <w:rFonts w:ascii="Trebuchet MS" w:eastAsia="Calibri" w:hAnsi="Trebuchet MS" w:cs="Times New Roman"/>
          <w:b/>
          <w:sz w:val="22"/>
          <w:szCs w:val="22"/>
        </w:rPr>
      </w:pPr>
    </w:p>
    <w:p w14:paraId="7A917498" w14:textId="77777777" w:rsidR="00E009B5" w:rsidRPr="00E009B5" w:rsidRDefault="00E009B5" w:rsidP="00E009B5">
      <w:pPr>
        <w:spacing w:after="0" w:line="240" w:lineRule="auto"/>
        <w:jc w:val="center"/>
        <w:rPr>
          <w:rFonts w:ascii="Trebuchet MS" w:eastAsia="Calibri" w:hAnsi="Trebuchet MS" w:cs="Times New Roman"/>
          <w:b/>
          <w:sz w:val="22"/>
          <w:szCs w:val="22"/>
        </w:rPr>
      </w:pPr>
      <w:bookmarkStart w:id="14" w:name="_Hlk90560522"/>
      <w:r w:rsidRPr="00E009B5">
        <w:rPr>
          <w:rFonts w:ascii="Trebuchet MS" w:eastAsia="Calibri" w:hAnsi="Trebuchet MS" w:cs="Times New Roman"/>
          <w:b/>
          <w:sz w:val="22"/>
          <w:szCs w:val="22"/>
        </w:rPr>
        <w:t>PAPILDOMAS SUSITARIMAS</w:t>
      </w:r>
    </w:p>
    <w:p w14:paraId="3932EF18" w14:textId="77777777" w:rsidR="00E009B5" w:rsidRPr="00E009B5" w:rsidRDefault="00E009B5" w:rsidP="00E009B5">
      <w:pPr>
        <w:spacing w:after="0" w:line="240" w:lineRule="auto"/>
        <w:jc w:val="center"/>
        <w:rPr>
          <w:rFonts w:ascii="Trebuchet MS" w:eastAsia="Calibri" w:hAnsi="Trebuchet MS" w:cs="Times New Roman"/>
          <w:b/>
          <w:sz w:val="22"/>
          <w:szCs w:val="22"/>
        </w:rPr>
      </w:pPr>
    </w:p>
    <w:p w14:paraId="720B50A5" w14:textId="77777777" w:rsidR="00E009B5" w:rsidRPr="00E009B5" w:rsidRDefault="00E009B5" w:rsidP="00E009B5">
      <w:pPr>
        <w:spacing w:after="0" w:line="240" w:lineRule="auto"/>
        <w:jc w:val="center"/>
        <w:rPr>
          <w:rFonts w:ascii="Trebuchet MS" w:eastAsia="Calibri" w:hAnsi="Trebuchet MS" w:cs="Times New Roman"/>
          <w:b/>
          <w:sz w:val="22"/>
          <w:szCs w:val="22"/>
        </w:rPr>
      </w:pPr>
      <w:r w:rsidRPr="00E009B5">
        <w:rPr>
          <w:rFonts w:ascii="Trebuchet MS" w:eastAsia="Calibri" w:hAnsi="Trebuchet MS" w:cs="Times New Roman"/>
          <w:b/>
          <w:sz w:val="22"/>
          <w:szCs w:val="22"/>
        </w:rPr>
        <w:t xml:space="preserve">PRIE </w:t>
      </w:r>
      <w:sdt>
        <w:sdtPr>
          <w:rPr>
            <w:rFonts w:ascii="Trebuchet MS" w:eastAsia="Calibri" w:hAnsi="Trebuchet MS" w:cs="Times New Roman"/>
            <w:sz w:val="22"/>
            <w:szCs w:val="22"/>
          </w:rPr>
          <w:id w:val="-1369453232"/>
          <w:placeholder>
            <w:docPart w:val="1E5DFE2E06594D1795CC736A2310B177"/>
          </w:placeholder>
          <w:date>
            <w:dateFormat w:val="yyyy.MM.dd"/>
            <w:lid w:val="lt-LT"/>
            <w:storeMappedDataAs w:val="dateTime"/>
            <w:calendar w:val="gregorian"/>
          </w:date>
        </w:sdtPr>
        <w:sdtEndPr/>
        <w:sdtContent>
          <w:r w:rsidRPr="00E009B5">
            <w:rPr>
              <w:rFonts w:ascii="Trebuchet MS" w:eastAsia="Calibri" w:hAnsi="Trebuchet MS" w:cs="Times New Roman"/>
              <w:sz w:val="22"/>
              <w:szCs w:val="22"/>
              <w:highlight w:val="yellow"/>
            </w:rPr>
            <w:t>pasirinkti datą</w:t>
          </w:r>
        </w:sdtContent>
      </w:sdt>
      <w:r w:rsidRPr="00E009B5">
        <w:rPr>
          <w:rFonts w:ascii="Trebuchet MS" w:eastAsia="Calibri" w:hAnsi="Trebuchet MS" w:cs="Times New Roman"/>
          <w:b/>
          <w:sz w:val="22"/>
          <w:szCs w:val="22"/>
        </w:rPr>
        <w:t xml:space="preserve"> SUTARTIES Nr. </w:t>
      </w:r>
      <w:sdt>
        <w:sdtPr>
          <w:rPr>
            <w:rFonts w:ascii="Trebuchet MS" w:eastAsia="Calibri" w:hAnsi="Trebuchet MS" w:cs="Times New Roman"/>
            <w:sz w:val="22"/>
            <w:szCs w:val="22"/>
          </w:rPr>
          <w:alias w:val="Sutarties numeris"/>
          <w:id w:val="-464893280"/>
          <w:placeholder>
            <w:docPart w:val="CAEC1C4AC48E493E8DE65414E126996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E009B5">
            <w:rPr>
              <w:rFonts w:ascii="Trebuchet MS" w:eastAsia="Calibri" w:hAnsi="Trebuchet MS" w:cs="Times New Roman"/>
              <w:sz w:val="22"/>
              <w:szCs w:val="22"/>
              <w:highlight w:val="yellow"/>
            </w:rPr>
            <w:t>įrašyti Sutarties numerį</w:t>
          </w:r>
        </w:sdtContent>
      </w:sdt>
      <w:r w:rsidRPr="00E009B5">
        <w:rPr>
          <w:rFonts w:ascii="Trebuchet MS" w:eastAsia="Calibri" w:hAnsi="Trebuchet MS" w:cs="Times New Roman"/>
          <w:b/>
          <w:sz w:val="22"/>
          <w:szCs w:val="22"/>
        </w:rPr>
        <w:t xml:space="preserve"> </w:t>
      </w:r>
    </w:p>
    <w:p w14:paraId="3721BD7B" w14:textId="77777777" w:rsidR="00E009B5" w:rsidRPr="00E009B5" w:rsidRDefault="00E009B5" w:rsidP="00E009B5">
      <w:pPr>
        <w:spacing w:after="0" w:line="240" w:lineRule="auto"/>
        <w:jc w:val="center"/>
        <w:rPr>
          <w:rFonts w:ascii="Trebuchet MS" w:eastAsia="Calibri" w:hAnsi="Trebuchet MS" w:cs="Times New Roman"/>
          <w:b/>
          <w:sz w:val="22"/>
          <w:szCs w:val="22"/>
        </w:rPr>
      </w:pPr>
      <w:r w:rsidRPr="00E009B5">
        <w:rPr>
          <w:rFonts w:ascii="Trebuchet MS" w:eastAsia="Calibri" w:hAnsi="Trebuchet MS" w:cs="Times New Roman"/>
          <w:b/>
          <w:sz w:val="22"/>
          <w:szCs w:val="22"/>
        </w:rPr>
        <w:t>DĖL ASMENS DUOMENŲ APSAUGOS</w:t>
      </w:r>
    </w:p>
    <w:bookmarkEnd w:id="14"/>
    <w:p w14:paraId="246EF51F" w14:textId="77777777" w:rsidR="00E009B5" w:rsidRPr="00E009B5" w:rsidRDefault="00E009B5" w:rsidP="00E009B5">
      <w:pPr>
        <w:spacing w:after="0" w:line="240" w:lineRule="auto"/>
        <w:jc w:val="center"/>
        <w:rPr>
          <w:rFonts w:ascii="Trebuchet MS" w:eastAsia="Calibri" w:hAnsi="Trebuchet MS" w:cs="Times New Roman"/>
          <w:b/>
          <w:sz w:val="22"/>
          <w:szCs w:val="22"/>
        </w:rPr>
      </w:pPr>
    </w:p>
    <w:p w14:paraId="4FBE6D25" w14:textId="77777777" w:rsidR="00E009B5" w:rsidRPr="00E009B5" w:rsidRDefault="00EC3176" w:rsidP="00E009B5">
      <w:pPr>
        <w:spacing w:after="0" w:line="240" w:lineRule="auto"/>
        <w:jc w:val="center"/>
        <w:rPr>
          <w:rFonts w:ascii="Trebuchet MS" w:eastAsia="Calibri" w:hAnsi="Trebuchet MS" w:cs="Times New Roman"/>
          <w:sz w:val="22"/>
          <w:szCs w:val="22"/>
        </w:rPr>
      </w:pPr>
      <w:sdt>
        <w:sdtPr>
          <w:rPr>
            <w:rFonts w:ascii="Trebuchet MS" w:eastAsia="Calibri" w:hAnsi="Trebuchet MS" w:cs="Times New Roman"/>
            <w:sz w:val="22"/>
            <w:szCs w:val="22"/>
          </w:rPr>
          <w:id w:val="-792284051"/>
          <w:placeholder>
            <w:docPart w:val="0989A6E14276451092A7B07D8774022D"/>
          </w:placeholder>
          <w:date>
            <w:dateFormat w:val="yyyy.MM.dd"/>
            <w:lid w:val="lt-LT"/>
            <w:storeMappedDataAs w:val="dateTime"/>
            <w:calendar w:val="gregorian"/>
          </w:date>
        </w:sdtPr>
        <w:sdtEndPr/>
        <w:sdtContent>
          <w:r w:rsidR="00E009B5" w:rsidRPr="00E009B5">
            <w:rPr>
              <w:rFonts w:ascii="Trebuchet MS" w:eastAsia="Calibri" w:hAnsi="Trebuchet MS" w:cs="Times New Roman"/>
              <w:sz w:val="22"/>
              <w:szCs w:val="22"/>
              <w:highlight w:val="yellow"/>
            </w:rPr>
            <w:t>pasirinkti datą</w:t>
          </w:r>
        </w:sdtContent>
      </w:sdt>
      <w:r w:rsidR="00E009B5" w:rsidRPr="00E009B5">
        <w:rPr>
          <w:rFonts w:ascii="Trebuchet MS" w:eastAsia="Calibri" w:hAnsi="Trebuchet MS" w:cs="Times New Roman"/>
          <w:sz w:val="22"/>
          <w:szCs w:val="22"/>
        </w:rPr>
        <w:t xml:space="preserve"> </w:t>
      </w:r>
      <w:r w:rsidR="00E009B5" w:rsidRPr="00E009B5">
        <w:rPr>
          <w:rFonts w:ascii="Trebuchet MS" w:eastAsia="Calibri" w:hAnsi="Trebuchet MS" w:cs="Times New Roman"/>
          <w:sz w:val="22"/>
          <w:szCs w:val="22"/>
        </w:rPr>
        <w:tab/>
      </w:r>
      <w:r w:rsidR="00E009B5" w:rsidRPr="00E009B5">
        <w:rPr>
          <w:rFonts w:ascii="Trebuchet MS" w:eastAsia="Calibri" w:hAnsi="Trebuchet MS" w:cs="Times New Roman"/>
          <w:sz w:val="22"/>
          <w:szCs w:val="22"/>
        </w:rPr>
        <w:tab/>
      </w:r>
      <w:r w:rsidR="00E009B5" w:rsidRPr="00E009B5">
        <w:rPr>
          <w:rFonts w:ascii="Trebuchet MS" w:eastAsia="Calibri" w:hAnsi="Trebuchet MS" w:cs="Times New Roman"/>
          <w:sz w:val="22"/>
          <w:szCs w:val="22"/>
        </w:rPr>
        <w:tab/>
      </w:r>
      <w:r w:rsidR="00E009B5" w:rsidRPr="00E009B5">
        <w:rPr>
          <w:rFonts w:ascii="Trebuchet MS" w:eastAsia="Calibri" w:hAnsi="Trebuchet MS" w:cs="Times New Roman"/>
          <w:sz w:val="22"/>
          <w:szCs w:val="22"/>
        </w:rPr>
        <w:tab/>
        <w:t xml:space="preserve">                  Kaunas</w:t>
      </w:r>
    </w:p>
    <w:p w14:paraId="576DF7D6" w14:textId="77777777" w:rsidR="00E009B5" w:rsidRPr="00E009B5" w:rsidRDefault="00E009B5" w:rsidP="00E009B5">
      <w:pPr>
        <w:spacing w:after="0" w:line="240" w:lineRule="auto"/>
        <w:jc w:val="center"/>
        <w:rPr>
          <w:rFonts w:ascii="Trebuchet MS" w:eastAsia="Calibri" w:hAnsi="Trebuchet MS" w:cs="Times New Roman"/>
          <w:sz w:val="22"/>
          <w:szCs w:val="22"/>
        </w:rPr>
      </w:pPr>
    </w:p>
    <w:p w14:paraId="30C9ACF4" w14:textId="77777777" w:rsidR="00E009B5" w:rsidRPr="00E009B5" w:rsidRDefault="00E009B5" w:rsidP="00E009B5">
      <w:pPr>
        <w:spacing w:after="0" w:line="240" w:lineRule="auto"/>
        <w:jc w:val="center"/>
        <w:rPr>
          <w:rFonts w:ascii="Trebuchet MS" w:eastAsia="Calibri" w:hAnsi="Trebuchet MS" w:cs="Times New Roman"/>
          <w:sz w:val="22"/>
          <w:szCs w:val="22"/>
        </w:rPr>
      </w:pPr>
      <w:r w:rsidRPr="00E009B5">
        <w:rPr>
          <w:rFonts w:ascii="Trebuchet MS" w:eastAsia="Calibri" w:hAnsi="Trebuchet MS" w:cs="Times New Roman"/>
          <w:sz w:val="22"/>
          <w:szCs w:val="22"/>
        </w:rPr>
        <w:t xml:space="preserve"> </w:t>
      </w:r>
    </w:p>
    <w:p w14:paraId="43FCC8CF" w14:textId="77777777" w:rsidR="00E009B5" w:rsidRPr="00E009B5" w:rsidRDefault="00E009B5" w:rsidP="00E009B5">
      <w:pPr>
        <w:spacing w:after="0" w:line="240" w:lineRule="auto"/>
        <w:ind w:firstLine="567"/>
        <w:jc w:val="both"/>
        <w:rPr>
          <w:rFonts w:ascii="Trebuchet MS" w:eastAsia="Calibri" w:hAnsi="Trebuchet MS" w:cs="Times New Roman"/>
          <w:sz w:val="22"/>
          <w:szCs w:val="22"/>
        </w:rPr>
      </w:pPr>
      <w:bookmarkStart w:id="15" w:name="_Hlk514145959"/>
      <w:r w:rsidRPr="00E009B5">
        <w:rPr>
          <w:rFonts w:ascii="Trebuchet MS" w:eastAsia="Calibri" w:hAnsi="Trebuchet MS" w:cs="Times New Roman"/>
          <w:b/>
          <w:bCs/>
          <w:sz w:val="22"/>
          <w:szCs w:val="22"/>
        </w:rPr>
        <w:t>VšĮ Kauno miesto poliklinika</w:t>
      </w:r>
      <w:r w:rsidRPr="00E009B5">
        <w:rPr>
          <w:rFonts w:ascii="Trebuchet MS" w:eastAsia="Calibri" w:hAnsi="Trebuchet MS" w:cs="Times New Roman"/>
          <w:sz w:val="22"/>
          <w:szCs w:val="22"/>
        </w:rPr>
        <w:t xml:space="preserve">, juridinio asmens kodas: 135042394, adresas: Pramonės pr. 31, 51270 Kaunas, toliau – „Užsakovas arba Duomenų valdytojas“, atstovaujama direktoriaus </w:t>
      </w:r>
      <w:bookmarkEnd w:id="15"/>
      <w:r w:rsidRPr="00E009B5">
        <w:rPr>
          <w:rFonts w:ascii="Trebuchet MS" w:eastAsia="Calibri" w:hAnsi="Trebuchet MS" w:cs="Times New Roman"/>
          <w:sz w:val="22"/>
          <w:szCs w:val="22"/>
        </w:rPr>
        <w:t xml:space="preserve">Pauliaus </w:t>
      </w:r>
      <w:proofErr w:type="spellStart"/>
      <w:r w:rsidRPr="00E009B5">
        <w:rPr>
          <w:rFonts w:ascii="Trebuchet MS" w:eastAsia="Calibri" w:hAnsi="Trebuchet MS" w:cs="Times New Roman"/>
          <w:sz w:val="22"/>
          <w:szCs w:val="22"/>
        </w:rPr>
        <w:t>Kibišos</w:t>
      </w:r>
      <w:proofErr w:type="spellEnd"/>
      <w:r w:rsidRPr="00E009B5">
        <w:rPr>
          <w:rFonts w:ascii="Trebuchet MS" w:eastAsia="Calibri" w:hAnsi="Trebuchet MS" w:cs="Times New Roman"/>
          <w:sz w:val="22"/>
          <w:szCs w:val="22"/>
        </w:rPr>
        <w:t xml:space="preserve">, veikiančio įstaigos nuostatų pagrindu, ir </w:t>
      </w:r>
    </w:p>
    <w:p w14:paraId="53B08191" w14:textId="77777777" w:rsidR="00E009B5" w:rsidRPr="00E009B5" w:rsidRDefault="00E009B5" w:rsidP="00E009B5">
      <w:pPr>
        <w:spacing w:after="0" w:line="240" w:lineRule="auto"/>
        <w:ind w:firstLine="567"/>
        <w:jc w:val="both"/>
        <w:rPr>
          <w:rFonts w:ascii="Trebuchet MS" w:eastAsia="Calibri" w:hAnsi="Trebuchet MS" w:cs="Times New Roman"/>
          <w:sz w:val="22"/>
          <w:szCs w:val="22"/>
        </w:rPr>
      </w:pPr>
    </w:p>
    <w:p w14:paraId="356785BF" w14:textId="77777777" w:rsidR="00E009B5" w:rsidRPr="00E009B5" w:rsidRDefault="00EC3176" w:rsidP="00E009B5">
      <w:pPr>
        <w:spacing w:after="0" w:line="240" w:lineRule="auto"/>
        <w:ind w:firstLine="567"/>
        <w:jc w:val="both"/>
        <w:rPr>
          <w:rFonts w:ascii="Trebuchet MS" w:eastAsia="Calibri" w:hAnsi="Trebuchet MS" w:cs="Times New Roman"/>
          <w:sz w:val="22"/>
          <w:szCs w:val="22"/>
        </w:rPr>
      </w:pPr>
      <w:sdt>
        <w:sdtPr>
          <w:rPr>
            <w:rFonts w:ascii="Trebuchet MS" w:eastAsia="Calibri" w:hAnsi="Trebuchet MS" w:cs="Times New Roman"/>
            <w:sz w:val="22"/>
            <w:szCs w:val="22"/>
            <w:highlight w:val="yellow"/>
          </w:rPr>
          <w:id w:val="878046539"/>
          <w:placeholder>
            <w:docPart w:val="5F8395712CD5471A9B5955FE995DFF5B"/>
          </w:placeholder>
          <w:text/>
        </w:sdtPr>
        <w:sdtEndPr/>
        <w:sdtContent>
          <w:r w:rsidR="00E009B5" w:rsidRPr="00E009B5">
            <w:rPr>
              <w:rFonts w:ascii="Trebuchet MS" w:eastAsia="Calibri" w:hAnsi="Trebuchet MS" w:cs="Times New Roman"/>
              <w:sz w:val="22"/>
              <w:szCs w:val="22"/>
              <w:highlight w:val="yellow"/>
            </w:rPr>
            <w:t>įrašyti Paslaugų teikėjo pavadinimą</w:t>
          </w:r>
        </w:sdtContent>
      </w:sdt>
      <w:r w:rsidR="00E009B5" w:rsidRPr="00E009B5">
        <w:rPr>
          <w:rFonts w:ascii="Trebuchet MS" w:eastAsia="Calibri" w:hAnsi="Trebuchet MS" w:cs="Times New Roman"/>
          <w:sz w:val="22"/>
          <w:szCs w:val="22"/>
        </w:rPr>
        <w:t xml:space="preserve">, kodas </w:t>
      </w:r>
      <w:sdt>
        <w:sdtPr>
          <w:rPr>
            <w:rFonts w:ascii="Trebuchet MS" w:eastAsia="Calibri" w:hAnsi="Trebuchet MS" w:cs="Times New Roman"/>
            <w:sz w:val="22"/>
            <w:szCs w:val="22"/>
          </w:rPr>
          <w:alias w:val="Juridinio asmens kodas"/>
          <w:id w:val="-1920405694"/>
          <w:placeholder>
            <w:docPart w:val="1DC9722AE3B54FE9BE8808974CBACE42"/>
          </w:placeholder>
          <w:showingPlcHdr/>
          <w:dataBinding w:prefixMappings="xmlns:ns0='http://schemas.microsoft.com/office/2006/coverPageProps' " w:xpath="/ns0:CoverPageProperties[1]/ns0:Abstract[1]" w:storeItemID="{55AF091B-3C7A-41E3-B477-F2FDAA23CFDA}"/>
          <w:text/>
        </w:sdtPr>
        <w:sdtEndPr/>
        <w:sdtContent>
          <w:r w:rsidR="00E009B5" w:rsidRPr="00E009B5">
            <w:rPr>
              <w:rFonts w:ascii="Trebuchet MS" w:eastAsia="Calibri" w:hAnsi="Trebuchet MS" w:cs="Times New Roman"/>
              <w:sz w:val="22"/>
              <w:szCs w:val="22"/>
              <w:highlight w:val="yellow"/>
            </w:rPr>
            <w:t>įrašyti juridinio asmens kodą</w:t>
          </w:r>
        </w:sdtContent>
      </w:sdt>
      <w:r w:rsidR="00E009B5" w:rsidRPr="00E009B5">
        <w:rPr>
          <w:rFonts w:ascii="Trebuchet MS" w:eastAsia="Calibri" w:hAnsi="Trebuchet MS" w:cs="Times New Roman"/>
          <w:sz w:val="22"/>
          <w:szCs w:val="22"/>
        </w:rPr>
        <w:t>, kurios buveinė –</w:t>
      </w:r>
      <w:r w:rsidR="00E009B5" w:rsidRPr="00E009B5">
        <w:rPr>
          <w:rFonts w:ascii="Trebuchet MS" w:eastAsia="Calibri" w:hAnsi="Trebuchet MS" w:cs="Times New Roman"/>
          <w:color w:val="000000"/>
          <w:sz w:val="22"/>
          <w:szCs w:val="22"/>
        </w:rPr>
        <w:t xml:space="preserve"> </w:t>
      </w:r>
      <w:sdt>
        <w:sdtPr>
          <w:rPr>
            <w:rFonts w:ascii="Trebuchet MS" w:eastAsia="Calibri" w:hAnsi="Trebuchet MS" w:cs="Times New Roman"/>
            <w:color w:val="000000"/>
            <w:sz w:val="22"/>
            <w:szCs w:val="22"/>
          </w:rPr>
          <w:alias w:val="Juridinios asmens registracijos adresas"/>
          <w:id w:val="586658104"/>
          <w:placeholder>
            <w:docPart w:val="5C8C5839A28B4A758B7217FB5AC152ED"/>
          </w:placeholder>
          <w:showingPlcHdr/>
          <w:dataBinding w:prefixMappings="xmlns:ns0='http://schemas.microsoft.com/office/2006/coverPageProps' " w:xpath="/ns0:CoverPageProperties[1]/ns0:CompanyAddress[1]" w:storeItemID="{55AF091B-3C7A-41E3-B477-F2FDAA23CFDA}"/>
          <w:text/>
        </w:sdtPr>
        <w:sdtEndPr/>
        <w:sdtContent>
          <w:r w:rsidR="00E009B5" w:rsidRPr="00E009B5">
            <w:rPr>
              <w:rFonts w:ascii="Times New Roman" w:eastAsia="Calibri" w:hAnsi="Times New Roman" w:cs="Times New Roman"/>
              <w:color w:val="000000"/>
              <w:sz w:val="22"/>
              <w:szCs w:val="22"/>
            </w:rPr>
            <w:t>[</w:t>
          </w:r>
          <w:r w:rsidR="00E009B5" w:rsidRPr="00E009B5">
            <w:rPr>
              <w:rFonts w:ascii="Trebuchet MS" w:eastAsia="Calibri" w:hAnsi="Trebuchet MS" w:cs="Times New Roman"/>
              <w:color w:val="000000"/>
              <w:sz w:val="22"/>
              <w:szCs w:val="22"/>
              <w:highlight w:val="yellow"/>
            </w:rPr>
            <w:t>įrašyti adresą</w:t>
          </w:r>
          <w:r w:rsidR="00E009B5" w:rsidRPr="00E009B5">
            <w:rPr>
              <w:rFonts w:ascii="Times New Roman" w:eastAsia="Calibri" w:hAnsi="Times New Roman" w:cs="Times New Roman"/>
              <w:color w:val="000000"/>
              <w:sz w:val="22"/>
              <w:szCs w:val="22"/>
            </w:rPr>
            <w:t>]</w:t>
          </w:r>
        </w:sdtContent>
      </w:sdt>
      <w:r w:rsidR="00E009B5" w:rsidRPr="00E009B5">
        <w:rPr>
          <w:rFonts w:ascii="Trebuchet MS" w:eastAsia="Calibri" w:hAnsi="Trebuchet MS" w:cs="Times New Roman"/>
          <w:sz w:val="22"/>
          <w:szCs w:val="22"/>
        </w:rPr>
        <w:t xml:space="preserve">, toliau – „Paslaugų teikėjas arba Duomenų tvarkytojas“, atstovaujama </w:t>
      </w:r>
      <w:sdt>
        <w:sdtPr>
          <w:rPr>
            <w:rFonts w:ascii="Trebuchet MS" w:eastAsia="Calibri" w:hAnsi="Trebuchet MS" w:cs="Times New Roman"/>
            <w:sz w:val="22"/>
            <w:szCs w:val="22"/>
          </w:rPr>
          <w:alias w:val="Atstovo pareigos"/>
          <w:id w:val="263352989"/>
          <w:placeholder>
            <w:docPart w:val="0389634DDED0442E932A4BF7A3155B1C"/>
          </w:placeholder>
          <w:showingPlcHdr/>
          <w:dataBinding w:prefixMappings="xmlns:ns0='http://schemas.microsoft.com/office/2006/coverPageProps' " w:xpath="/ns0:CoverPageProperties[1]/ns0:Abstract[1]" w:storeItemID="{55AF091B-3C7A-41E3-B477-F2FDAA23CFDA}"/>
          <w:text/>
        </w:sdtPr>
        <w:sdtEndPr/>
        <w:sdtContent>
          <w:r w:rsidR="00E009B5" w:rsidRPr="00E009B5">
            <w:rPr>
              <w:rFonts w:ascii="Trebuchet MS" w:eastAsia="Calibri" w:hAnsi="Trebuchet MS" w:cs="Times New Roman"/>
              <w:sz w:val="22"/>
              <w:szCs w:val="22"/>
              <w:highlight w:val="yellow"/>
            </w:rPr>
            <w:t>įrašyti atstovo pareigas</w:t>
          </w:r>
        </w:sdtContent>
      </w:sdt>
      <w:r w:rsidR="00E009B5" w:rsidRPr="00E009B5">
        <w:rPr>
          <w:rFonts w:ascii="Trebuchet MS" w:eastAsia="Calibri" w:hAnsi="Trebuchet MS" w:cs="Times New Roman"/>
          <w:sz w:val="22"/>
          <w:szCs w:val="22"/>
        </w:rPr>
        <w:t xml:space="preserve"> </w:t>
      </w:r>
      <w:sdt>
        <w:sdtPr>
          <w:rPr>
            <w:rFonts w:ascii="Trebuchet MS" w:eastAsia="Calibri" w:hAnsi="Trebuchet MS" w:cs="Times New Roman"/>
            <w:sz w:val="22"/>
            <w:szCs w:val="22"/>
          </w:rPr>
          <w:alias w:val="Atstovo vardas ir pavardė"/>
          <w:id w:val="992673217"/>
          <w:placeholder>
            <w:docPart w:val="AF5113483BEC4E61B3FB310DA562BA9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E009B5" w:rsidRPr="00E009B5">
            <w:rPr>
              <w:rFonts w:ascii="Trebuchet MS" w:eastAsia="Calibri" w:hAnsi="Trebuchet MS" w:cs="Times New Roman"/>
              <w:sz w:val="22"/>
              <w:szCs w:val="22"/>
              <w:highlight w:val="yellow"/>
            </w:rPr>
            <w:t>įrašyti atstovo vardą ir pavardę</w:t>
          </w:r>
        </w:sdtContent>
      </w:sdt>
      <w:r w:rsidR="00E009B5" w:rsidRPr="00E009B5">
        <w:rPr>
          <w:rFonts w:ascii="Trebuchet MS" w:eastAsia="Calibri" w:hAnsi="Trebuchet MS" w:cs="Times New Roman"/>
          <w:sz w:val="22"/>
          <w:szCs w:val="22"/>
        </w:rPr>
        <w:t xml:space="preserve">. </w:t>
      </w:r>
      <w:sdt>
        <w:sdtPr>
          <w:rPr>
            <w:rFonts w:ascii="Trebuchet MS" w:eastAsia="Calibri" w:hAnsi="Trebuchet MS" w:cs="Times New Roman"/>
            <w:sz w:val="22"/>
            <w:szCs w:val="22"/>
          </w:rPr>
          <w:id w:val="957227011"/>
          <w:placeholder>
            <w:docPart w:val="737EF16D8F5044FB91E3560092E9E1C3"/>
          </w:placeholder>
          <w:showingPlcHdr/>
          <w:dropDownList>
            <w:listItem w:displayText="veikiantis" w:value="veikiantis"/>
            <w:listItem w:displayText="veikianti" w:value="veikianti"/>
          </w:dropDownList>
        </w:sdtPr>
        <w:sdtEndPr/>
        <w:sdtContent>
          <w:r w:rsidR="00E009B5" w:rsidRPr="00E009B5">
            <w:rPr>
              <w:rFonts w:ascii="Trebuchet MS" w:eastAsia="Calibri" w:hAnsi="Trebuchet MS" w:cs="Times New Roman"/>
              <w:sz w:val="22"/>
              <w:szCs w:val="22"/>
              <w:highlight w:val="yellow"/>
            </w:rPr>
            <w:t>pasirinkti</w:t>
          </w:r>
        </w:sdtContent>
      </w:sdt>
      <w:r w:rsidR="00E009B5" w:rsidRPr="00E009B5">
        <w:rPr>
          <w:rFonts w:ascii="Trebuchet MS" w:eastAsia="Calibri" w:hAnsi="Trebuchet MS" w:cs="Times New Roman"/>
          <w:sz w:val="22"/>
          <w:szCs w:val="22"/>
        </w:rPr>
        <w:t xml:space="preserve"> pagal </w:t>
      </w:r>
      <w:sdt>
        <w:sdtPr>
          <w:rPr>
            <w:rFonts w:ascii="Trebuchet MS" w:eastAsia="Calibri" w:hAnsi="Trebuchet MS" w:cs="Times New Roman"/>
            <w:sz w:val="22"/>
            <w:szCs w:val="22"/>
          </w:rPr>
          <w:id w:val="1659115981"/>
          <w:placeholder>
            <w:docPart w:val="509AEDDED56C4FC79D4801A263A3D2D4"/>
          </w:placeholder>
          <w:showingPlcHdr/>
          <w:text/>
        </w:sdtPr>
        <w:sdtEndPr/>
        <w:sdtContent>
          <w:r w:rsidR="00E009B5" w:rsidRPr="00E009B5">
            <w:rPr>
              <w:rFonts w:ascii="Trebuchet MS" w:eastAsia="Calibri" w:hAnsi="Trebuchet MS" w:cs="Times New Roman"/>
              <w:sz w:val="22"/>
              <w:szCs w:val="22"/>
              <w:highlight w:val="yellow"/>
            </w:rPr>
            <w:t>įrašyti įgaliojimų pagrindą</w:t>
          </w:r>
        </w:sdtContent>
      </w:sdt>
      <w:r w:rsidR="00E009B5" w:rsidRPr="00E009B5">
        <w:rPr>
          <w:rFonts w:ascii="Trebuchet MS" w:eastAsia="Calibri" w:hAnsi="Trebuchet MS" w:cs="Times New Roman"/>
          <w:sz w:val="22"/>
          <w:szCs w:val="22"/>
        </w:rPr>
        <w:t>, toliau abi kartu – „</w:t>
      </w:r>
      <w:r w:rsidR="00E009B5" w:rsidRPr="00E009B5">
        <w:rPr>
          <w:rFonts w:ascii="Trebuchet MS" w:eastAsia="Calibri" w:hAnsi="Trebuchet MS" w:cs="Times New Roman"/>
          <w:b/>
          <w:sz w:val="22"/>
          <w:szCs w:val="22"/>
        </w:rPr>
        <w:t>Šalys</w:t>
      </w:r>
      <w:r w:rsidR="00E009B5" w:rsidRPr="00E009B5">
        <w:rPr>
          <w:rFonts w:ascii="Trebuchet MS" w:eastAsia="Calibri" w:hAnsi="Trebuchet MS" w:cs="Times New Roman"/>
          <w:sz w:val="22"/>
          <w:szCs w:val="22"/>
        </w:rPr>
        <w:t>“,</w:t>
      </w:r>
    </w:p>
    <w:p w14:paraId="5F82C3B5" w14:textId="77777777" w:rsidR="00E009B5" w:rsidRPr="00E009B5" w:rsidRDefault="00E009B5" w:rsidP="00E009B5">
      <w:pPr>
        <w:spacing w:after="0" w:line="240" w:lineRule="auto"/>
        <w:ind w:firstLine="567"/>
        <w:jc w:val="both"/>
        <w:rPr>
          <w:rFonts w:ascii="Trebuchet MS" w:eastAsia="Calibri" w:hAnsi="Trebuchet MS" w:cs="Times New Roman"/>
          <w:sz w:val="22"/>
          <w:szCs w:val="22"/>
        </w:rPr>
      </w:pPr>
    </w:p>
    <w:p w14:paraId="369ACFFF" w14:textId="77777777" w:rsidR="00E009B5" w:rsidRPr="00E009B5" w:rsidRDefault="00E009B5" w:rsidP="00E009B5">
      <w:pPr>
        <w:spacing w:after="0" w:line="240" w:lineRule="auto"/>
        <w:ind w:firstLine="567"/>
        <w:jc w:val="both"/>
        <w:rPr>
          <w:rFonts w:ascii="Trebuchet MS" w:eastAsia="Calibri" w:hAnsi="Trebuchet MS" w:cs="Times New Roman"/>
          <w:sz w:val="22"/>
          <w:szCs w:val="22"/>
        </w:rPr>
      </w:pPr>
      <w:r w:rsidRPr="00E009B5">
        <w:rPr>
          <w:rFonts w:ascii="Trebuchet MS" w:eastAsia="Calibri" w:hAnsi="Trebuchet MS" w:cs="Times New Roman"/>
          <w:sz w:val="22"/>
          <w:szCs w:val="22"/>
        </w:rPr>
        <w:t>atsižvelgdamos į tai, kad:</w:t>
      </w:r>
    </w:p>
    <w:p w14:paraId="6C2A29EC" w14:textId="77777777" w:rsidR="00E009B5" w:rsidRPr="00E009B5" w:rsidRDefault="00E009B5" w:rsidP="00E009B5">
      <w:pPr>
        <w:numPr>
          <w:ilvl w:val="0"/>
          <w:numId w:val="50"/>
        </w:numPr>
        <w:tabs>
          <w:tab w:val="left" w:pos="1134"/>
        </w:tabs>
        <w:spacing w:after="0" w:line="240"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p>
    <w:p w14:paraId="28973D18" w14:textId="77777777" w:rsidR="00E009B5" w:rsidRPr="00E009B5" w:rsidRDefault="00E009B5" w:rsidP="00E009B5">
      <w:pPr>
        <w:numPr>
          <w:ilvl w:val="0"/>
          <w:numId w:val="50"/>
        </w:numPr>
        <w:tabs>
          <w:tab w:val="left" w:pos="1134"/>
        </w:tabs>
        <w:spacing w:after="0" w:line="240"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 xml:space="preserve">vykdydamas Sutarties reikalavimus Užsakovas, kaip duomenų valdytojas, paveda Paslaugų teikėjui, kaip duomenų tvarkytojui, tvarkyti tam tikrus Asmens duomenis;  </w:t>
      </w:r>
    </w:p>
    <w:p w14:paraId="4D0F8D05" w14:textId="77777777" w:rsidR="00E009B5" w:rsidRPr="00E009B5" w:rsidRDefault="00E009B5" w:rsidP="00E009B5">
      <w:pPr>
        <w:spacing w:after="0" w:line="240" w:lineRule="auto"/>
        <w:rPr>
          <w:rFonts w:ascii="Trebuchet MS" w:eastAsia="Calibri" w:hAnsi="Trebuchet MS" w:cs="Times New Roman"/>
          <w:sz w:val="24"/>
          <w:szCs w:val="24"/>
          <w:lang w:eastAsia="en-US"/>
        </w:rPr>
      </w:pPr>
      <w:r w:rsidRPr="00E009B5">
        <w:rPr>
          <w:rFonts w:ascii="Trebuchet MS" w:eastAsia="Calibri" w:hAnsi="Trebuchet MS" w:cs="Times New Roman"/>
          <w:sz w:val="24"/>
          <w:szCs w:val="24"/>
          <w:lang w:eastAsia="en-US"/>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68A1E7B5" w14:textId="77777777" w:rsidR="00E009B5" w:rsidRPr="00E009B5" w:rsidRDefault="00E009B5" w:rsidP="00E009B5">
      <w:pPr>
        <w:numPr>
          <w:ilvl w:val="0"/>
          <w:numId w:val="50"/>
        </w:numPr>
        <w:tabs>
          <w:tab w:val="left" w:pos="1134"/>
        </w:tabs>
        <w:spacing w:after="0" w:line="240"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Šalys privalo atitikti Bendrojo duomenų apsaugos reglamento keliamus reikalavimus;</w:t>
      </w:r>
    </w:p>
    <w:p w14:paraId="2643045D" w14:textId="77777777" w:rsidR="00E009B5" w:rsidRPr="00E009B5" w:rsidRDefault="00E009B5" w:rsidP="00E009B5">
      <w:pPr>
        <w:tabs>
          <w:tab w:val="left" w:pos="1134"/>
        </w:tabs>
        <w:spacing w:after="0" w:line="240" w:lineRule="auto"/>
        <w:ind w:left="567"/>
        <w:contextualSpacing/>
        <w:jc w:val="both"/>
        <w:rPr>
          <w:rFonts w:ascii="Trebuchet MS" w:eastAsia="Calibri" w:hAnsi="Trebuchet MS" w:cs="Times New Roman"/>
          <w:sz w:val="22"/>
          <w:szCs w:val="22"/>
          <w:lang w:eastAsia="en-US"/>
        </w:rPr>
      </w:pPr>
    </w:p>
    <w:p w14:paraId="740B360E" w14:textId="77777777" w:rsidR="00E009B5" w:rsidRPr="00E009B5" w:rsidRDefault="00E009B5" w:rsidP="00E009B5">
      <w:pPr>
        <w:spacing w:after="0" w:line="240" w:lineRule="auto"/>
        <w:ind w:firstLine="567"/>
        <w:jc w:val="both"/>
        <w:rPr>
          <w:rFonts w:ascii="Trebuchet MS" w:eastAsia="Calibri" w:hAnsi="Trebuchet MS" w:cs="Times New Roman"/>
          <w:sz w:val="22"/>
          <w:szCs w:val="22"/>
        </w:rPr>
      </w:pPr>
      <w:r w:rsidRPr="00E009B5">
        <w:rPr>
          <w:rFonts w:ascii="Trebuchet MS" w:eastAsia="Calibri" w:hAnsi="Trebuchet MS" w:cs="Times New Roman"/>
          <w:i/>
          <w:sz w:val="22"/>
          <w:szCs w:val="22"/>
        </w:rPr>
        <w:t>vadovaudamosi</w:t>
      </w:r>
      <w:r w:rsidRPr="00E009B5">
        <w:rPr>
          <w:rFonts w:ascii="Trebuchet MS" w:eastAsia="Calibri" w:hAnsi="Trebuchet MS" w:cs="Times New Roman"/>
          <w:sz w:val="22"/>
          <w:szCs w:val="22"/>
        </w:rPr>
        <w:t xml:space="preserve"> </w:t>
      </w:r>
      <w:sdt>
        <w:sdtPr>
          <w:rPr>
            <w:rFonts w:ascii="Trebuchet MS" w:eastAsia="Calibri" w:hAnsi="Trebuchet MS" w:cs="Times New Roman"/>
            <w:sz w:val="22"/>
            <w:szCs w:val="22"/>
          </w:rPr>
          <w:id w:val="-1655676089"/>
          <w:placeholder>
            <w:docPart w:val="60F77D496A1F4D4FABC06F5B041ECB4C"/>
          </w:placeholder>
          <w:date>
            <w:dateFormat w:val="yyyy.MM.dd"/>
            <w:lid w:val="lt-LT"/>
            <w:storeMappedDataAs w:val="dateTime"/>
            <w:calendar w:val="gregorian"/>
          </w:date>
        </w:sdtPr>
        <w:sdtEndPr/>
        <w:sdtContent>
          <w:r w:rsidRPr="00E009B5">
            <w:rPr>
              <w:rFonts w:ascii="Trebuchet MS" w:eastAsia="Calibri" w:hAnsi="Trebuchet MS" w:cs="Times New Roman"/>
              <w:sz w:val="22"/>
              <w:szCs w:val="22"/>
              <w:highlight w:val="yellow"/>
            </w:rPr>
            <w:t>pasirinkti datą</w:t>
          </w:r>
        </w:sdtContent>
      </w:sdt>
      <w:r w:rsidRPr="00E009B5">
        <w:rPr>
          <w:rFonts w:ascii="Trebuchet MS" w:eastAsia="Calibri" w:hAnsi="Trebuchet MS" w:cs="Times New Roman"/>
          <w:sz w:val="22"/>
          <w:szCs w:val="22"/>
        </w:rPr>
        <w:t xml:space="preserve"> sutartimi Nr. </w:t>
      </w:r>
      <w:sdt>
        <w:sdtPr>
          <w:rPr>
            <w:rFonts w:ascii="Trebuchet MS" w:eastAsia="Calibri" w:hAnsi="Trebuchet MS" w:cs="Times New Roman"/>
            <w:sz w:val="22"/>
            <w:szCs w:val="22"/>
          </w:rPr>
          <w:alias w:val="Sutarties numeris"/>
          <w:id w:val="598377443"/>
          <w:placeholder>
            <w:docPart w:val="790D47102CA0437E87079A1721B40822"/>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E009B5">
            <w:rPr>
              <w:rFonts w:ascii="Trebuchet MS" w:eastAsia="Calibri" w:hAnsi="Trebuchet MS" w:cs="Times New Roman"/>
              <w:sz w:val="22"/>
              <w:szCs w:val="22"/>
              <w:highlight w:val="yellow"/>
            </w:rPr>
            <w:t>įrašyti Sutarties numerį</w:t>
          </w:r>
        </w:sdtContent>
      </w:sdt>
      <w:r w:rsidRPr="00E009B5">
        <w:rPr>
          <w:rFonts w:ascii="Trebuchet MS" w:eastAsia="Calibri" w:hAnsi="Trebuchet MS" w:cs="Times New Roman"/>
          <w:sz w:val="22"/>
          <w:szCs w:val="22"/>
        </w:rPr>
        <w:t>, toliau – „</w:t>
      </w:r>
      <w:r w:rsidRPr="00E009B5">
        <w:rPr>
          <w:rFonts w:ascii="Trebuchet MS" w:eastAsia="Calibri" w:hAnsi="Trebuchet MS" w:cs="Times New Roman"/>
          <w:b/>
          <w:sz w:val="22"/>
          <w:szCs w:val="22"/>
        </w:rPr>
        <w:t>Sutartis</w:t>
      </w:r>
      <w:r w:rsidRPr="00E009B5">
        <w:rPr>
          <w:rFonts w:ascii="Trebuchet MS" w:eastAsia="Calibri" w:hAnsi="Trebuchet MS" w:cs="Times New Roman"/>
          <w:sz w:val="22"/>
          <w:szCs w:val="22"/>
        </w:rPr>
        <w:t xml:space="preserve">“, </w:t>
      </w:r>
    </w:p>
    <w:p w14:paraId="6D25A1DB" w14:textId="77777777" w:rsidR="00E009B5" w:rsidRPr="00E009B5" w:rsidRDefault="00E009B5" w:rsidP="00E009B5">
      <w:pPr>
        <w:spacing w:after="0" w:line="240" w:lineRule="auto"/>
        <w:jc w:val="both"/>
        <w:rPr>
          <w:rFonts w:ascii="Trebuchet MS" w:eastAsia="Calibri" w:hAnsi="Trebuchet MS" w:cs="Times New Roman"/>
          <w:sz w:val="22"/>
          <w:szCs w:val="22"/>
        </w:rPr>
      </w:pPr>
    </w:p>
    <w:p w14:paraId="57BF489E" w14:textId="77777777" w:rsidR="00E009B5" w:rsidRPr="00E009B5" w:rsidRDefault="00E009B5" w:rsidP="00E009B5">
      <w:pPr>
        <w:spacing w:after="0" w:line="240" w:lineRule="auto"/>
        <w:ind w:firstLine="567"/>
        <w:jc w:val="both"/>
        <w:rPr>
          <w:rFonts w:ascii="Trebuchet MS" w:eastAsia="Calibri" w:hAnsi="Trebuchet MS" w:cs="Times New Roman"/>
          <w:sz w:val="22"/>
          <w:szCs w:val="22"/>
        </w:rPr>
      </w:pPr>
      <w:r w:rsidRPr="00E009B5">
        <w:rPr>
          <w:rFonts w:ascii="Trebuchet MS" w:eastAsia="Calibri" w:hAnsi="Trebuchet MS" w:cs="Times New Roman"/>
          <w:sz w:val="22"/>
          <w:szCs w:val="22"/>
        </w:rPr>
        <w:t>susitaria papildyti Sutartį žemiau išdėstytomis nuostatomis dėl Užsakovo Paslaugų teikėjui suteiktų Asmens duomenų naudojimo tikslų, tvarkymo sąlygų ir atsakomybės už netinkamą Asmens duomenų apsaugą (toliau – „</w:t>
      </w:r>
      <w:r w:rsidRPr="00E009B5">
        <w:rPr>
          <w:rFonts w:ascii="Trebuchet MS" w:eastAsia="Calibri" w:hAnsi="Trebuchet MS" w:cs="Times New Roman"/>
          <w:b/>
          <w:sz w:val="22"/>
          <w:szCs w:val="22"/>
        </w:rPr>
        <w:t>Susitarimas</w:t>
      </w:r>
      <w:r w:rsidRPr="00E009B5">
        <w:rPr>
          <w:rFonts w:ascii="Trebuchet MS" w:eastAsia="Calibri" w:hAnsi="Trebuchet MS" w:cs="Times New Roman"/>
          <w:sz w:val="22"/>
          <w:szCs w:val="22"/>
        </w:rPr>
        <w:t>“):</w:t>
      </w:r>
    </w:p>
    <w:p w14:paraId="6051AB31" w14:textId="77777777" w:rsidR="00E009B5" w:rsidRPr="00E009B5" w:rsidRDefault="00E009B5" w:rsidP="00E009B5">
      <w:pPr>
        <w:spacing w:after="0" w:line="240" w:lineRule="auto"/>
        <w:jc w:val="both"/>
        <w:rPr>
          <w:rFonts w:ascii="Trebuchet MS" w:eastAsia="Calibri" w:hAnsi="Trebuchet MS" w:cs="Times New Roman"/>
          <w:sz w:val="22"/>
          <w:szCs w:val="22"/>
        </w:rPr>
      </w:pPr>
    </w:p>
    <w:p w14:paraId="38214FD1" w14:textId="77777777" w:rsidR="00E009B5" w:rsidRPr="00E009B5" w:rsidRDefault="00E009B5" w:rsidP="00E009B5">
      <w:pPr>
        <w:numPr>
          <w:ilvl w:val="0"/>
          <w:numId w:val="51"/>
        </w:numPr>
        <w:tabs>
          <w:tab w:val="left" w:pos="851"/>
          <w:tab w:val="left" w:pos="1276"/>
        </w:tabs>
        <w:spacing w:after="0" w:line="240" w:lineRule="auto"/>
        <w:ind w:left="927" w:firstLine="207"/>
        <w:contextualSpacing/>
        <w:jc w:val="both"/>
        <w:rPr>
          <w:rFonts w:ascii="Trebuchet MS" w:eastAsia="Calibri" w:hAnsi="Trebuchet MS" w:cs="Times New Roman"/>
          <w:b/>
          <w:sz w:val="22"/>
          <w:szCs w:val="22"/>
          <w:lang w:eastAsia="en-US"/>
        </w:rPr>
      </w:pPr>
      <w:r w:rsidRPr="00E009B5">
        <w:rPr>
          <w:rFonts w:ascii="Trebuchet MS" w:eastAsia="Calibri" w:hAnsi="Trebuchet MS" w:cs="Times New Roman"/>
          <w:b/>
          <w:sz w:val="22"/>
          <w:szCs w:val="22"/>
          <w:lang w:eastAsia="en-US"/>
        </w:rPr>
        <w:t>Terminai ir apibrėžimai</w:t>
      </w:r>
    </w:p>
    <w:p w14:paraId="70FFD6AB" w14:textId="77777777" w:rsidR="00E009B5" w:rsidRPr="00E009B5" w:rsidRDefault="00E009B5" w:rsidP="00E009B5">
      <w:pPr>
        <w:numPr>
          <w:ilvl w:val="1"/>
          <w:numId w:val="51"/>
        </w:numPr>
        <w:tabs>
          <w:tab w:val="left" w:pos="567"/>
          <w:tab w:val="left" w:pos="1134"/>
        </w:tabs>
        <w:spacing w:after="0" w:line="240"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Šiame Susitarime, įskaitant ir jo preambulę, didžiąja raide rašomų terminų reikšmės yra šios:</w:t>
      </w:r>
    </w:p>
    <w:p w14:paraId="21DB64D8" w14:textId="77777777" w:rsidR="00E009B5" w:rsidRPr="00E009B5" w:rsidRDefault="00E009B5" w:rsidP="00E009B5">
      <w:pPr>
        <w:tabs>
          <w:tab w:val="left" w:pos="567"/>
          <w:tab w:val="left" w:pos="1134"/>
        </w:tabs>
        <w:spacing w:after="0" w:line="240" w:lineRule="auto"/>
        <w:ind w:left="567"/>
        <w:contextualSpacing/>
        <w:jc w:val="both"/>
        <w:rPr>
          <w:rFonts w:ascii="Trebuchet MS" w:eastAsia="Calibri" w:hAnsi="Trebuchet MS" w:cs="Times New Roman"/>
          <w:sz w:val="22"/>
          <w:szCs w:val="22"/>
          <w:lang w:eastAsia="en-US"/>
        </w:rPr>
      </w:pPr>
    </w:p>
    <w:tbl>
      <w:tblPr>
        <w:tblW w:w="9540" w:type="dxa"/>
        <w:tblInd w:w="288" w:type="dxa"/>
        <w:tblLook w:val="04A0" w:firstRow="1" w:lastRow="0" w:firstColumn="1" w:lastColumn="0" w:noHBand="0" w:noVBand="1"/>
      </w:tblPr>
      <w:tblGrid>
        <w:gridCol w:w="2520"/>
        <w:gridCol w:w="7020"/>
      </w:tblGrid>
      <w:tr w:rsidR="00E009B5" w:rsidRPr="00E009B5" w14:paraId="0A8746B6" w14:textId="77777777" w:rsidTr="008735B2">
        <w:tc>
          <w:tcPr>
            <w:tcW w:w="2520" w:type="dxa"/>
            <w:hideMark/>
          </w:tcPr>
          <w:p w14:paraId="78B87CB8" w14:textId="77777777" w:rsidR="00E009B5" w:rsidRPr="00E009B5" w:rsidRDefault="00E009B5" w:rsidP="00E009B5">
            <w:pPr>
              <w:tabs>
                <w:tab w:val="left" w:pos="510"/>
              </w:tabs>
              <w:spacing w:after="0" w:line="256" w:lineRule="auto"/>
              <w:rPr>
                <w:rFonts w:ascii="Trebuchet MS" w:eastAsia="Calibri" w:hAnsi="Trebuchet MS" w:cs="Times New Roman"/>
                <w:b/>
                <w:bCs/>
                <w:sz w:val="22"/>
                <w:szCs w:val="22"/>
                <w:lang w:eastAsia="en-US"/>
              </w:rPr>
            </w:pPr>
            <w:r w:rsidRPr="00E009B5">
              <w:rPr>
                <w:rFonts w:ascii="Trebuchet MS" w:eastAsia="Calibri" w:hAnsi="Trebuchet MS" w:cs="Times New Roman"/>
                <w:b/>
                <w:bCs/>
                <w:sz w:val="22"/>
                <w:szCs w:val="22"/>
                <w:lang w:eastAsia="en-US"/>
              </w:rPr>
              <w:t>„Duomenų valdytojas“</w:t>
            </w:r>
          </w:p>
        </w:tc>
        <w:tc>
          <w:tcPr>
            <w:tcW w:w="7020" w:type="dxa"/>
            <w:hideMark/>
          </w:tcPr>
          <w:p w14:paraId="58959F45"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reiškia šio Susitarimo šalį – Užsakovą, kuris vienas arba drauge su kitais nustato asmens duomenų tvarkymo tikslus ir priemones;</w:t>
            </w:r>
          </w:p>
          <w:p w14:paraId="7F0C00CA"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p>
        </w:tc>
      </w:tr>
      <w:tr w:rsidR="00E009B5" w:rsidRPr="00E009B5" w14:paraId="1D88CE1B" w14:textId="77777777" w:rsidTr="008735B2">
        <w:tc>
          <w:tcPr>
            <w:tcW w:w="2520" w:type="dxa"/>
            <w:hideMark/>
          </w:tcPr>
          <w:p w14:paraId="02B07B61" w14:textId="77777777" w:rsidR="00E009B5" w:rsidRPr="00E009B5" w:rsidRDefault="00E009B5" w:rsidP="00E009B5">
            <w:pPr>
              <w:tabs>
                <w:tab w:val="left" w:pos="510"/>
              </w:tabs>
              <w:spacing w:after="0" w:line="256" w:lineRule="auto"/>
              <w:rPr>
                <w:rFonts w:ascii="Trebuchet MS" w:eastAsia="Calibri" w:hAnsi="Trebuchet MS" w:cs="Times New Roman"/>
                <w:b/>
                <w:bCs/>
                <w:sz w:val="22"/>
                <w:szCs w:val="22"/>
                <w:lang w:eastAsia="en-US"/>
              </w:rPr>
            </w:pPr>
            <w:r w:rsidRPr="00E009B5">
              <w:rPr>
                <w:rFonts w:ascii="Trebuchet MS" w:eastAsia="Calibri" w:hAnsi="Trebuchet MS" w:cs="Times New Roman"/>
                <w:b/>
                <w:bCs/>
                <w:sz w:val="22"/>
                <w:szCs w:val="22"/>
                <w:lang w:eastAsia="en-US"/>
              </w:rPr>
              <w:t>„Duomenų tvarkytojas“</w:t>
            </w:r>
          </w:p>
        </w:tc>
        <w:tc>
          <w:tcPr>
            <w:tcW w:w="7020" w:type="dxa"/>
            <w:hideMark/>
          </w:tcPr>
          <w:p w14:paraId="4779E1C0"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reiškia šio Susitarimo šalį – Paslaugų teikėją, kuris Užsakovo, kaip duomenų valdytojo, yra įgaliotas tvarkyti asmens duomenis;</w:t>
            </w:r>
          </w:p>
          <w:p w14:paraId="29D64E5B"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p>
        </w:tc>
      </w:tr>
      <w:tr w:rsidR="00E009B5" w:rsidRPr="00E009B5" w14:paraId="016D2EDC" w14:textId="77777777" w:rsidTr="008735B2">
        <w:tc>
          <w:tcPr>
            <w:tcW w:w="2520" w:type="dxa"/>
            <w:hideMark/>
          </w:tcPr>
          <w:p w14:paraId="24579B81" w14:textId="77777777" w:rsidR="00E009B5" w:rsidRPr="00E009B5" w:rsidRDefault="00E009B5" w:rsidP="00E009B5">
            <w:pPr>
              <w:tabs>
                <w:tab w:val="left" w:pos="510"/>
              </w:tabs>
              <w:spacing w:after="0" w:line="256" w:lineRule="auto"/>
              <w:rPr>
                <w:rFonts w:ascii="Trebuchet MS" w:eastAsia="Calibri" w:hAnsi="Trebuchet MS" w:cs="Times New Roman"/>
                <w:b/>
                <w:bCs/>
                <w:sz w:val="22"/>
                <w:szCs w:val="22"/>
                <w:lang w:eastAsia="en-US"/>
              </w:rPr>
            </w:pPr>
            <w:r w:rsidRPr="00E009B5">
              <w:rPr>
                <w:rFonts w:ascii="Trebuchet MS" w:eastAsia="Calibri" w:hAnsi="Trebuchet MS" w:cs="Times New Roman"/>
                <w:b/>
                <w:bCs/>
                <w:sz w:val="22"/>
                <w:szCs w:val="22"/>
                <w:lang w:eastAsia="en-US"/>
              </w:rPr>
              <w:t>„Asmens duomenys“</w:t>
            </w:r>
          </w:p>
        </w:tc>
        <w:tc>
          <w:tcPr>
            <w:tcW w:w="7020" w:type="dxa"/>
            <w:hideMark/>
          </w:tcPr>
          <w:p w14:paraId="4FF57875"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171AFD1E"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p>
        </w:tc>
      </w:tr>
      <w:tr w:rsidR="00E009B5" w:rsidRPr="00E009B5" w14:paraId="097DD03A" w14:textId="77777777" w:rsidTr="008735B2">
        <w:tc>
          <w:tcPr>
            <w:tcW w:w="2520" w:type="dxa"/>
            <w:hideMark/>
          </w:tcPr>
          <w:p w14:paraId="54AB61EC" w14:textId="77777777" w:rsidR="00E009B5" w:rsidRPr="00E009B5" w:rsidRDefault="00E009B5" w:rsidP="00E009B5">
            <w:pPr>
              <w:tabs>
                <w:tab w:val="left" w:pos="510"/>
              </w:tabs>
              <w:spacing w:after="0" w:line="256" w:lineRule="auto"/>
              <w:rPr>
                <w:rFonts w:ascii="Trebuchet MS" w:eastAsia="Calibri" w:hAnsi="Trebuchet MS" w:cs="Times New Roman"/>
                <w:b/>
                <w:bCs/>
                <w:sz w:val="22"/>
                <w:szCs w:val="22"/>
                <w:lang w:eastAsia="en-US"/>
              </w:rPr>
            </w:pPr>
            <w:r w:rsidRPr="00E009B5">
              <w:rPr>
                <w:rFonts w:ascii="Trebuchet MS" w:eastAsia="Calibri" w:hAnsi="Trebuchet MS" w:cs="Times New Roman"/>
                <w:b/>
                <w:bCs/>
                <w:sz w:val="22"/>
                <w:szCs w:val="22"/>
                <w:lang w:eastAsia="en-US"/>
              </w:rPr>
              <w:t>„Duomenų tvarkymas“</w:t>
            </w:r>
          </w:p>
        </w:tc>
        <w:tc>
          <w:tcPr>
            <w:tcW w:w="7020" w:type="dxa"/>
            <w:hideMark/>
          </w:tcPr>
          <w:p w14:paraId="4DD876D2"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 xml:space="preserve">reiškia bet kurį su Asmens duomenimis atliekamą veiksmą: rinkimą, įrašymą, rūšiavimą (grupavimą), sisteminimą, klasifikavimą, kaupimą, saugojimą, jungimą, keitimą (papildymą ar taisymą), susipažinimą, teikimą, paskelbimą, naudojimą, logines ir (ar) </w:t>
            </w:r>
            <w:r w:rsidRPr="00E009B5">
              <w:rPr>
                <w:rFonts w:ascii="Trebuchet MS" w:eastAsia="Calibri" w:hAnsi="Trebuchet MS" w:cs="Times New Roman"/>
                <w:sz w:val="22"/>
                <w:szCs w:val="22"/>
                <w:lang w:eastAsia="en-US"/>
              </w:rPr>
              <w:lastRenderedPageBreak/>
              <w:t>aritmetines operacijas, paiešką, skleidimą, naikinimą ar kitokį veiksmą arba veiksmų rinkinį;</w:t>
            </w:r>
          </w:p>
          <w:p w14:paraId="045344AA"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p>
        </w:tc>
      </w:tr>
      <w:tr w:rsidR="00E009B5" w:rsidRPr="00E009B5" w14:paraId="0A995BEC" w14:textId="77777777" w:rsidTr="008735B2">
        <w:tc>
          <w:tcPr>
            <w:tcW w:w="2520" w:type="dxa"/>
            <w:hideMark/>
          </w:tcPr>
          <w:p w14:paraId="3AAA09D4" w14:textId="77777777" w:rsidR="00E009B5" w:rsidRPr="00E009B5" w:rsidRDefault="00E009B5" w:rsidP="00E009B5">
            <w:pPr>
              <w:tabs>
                <w:tab w:val="left" w:pos="510"/>
              </w:tabs>
              <w:spacing w:after="0" w:line="256" w:lineRule="auto"/>
              <w:rPr>
                <w:rFonts w:ascii="Trebuchet MS" w:eastAsia="Calibri" w:hAnsi="Trebuchet MS" w:cs="Times New Roman"/>
                <w:b/>
                <w:bCs/>
                <w:sz w:val="22"/>
                <w:szCs w:val="22"/>
                <w:lang w:eastAsia="en-US"/>
              </w:rPr>
            </w:pPr>
            <w:r w:rsidRPr="00E009B5">
              <w:rPr>
                <w:rFonts w:ascii="Trebuchet MS" w:eastAsia="Calibri" w:hAnsi="Trebuchet MS" w:cs="Times New Roman"/>
                <w:b/>
                <w:bCs/>
                <w:sz w:val="22"/>
                <w:szCs w:val="22"/>
                <w:lang w:eastAsia="en-US"/>
              </w:rPr>
              <w:lastRenderedPageBreak/>
              <w:t>„Automatinis būdas“</w:t>
            </w:r>
          </w:p>
        </w:tc>
        <w:tc>
          <w:tcPr>
            <w:tcW w:w="7020" w:type="dxa"/>
            <w:hideMark/>
          </w:tcPr>
          <w:p w14:paraId="2847CBCE"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reiškia veiksmus, visiškai ar iš dalies atliekamus automatinėmis priemonėmis;</w:t>
            </w:r>
          </w:p>
          <w:p w14:paraId="656263BE"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p>
        </w:tc>
      </w:tr>
      <w:tr w:rsidR="00E009B5" w:rsidRPr="00E009B5" w14:paraId="13BC470E" w14:textId="77777777" w:rsidTr="008735B2">
        <w:tc>
          <w:tcPr>
            <w:tcW w:w="2520" w:type="dxa"/>
            <w:hideMark/>
          </w:tcPr>
          <w:p w14:paraId="386835CA" w14:textId="77777777" w:rsidR="00E009B5" w:rsidRPr="00E009B5" w:rsidRDefault="00E009B5" w:rsidP="00E009B5">
            <w:pPr>
              <w:tabs>
                <w:tab w:val="left" w:pos="510"/>
              </w:tabs>
              <w:spacing w:after="0" w:line="256" w:lineRule="auto"/>
              <w:rPr>
                <w:rFonts w:ascii="Trebuchet MS" w:eastAsia="Calibri" w:hAnsi="Trebuchet MS" w:cs="Times New Roman"/>
                <w:b/>
                <w:bCs/>
                <w:sz w:val="22"/>
                <w:szCs w:val="22"/>
                <w:lang w:eastAsia="en-US"/>
              </w:rPr>
            </w:pPr>
            <w:r w:rsidRPr="00E009B5">
              <w:rPr>
                <w:rFonts w:ascii="Trebuchet MS" w:eastAsia="Calibri" w:hAnsi="Trebuchet MS" w:cs="Times New Roman"/>
                <w:b/>
                <w:bCs/>
                <w:sz w:val="22"/>
                <w:szCs w:val="22"/>
                <w:lang w:eastAsia="en-US"/>
              </w:rPr>
              <w:t>„Duomenų subjektas“</w:t>
            </w:r>
          </w:p>
        </w:tc>
        <w:tc>
          <w:tcPr>
            <w:tcW w:w="7020" w:type="dxa"/>
            <w:hideMark/>
          </w:tcPr>
          <w:p w14:paraId="10E4640C"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reiškia fizinį asmenį, kurio Asmens duomenys tvarkomi pagal šį Susitarimą;</w:t>
            </w:r>
          </w:p>
          <w:p w14:paraId="24DED5C9"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p>
        </w:tc>
      </w:tr>
      <w:tr w:rsidR="00E009B5" w:rsidRPr="00E009B5" w14:paraId="4F0E05B0" w14:textId="77777777" w:rsidTr="008735B2">
        <w:tc>
          <w:tcPr>
            <w:tcW w:w="2520" w:type="dxa"/>
            <w:hideMark/>
          </w:tcPr>
          <w:p w14:paraId="38FE9F0E" w14:textId="77777777" w:rsidR="00E009B5" w:rsidRPr="00E009B5" w:rsidRDefault="00E009B5" w:rsidP="00E009B5">
            <w:pPr>
              <w:tabs>
                <w:tab w:val="left" w:pos="510"/>
              </w:tabs>
              <w:spacing w:after="0" w:line="256" w:lineRule="auto"/>
              <w:rPr>
                <w:rFonts w:ascii="Trebuchet MS" w:eastAsia="Calibri" w:hAnsi="Trebuchet MS" w:cs="Times New Roman"/>
                <w:b/>
                <w:bCs/>
                <w:sz w:val="22"/>
                <w:szCs w:val="22"/>
                <w:lang w:eastAsia="en-US"/>
              </w:rPr>
            </w:pPr>
            <w:r w:rsidRPr="00E009B5">
              <w:rPr>
                <w:rFonts w:ascii="Trebuchet MS" w:eastAsia="Calibri" w:hAnsi="Trebuchet MS" w:cs="Times New Roman"/>
                <w:b/>
                <w:bCs/>
                <w:sz w:val="22"/>
                <w:szCs w:val="22"/>
                <w:lang w:eastAsia="en-US"/>
              </w:rPr>
              <w:t>„Trečiasis asmuo“</w:t>
            </w:r>
          </w:p>
        </w:tc>
        <w:tc>
          <w:tcPr>
            <w:tcW w:w="7020" w:type="dxa"/>
            <w:hideMark/>
          </w:tcPr>
          <w:p w14:paraId="1B28B40E"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reiškia juridinį ar fizinį asmenį, išskyrus Duomenų subjektą, Duomenų valdytoją, Duomenų tvarkytoją ir asmenis, kurie yra tiesiogiai Duomenų valdytojo ar Duomenų tvarkytojo įgalioti tvarkyti duomenis;</w:t>
            </w:r>
          </w:p>
          <w:p w14:paraId="03903A02"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p>
        </w:tc>
      </w:tr>
      <w:tr w:rsidR="00E009B5" w:rsidRPr="00E009B5" w14:paraId="41B7989B" w14:textId="77777777" w:rsidTr="008735B2">
        <w:tc>
          <w:tcPr>
            <w:tcW w:w="2520" w:type="dxa"/>
            <w:hideMark/>
          </w:tcPr>
          <w:p w14:paraId="67FD1C28" w14:textId="77777777" w:rsidR="00E009B5" w:rsidRPr="00E009B5" w:rsidRDefault="00E009B5" w:rsidP="00E009B5">
            <w:pPr>
              <w:tabs>
                <w:tab w:val="left" w:pos="510"/>
              </w:tabs>
              <w:spacing w:after="0" w:line="256" w:lineRule="auto"/>
              <w:rPr>
                <w:rFonts w:ascii="Trebuchet MS" w:eastAsia="Calibri" w:hAnsi="Trebuchet MS" w:cs="Times New Roman"/>
                <w:b/>
                <w:bCs/>
                <w:sz w:val="22"/>
                <w:szCs w:val="22"/>
                <w:lang w:eastAsia="en-US"/>
              </w:rPr>
            </w:pPr>
            <w:r w:rsidRPr="00E009B5">
              <w:rPr>
                <w:rFonts w:ascii="Trebuchet MS" w:eastAsia="Calibri" w:hAnsi="Trebuchet MS" w:cs="Times New Roman"/>
                <w:b/>
                <w:bCs/>
                <w:sz w:val="22"/>
                <w:szCs w:val="22"/>
                <w:lang w:eastAsia="en-US"/>
              </w:rPr>
              <w:t>„Ypatingi asmens duomenys“</w:t>
            </w:r>
          </w:p>
        </w:tc>
        <w:tc>
          <w:tcPr>
            <w:tcW w:w="7020" w:type="dxa"/>
            <w:hideMark/>
          </w:tcPr>
          <w:p w14:paraId="742E27F5"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reiškia duomenis, susijusius su fizinio asmens rasine ar etnine kilme, politiniais, religiniais, filosofiniais ar kitais įsitikinimais, naryste profesinėse sąjungose, sveikata, lytiniu gyvenimu ar lytine orientacija, informaciją apie asmens teistumą, genetiniai, biometriniai asmens duomenys, kuriais siekiama konkrečiai nustatyti fizinio asmens tapatybę;</w:t>
            </w:r>
          </w:p>
          <w:p w14:paraId="29BFE4C1"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p>
        </w:tc>
      </w:tr>
      <w:tr w:rsidR="00E009B5" w:rsidRPr="00E009B5" w14:paraId="61E5B7E7" w14:textId="77777777" w:rsidTr="008735B2">
        <w:tc>
          <w:tcPr>
            <w:tcW w:w="2520" w:type="dxa"/>
          </w:tcPr>
          <w:p w14:paraId="3B6639A4" w14:textId="77777777" w:rsidR="00E009B5" w:rsidRPr="00E009B5" w:rsidRDefault="00E009B5" w:rsidP="00E009B5">
            <w:pPr>
              <w:tabs>
                <w:tab w:val="left" w:pos="510"/>
              </w:tabs>
              <w:spacing w:after="0" w:line="256" w:lineRule="auto"/>
              <w:rPr>
                <w:rFonts w:ascii="Trebuchet MS" w:eastAsia="Calibri" w:hAnsi="Trebuchet MS" w:cs="Times New Roman"/>
                <w:b/>
                <w:bCs/>
                <w:sz w:val="22"/>
                <w:szCs w:val="22"/>
                <w:lang w:eastAsia="en-US"/>
              </w:rPr>
            </w:pPr>
            <w:r w:rsidRPr="00E009B5">
              <w:rPr>
                <w:rFonts w:ascii="Trebuchet MS" w:eastAsia="Calibri" w:hAnsi="Trebuchet MS" w:cs="Times New Roman"/>
                <w:b/>
                <w:bCs/>
                <w:sz w:val="22"/>
                <w:szCs w:val="22"/>
                <w:lang w:eastAsia="en-US"/>
              </w:rPr>
              <w:t>„Techninės ir organizacinės priemonės“</w:t>
            </w:r>
          </w:p>
          <w:p w14:paraId="5BBE1F6B" w14:textId="77777777" w:rsidR="00E009B5" w:rsidRPr="00E009B5" w:rsidRDefault="00E009B5" w:rsidP="00E009B5">
            <w:pPr>
              <w:spacing w:after="0" w:line="256" w:lineRule="auto"/>
              <w:rPr>
                <w:rFonts w:ascii="Trebuchet MS" w:eastAsia="Calibri" w:hAnsi="Trebuchet MS" w:cs="Times New Roman"/>
                <w:sz w:val="22"/>
                <w:szCs w:val="22"/>
                <w:lang w:eastAsia="en-US"/>
              </w:rPr>
            </w:pPr>
          </w:p>
          <w:p w14:paraId="27C839B8" w14:textId="77777777" w:rsidR="00E009B5" w:rsidRPr="00E009B5" w:rsidRDefault="00E009B5" w:rsidP="00E009B5">
            <w:pPr>
              <w:spacing w:after="0" w:line="256" w:lineRule="auto"/>
              <w:rPr>
                <w:rFonts w:ascii="Trebuchet MS" w:eastAsia="Calibri" w:hAnsi="Trebuchet MS" w:cs="Times New Roman"/>
                <w:sz w:val="22"/>
                <w:szCs w:val="22"/>
                <w:lang w:eastAsia="en-US"/>
              </w:rPr>
            </w:pPr>
          </w:p>
          <w:p w14:paraId="475B0642" w14:textId="77777777" w:rsidR="00E009B5" w:rsidRPr="00E009B5" w:rsidRDefault="00E009B5" w:rsidP="00E009B5">
            <w:pPr>
              <w:spacing w:after="0" w:line="256" w:lineRule="auto"/>
              <w:rPr>
                <w:rFonts w:ascii="Trebuchet MS" w:eastAsia="Calibri" w:hAnsi="Trebuchet MS" w:cs="Times New Roman"/>
                <w:b/>
                <w:sz w:val="22"/>
                <w:szCs w:val="22"/>
                <w:lang w:eastAsia="en-US"/>
              </w:rPr>
            </w:pPr>
          </w:p>
          <w:p w14:paraId="0A0BF795" w14:textId="77777777" w:rsidR="00E009B5" w:rsidRPr="00E009B5" w:rsidRDefault="00E009B5" w:rsidP="00E009B5">
            <w:pPr>
              <w:spacing w:after="0" w:line="256" w:lineRule="auto"/>
              <w:rPr>
                <w:rFonts w:ascii="Trebuchet MS" w:eastAsia="Calibri" w:hAnsi="Trebuchet MS" w:cs="Times New Roman"/>
                <w:b/>
                <w:sz w:val="22"/>
                <w:szCs w:val="22"/>
                <w:lang w:eastAsia="en-US"/>
              </w:rPr>
            </w:pPr>
            <w:r w:rsidRPr="00E009B5">
              <w:rPr>
                <w:rFonts w:ascii="Trebuchet MS" w:eastAsia="Calibri" w:hAnsi="Trebuchet MS" w:cs="Times New Roman"/>
                <w:b/>
                <w:sz w:val="22"/>
                <w:szCs w:val="22"/>
                <w:lang w:eastAsia="en-US"/>
              </w:rPr>
              <w:t>„Pagalbiniai duomenų tvarkytojai“</w:t>
            </w:r>
          </w:p>
          <w:p w14:paraId="0825CE4C" w14:textId="77777777" w:rsidR="00E009B5" w:rsidRPr="00E009B5" w:rsidRDefault="00E009B5" w:rsidP="00E009B5">
            <w:pPr>
              <w:spacing w:after="0" w:line="256" w:lineRule="auto"/>
              <w:rPr>
                <w:rFonts w:ascii="Trebuchet MS" w:eastAsia="Calibri" w:hAnsi="Trebuchet MS" w:cs="Times New Roman"/>
                <w:b/>
                <w:sz w:val="22"/>
                <w:szCs w:val="22"/>
                <w:lang w:eastAsia="en-US"/>
              </w:rPr>
            </w:pPr>
          </w:p>
        </w:tc>
        <w:tc>
          <w:tcPr>
            <w:tcW w:w="7020" w:type="dxa"/>
          </w:tcPr>
          <w:p w14:paraId="2D67F1CF"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07B44E85"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p>
          <w:p w14:paraId="2B350043"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asmenys (išskyrus Duomenų tvarkytojo darbuotojus), kuriems tiesioginio Duomenų tvarkytojo įgaliojimu (gavus Duomenų valdytojo sutikimą) leidžiama tvarkyti Asmens duomenis.</w:t>
            </w:r>
          </w:p>
          <w:p w14:paraId="2B57C9CE"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p>
        </w:tc>
      </w:tr>
      <w:tr w:rsidR="00E009B5" w:rsidRPr="00E009B5" w14:paraId="2F7BF85E" w14:textId="77777777" w:rsidTr="008735B2">
        <w:trPr>
          <w:trHeight w:val="80"/>
        </w:trPr>
        <w:tc>
          <w:tcPr>
            <w:tcW w:w="2520" w:type="dxa"/>
          </w:tcPr>
          <w:p w14:paraId="44CD117A" w14:textId="77777777" w:rsidR="00E009B5" w:rsidRPr="00E009B5" w:rsidRDefault="00E009B5" w:rsidP="00E009B5">
            <w:pPr>
              <w:tabs>
                <w:tab w:val="left" w:pos="510"/>
              </w:tabs>
              <w:spacing w:after="0" w:line="256" w:lineRule="auto"/>
              <w:rPr>
                <w:rFonts w:ascii="Trebuchet MS" w:eastAsia="Calibri" w:hAnsi="Trebuchet MS" w:cs="Times New Roman"/>
                <w:b/>
                <w:bCs/>
                <w:sz w:val="22"/>
                <w:szCs w:val="22"/>
                <w:lang w:eastAsia="en-US"/>
              </w:rPr>
            </w:pPr>
          </w:p>
        </w:tc>
        <w:tc>
          <w:tcPr>
            <w:tcW w:w="7020" w:type="dxa"/>
          </w:tcPr>
          <w:p w14:paraId="0A245921" w14:textId="77777777" w:rsidR="00E009B5" w:rsidRPr="00E009B5" w:rsidRDefault="00E009B5" w:rsidP="00E009B5">
            <w:pPr>
              <w:spacing w:after="0" w:line="256" w:lineRule="auto"/>
              <w:jc w:val="both"/>
              <w:rPr>
                <w:rFonts w:ascii="Trebuchet MS" w:eastAsia="Calibri" w:hAnsi="Trebuchet MS" w:cs="Times New Roman"/>
                <w:sz w:val="22"/>
                <w:szCs w:val="22"/>
                <w:lang w:eastAsia="en-US"/>
              </w:rPr>
            </w:pPr>
          </w:p>
        </w:tc>
      </w:tr>
    </w:tbl>
    <w:p w14:paraId="41F3FC86" w14:textId="77777777" w:rsidR="00E009B5" w:rsidRPr="00E009B5" w:rsidRDefault="00E009B5" w:rsidP="00E009B5">
      <w:pPr>
        <w:numPr>
          <w:ilvl w:val="0"/>
          <w:numId w:val="51"/>
        </w:numPr>
        <w:tabs>
          <w:tab w:val="left" w:pos="851"/>
        </w:tabs>
        <w:spacing w:after="0" w:line="240" w:lineRule="auto"/>
        <w:ind w:left="927" w:firstLine="207"/>
        <w:contextualSpacing/>
        <w:rPr>
          <w:rFonts w:ascii="Trebuchet MS" w:eastAsia="Calibri" w:hAnsi="Trebuchet MS" w:cs="Times New Roman"/>
          <w:b/>
          <w:sz w:val="22"/>
          <w:szCs w:val="22"/>
          <w:lang w:eastAsia="en-US"/>
        </w:rPr>
      </w:pPr>
      <w:r w:rsidRPr="00E009B5">
        <w:rPr>
          <w:rFonts w:ascii="Trebuchet MS" w:eastAsia="Calibri" w:hAnsi="Trebuchet MS" w:cs="Times New Roman"/>
          <w:b/>
          <w:sz w:val="22"/>
          <w:szCs w:val="22"/>
          <w:lang w:eastAsia="en-US"/>
        </w:rPr>
        <w:t>Susitarimo dalykas</w:t>
      </w:r>
    </w:p>
    <w:p w14:paraId="482B7A5E" w14:textId="77777777" w:rsidR="00E009B5" w:rsidRPr="00E009B5" w:rsidRDefault="00E009B5" w:rsidP="00E009B5">
      <w:pPr>
        <w:numPr>
          <w:ilvl w:val="1"/>
          <w:numId w:val="51"/>
        </w:numPr>
        <w:tabs>
          <w:tab w:val="left" w:pos="1134"/>
        </w:tabs>
        <w:spacing w:after="0" w:line="240"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4702523F" w14:textId="77777777" w:rsidR="00E009B5" w:rsidRPr="00E009B5" w:rsidRDefault="00E009B5" w:rsidP="00E009B5">
      <w:pPr>
        <w:spacing w:after="0" w:line="240" w:lineRule="auto"/>
        <w:ind w:left="567"/>
        <w:contextualSpacing/>
        <w:jc w:val="both"/>
        <w:rPr>
          <w:rFonts w:ascii="Trebuchet MS" w:eastAsia="Calibri" w:hAnsi="Trebuchet MS" w:cs="Times New Roman"/>
          <w:sz w:val="22"/>
          <w:szCs w:val="22"/>
          <w:lang w:eastAsia="en-US"/>
        </w:rPr>
      </w:pPr>
    </w:p>
    <w:p w14:paraId="3F1A1C85" w14:textId="77777777" w:rsidR="00E009B5" w:rsidRPr="00E009B5" w:rsidRDefault="00E009B5" w:rsidP="00E009B5">
      <w:pPr>
        <w:numPr>
          <w:ilvl w:val="0"/>
          <w:numId w:val="51"/>
        </w:numPr>
        <w:tabs>
          <w:tab w:val="left" w:pos="851"/>
        </w:tabs>
        <w:spacing w:after="0" w:line="256" w:lineRule="auto"/>
        <w:ind w:left="927" w:firstLine="207"/>
        <w:contextualSpacing/>
        <w:rPr>
          <w:rFonts w:ascii="Trebuchet MS" w:eastAsia="Calibri" w:hAnsi="Trebuchet MS" w:cs="Times New Roman"/>
          <w:b/>
          <w:sz w:val="22"/>
          <w:szCs w:val="22"/>
          <w:lang w:eastAsia="en-US"/>
        </w:rPr>
      </w:pPr>
      <w:r w:rsidRPr="00E009B5">
        <w:rPr>
          <w:rFonts w:ascii="Trebuchet MS" w:eastAsia="Calibri" w:hAnsi="Trebuchet MS" w:cs="Times New Roman"/>
          <w:b/>
          <w:sz w:val="22"/>
          <w:szCs w:val="22"/>
          <w:lang w:eastAsia="en-US"/>
        </w:rPr>
        <w:t>Asmens duomenų tvarkymo apimtis, laikotarpiai ir tikslas</w:t>
      </w:r>
    </w:p>
    <w:p w14:paraId="67C4E7CA" w14:textId="77777777" w:rsidR="00E009B5" w:rsidRPr="00E009B5" w:rsidRDefault="00E009B5" w:rsidP="00E009B5">
      <w:pPr>
        <w:numPr>
          <w:ilvl w:val="1"/>
          <w:numId w:val="51"/>
        </w:numPr>
        <w:tabs>
          <w:tab w:val="left" w:pos="1134"/>
        </w:tabs>
        <w:spacing w:after="0" w:line="240"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Paslaugų teikėjas Užsakovo vardu ir pavedimu tvarko tinkamam paslaugų teikimui pagal Sutartį reikalingus šiuos Asmens duomenis.</w:t>
      </w:r>
    </w:p>
    <w:p w14:paraId="07FD298C" w14:textId="77777777" w:rsidR="00E009B5" w:rsidRPr="00E009B5" w:rsidRDefault="00E009B5" w:rsidP="00E009B5">
      <w:pPr>
        <w:numPr>
          <w:ilvl w:val="1"/>
          <w:numId w:val="51"/>
        </w:numPr>
        <w:tabs>
          <w:tab w:val="left" w:pos="1134"/>
        </w:tabs>
        <w:spacing w:after="0" w:line="240"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 xml:space="preserve">Duomenų subjektų, kurių Asmens duomenis tvarko Paslaugų teikėjas vadovaudamasis šiuo Susitarimu, kategorijos: </w:t>
      </w:r>
      <w:r w:rsidRPr="00E009B5">
        <w:rPr>
          <w:rFonts w:ascii="Trebuchet MS" w:eastAsia="Calibri" w:hAnsi="Trebuchet MS" w:cs="Times New Roman"/>
          <w:color w:val="000000"/>
          <w:sz w:val="22"/>
          <w:szCs w:val="22"/>
          <w:highlight w:val="yellow"/>
        </w:rPr>
        <w:t xml:space="preserve">[reikalinga nurodyti kategorijas, </w:t>
      </w:r>
      <w:r w:rsidRPr="00E009B5">
        <w:rPr>
          <w:rFonts w:ascii="Trebuchet MS" w:eastAsia="Calibri" w:hAnsi="Trebuchet MS" w:cs="Times New Roman"/>
          <w:i/>
          <w:iCs/>
          <w:color w:val="000000"/>
          <w:sz w:val="22"/>
          <w:szCs w:val="22"/>
          <w:highlight w:val="yellow"/>
        </w:rPr>
        <w:t>pvz. Užsakovo darbuotojai, pacientai, pacientų atstovai ir pan</w:t>
      </w:r>
      <w:r w:rsidRPr="00E009B5">
        <w:rPr>
          <w:rFonts w:ascii="Trebuchet MS" w:eastAsia="Calibri" w:hAnsi="Trebuchet MS" w:cs="Times New Roman"/>
          <w:color w:val="000000"/>
          <w:sz w:val="22"/>
          <w:szCs w:val="22"/>
          <w:highlight w:val="yellow"/>
        </w:rPr>
        <w:t>.]</w:t>
      </w:r>
    </w:p>
    <w:p w14:paraId="162F8853"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Pagal šį Susitarimą Paslaugų teikėjas Užsakovo vardu ir pavedimu tvarko šiuos [</w:t>
      </w:r>
      <w:r w:rsidRPr="00E009B5">
        <w:rPr>
          <w:rFonts w:ascii="Trebuchet MS" w:eastAsia="Calibri" w:hAnsi="Trebuchet MS" w:cs="Times New Roman"/>
          <w:color w:val="000000"/>
          <w:sz w:val="22"/>
          <w:szCs w:val="22"/>
          <w:highlight w:val="yellow"/>
        </w:rPr>
        <w:t xml:space="preserve">reikalinga nurodyti asmens duomenis, </w:t>
      </w:r>
      <w:r w:rsidRPr="00E009B5">
        <w:rPr>
          <w:rFonts w:ascii="Trebuchet MS" w:eastAsia="Calibri" w:hAnsi="Trebuchet MS" w:cs="Times New Roman"/>
          <w:i/>
          <w:iCs/>
          <w:color w:val="000000"/>
          <w:sz w:val="22"/>
          <w:szCs w:val="22"/>
          <w:highlight w:val="yellow"/>
        </w:rPr>
        <w:t xml:space="preserve">pvz. Užsakovo darbuotojų, pacientų, pacientų atstovų, </w:t>
      </w:r>
      <w:r w:rsidRPr="00E009B5">
        <w:rPr>
          <w:rFonts w:ascii="Trebuchet MS" w:eastAsia="Calibri" w:hAnsi="Trebuchet MS" w:cs="Times New Roman"/>
          <w:i/>
          <w:iCs/>
          <w:sz w:val="22"/>
          <w:szCs w:val="22"/>
          <w:highlight w:val="yellow"/>
        </w:rPr>
        <w:t>Asmens duomenis: vardas, pavardė, telefono ryšio numeris, elektroninio pašto adresas, balsas, kiti Užsakovo Paslaugų teikėjui pateikti arba Paslaugų teikėjo savarankiškai gauti Asmens duomenys, būtini tinkamam paslaugų pagal Sutartį teikimui</w:t>
      </w:r>
      <w:r w:rsidRPr="00E009B5">
        <w:rPr>
          <w:rFonts w:ascii="Trebuchet MS" w:eastAsia="Calibri" w:hAnsi="Trebuchet MS" w:cs="Times New Roman"/>
          <w:sz w:val="22"/>
          <w:szCs w:val="22"/>
        </w:rPr>
        <w:t>].</w:t>
      </w:r>
    </w:p>
    <w:p w14:paraId="388D8EED"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Šalys bendradarbiauja užtikrindamos, kad Asmens duomenys būtų tvarkomi teisėtu šiame Susitarime nustatytu tikslu, tiksliai, sąžiningai, kad būtų nuolatos atnaujinami. Šalys deda visas pastangas, kad netikslūs Asmens duomenys būtų nedelsiant ištaisyti.</w:t>
      </w:r>
    </w:p>
    <w:p w14:paraId="29B0EB79" w14:textId="77777777" w:rsidR="00E009B5" w:rsidRPr="00E009B5" w:rsidRDefault="00E009B5" w:rsidP="00E009B5">
      <w:pPr>
        <w:numPr>
          <w:ilvl w:val="1"/>
          <w:numId w:val="51"/>
        </w:numPr>
        <w:tabs>
          <w:tab w:val="left" w:pos="1134"/>
        </w:tabs>
        <w:spacing w:after="0" w:line="240"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Paslaugų teikėjas Asmens duomenis tvarko Užsakovo vardu ir vieninteliam tikslui – paslaugų pagal Sutartį Užsakovui teikimui. Atsiradus poreikiui Asmens duomenis naudoti kitais tikslais, nei nurodyta šiame punkte, Šalys dėl tokio Asmens duomenų tvarkymo tariasi atskiru rašytiniu susitarimu, numatydamos visas būtinas tokio Asmens duomenų tvarkymo sąlygas;</w:t>
      </w:r>
    </w:p>
    <w:p w14:paraId="03463E7A"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 xml:space="preserve">Paslaugų teikėjas tvarko Asmens duomenis tik tiek laiko, kiek tai yra būtina paslaugoms Užsakovui pagal Sutartį teikti. Kai Asmens duomenys tampa nebereikalingi paslaugų teikimui, arba Šalims nutraukus Sutartį, Paslaugų teikėjas nedelsiant, bet ne vėliau kaip per </w:t>
      </w:r>
      <w:r w:rsidRPr="00E009B5">
        <w:rPr>
          <w:rFonts w:ascii="Trebuchet MS" w:eastAsia="Calibri" w:hAnsi="Trebuchet MS" w:cs="Times New Roman"/>
          <w:b/>
          <w:bCs/>
          <w:sz w:val="22"/>
          <w:szCs w:val="22"/>
          <w:lang w:eastAsia="en-US"/>
        </w:rPr>
        <w:t>14 (keturiolika</w:t>
      </w:r>
      <w:r w:rsidRPr="00E009B5">
        <w:rPr>
          <w:rFonts w:ascii="Trebuchet MS" w:eastAsia="Calibri" w:hAnsi="Trebuchet MS" w:cs="Times New Roman"/>
          <w:b/>
          <w:sz w:val="22"/>
          <w:szCs w:val="22"/>
          <w:lang w:eastAsia="en-US"/>
        </w:rPr>
        <w:t>) kalendorinių dienų</w:t>
      </w:r>
      <w:r w:rsidRPr="00E009B5">
        <w:rPr>
          <w:rFonts w:ascii="Trebuchet MS" w:eastAsia="Calibri" w:hAnsi="Trebuchet MS" w:cs="Times New Roman"/>
          <w:sz w:val="22"/>
          <w:szCs w:val="22"/>
          <w:lang w:eastAsia="en-US"/>
        </w:rPr>
        <w:t xml:space="preserve"> nuo visiško Užsakovo atsiskaitymo už suteiktas paslaugas pagal Sutartį, nutraukia atitinkamų Asmens </w:t>
      </w:r>
      <w:r w:rsidRPr="00E009B5">
        <w:rPr>
          <w:rFonts w:ascii="Trebuchet MS" w:eastAsia="Calibri" w:hAnsi="Trebuchet MS" w:cs="Times New Roman"/>
          <w:sz w:val="22"/>
          <w:szCs w:val="22"/>
          <w:lang w:eastAsia="en-US"/>
        </w:rPr>
        <w:lastRenderedPageBreak/>
        <w:t>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38D786AB" w14:textId="77777777" w:rsidR="00E009B5" w:rsidRPr="00E009B5" w:rsidRDefault="00E009B5" w:rsidP="00E009B5">
      <w:pPr>
        <w:tabs>
          <w:tab w:val="left" w:pos="1134"/>
        </w:tabs>
        <w:spacing w:after="0" w:line="240" w:lineRule="auto"/>
        <w:contextualSpacing/>
        <w:jc w:val="both"/>
        <w:rPr>
          <w:rFonts w:ascii="Trebuchet MS" w:eastAsia="Calibri" w:hAnsi="Trebuchet MS" w:cs="Times New Roman"/>
          <w:sz w:val="22"/>
          <w:szCs w:val="22"/>
          <w:lang w:eastAsia="en-US"/>
        </w:rPr>
      </w:pPr>
    </w:p>
    <w:p w14:paraId="3F561861" w14:textId="77777777" w:rsidR="00E009B5" w:rsidRPr="00E009B5" w:rsidRDefault="00E009B5" w:rsidP="00E009B5">
      <w:pPr>
        <w:numPr>
          <w:ilvl w:val="0"/>
          <w:numId w:val="51"/>
        </w:numPr>
        <w:tabs>
          <w:tab w:val="left" w:pos="1134"/>
        </w:tabs>
        <w:spacing w:after="0" w:line="240" w:lineRule="auto"/>
        <w:ind w:left="1134" w:hanging="567"/>
        <w:contextualSpacing/>
        <w:jc w:val="both"/>
        <w:rPr>
          <w:rFonts w:ascii="Trebuchet MS" w:eastAsia="Calibri" w:hAnsi="Trebuchet MS" w:cs="Times New Roman"/>
          <w:sz w:val="22"/>
          <w:szCs w:val="22"/>
          <w:lang w:val="en-US" w:eastAsia="en-US"/>
        </w:rPr>
      </w:pPr>
      <w:r w:rsidRPr="00E009B5">
        <w:rPr>
          <w:rFonts w:ascii="Trebuchet MS" w:eastAsia="Calibri" w:hAnsi="Trebuchet MS" w:cs="Times New Roman"/>
          <w:b/>
          <w:sz w:val="22"/>
          <w:szCs w:val="22"/>
        </w:rPr>
        <w:t>Užsakovo teisės ir pareigos</w:t>
      </w:r>
    </w:p>
    <w:p w14:paraId="64F20BF1"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bCs/>
          <w:sz w:val="22"/>
          <w:szCs w:val="22"/>
        </w:rPr>
        <w:t>Užsakovas privalo užtikrinti, kad Asmens duomenys būtų tvarkomi laikantis Bendrojo duomenų apsaugos reglamento, kitų Asmens duomenų apsaugą ir (ar) tvarkymą reglamentuojančių Europos Sąjungos ir Lietuvos Respublikos teisės aktų bei šio Susitarimo nuostatų.</w:t>
      </w:r>
    </w:p>
    <w:p w14:paraId="34C0FA10"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bCs/>
          <w:sz w:val="22"/>
          <w:szCs w:val="22"/>
        </w:rPr>
        <w:t>Užsakovas turi teisę ir pareigą priimti sprendimus dėl Asmens duomenų tvarkymo tikslų ir priemonių.</w:t>
      </w:r>
    </w:p>
    <w:p w14:paraId="6A4605A9"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bCs/>
          <w:sz w:val="22"/>
          <w:szCs w:val="22"/>
        </w:rPr>
        <w:t>Užsakovas yra atsakingas už tai, kad Asmens duomenų tvarkymas, kurį Paslaugų teikėjui pavesta atlikti, turėtų teisinį pagrindą.</w:t>
      </w:r>
    </w:p>
    <w:p w14:paraId="1B541A09" w14:textId="77777777" w:rsidR="00E009B5" w:rsidRPr="00E009B5" w:rsidRDefault="00E009B5" w:rsidP="00E009B5">
      <w:pPr>
        <w:numPr>
          <w:ilvl w:val="0"/>
          <w:numId w:val="51"/>
        </w:numPr>
        <w:tabs>
          <w:tab w:val="left" w:pos="1134"/>
        </w:tabs>
        <w:spacing w:after="0" w:line="257" w:lineRule="auto"/>
        <w:ind w:left="1134" w:hanging="567"/>
        <w:contextualSpacing/>
        <w:jc w:val="both"/>
        <w:rPr>
          <w:rFonts w:ascii="Trebuchet MS" w:eastAsia="Calibri" w:hAnsi="Trebuchet MS" w:cs="Times New Roman"/>
          <w:sz w:val="22"/>
          <w:szCs w:val="22"/>
          <w:lang w:val="en-US" w:eastAsia="en-US"/>
        </w:rPr>
      </w:pPr>
      <w:r w:rsidRPr="00E009B5">
        <w:rPr>
          <w:rFonts w:ascii="Trebuchet MS" w:eastAsia="Calibri" w:hAnsi="Trebuchet MS" w:cs="Times New Roman"/>
          <w:b/>
          <w:sz w:val="22"/>
          <w:szCs w:val="22"/>
          <w:lang w:eastAsia="en-US"/>
        </w:rPr>
        <w:t>Paslaugų teikėjo įsipareigojimai</w:t>
      </w:r>
    </w:p>
    <w:p w14:paraId="0477857E" w14:textId="77777777" w:rsidR="00E009B5" w:rsidRPr="00E009B5" w:rsidRDefault="00E009B5" w:rsidP="00E009B5">
      <w:pPr>
        <w:numPr>
          <w:ilvl w:val="1"/>
          <w:numId w:val="51"/>
        </w:numPr>
        <w:tabs>
          <w:tab w:val="left" w:pos="1134"/>
        </w:tabs>
        <w:spacing w:after="0" w:line="257"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7848EB6B"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207C4E00"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5BC91FA7"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4DD038B6"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481C7F4D"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084C7701" w14:textId="77777777" w:rsidR="00E009B5" w:rsidRPr="00E009B5" w:rsidRDefault="00E009B5" w:rsidP="00E009B5">
      <w:pPr>
        <w:numPr>
          <w:ilvl w:val="0"/>
          <w:numId w:val="51"/>
        </w:numPr>
        <w:tabs>
          <w:tab w:val="left" w:pos="1134"/>
        </w:tabs>
        <w:spacing w:after="0" w:line="257" w:lineRule="auto"/>
        <w:ind w:left="1134" w:hanging="567"/>
        <w:contextualSpacing/>
        <w:jc w:val="both"/>
        <w:rPr>
          <w:rFonts w:ascii="Trebuchet MS" w:eastAsia="Calibri" w:hAnsi="Trebuchet MS" w:cs="Times New Roman"/>
          <w:b/>
          <w:bCs/>
          <w:sz w:val="22"/>
          <w:szCs w:val="22"/>
          <w:lang w:eastAsia="en-US"/>
        </w:rPr>
      </w:pPr>
      <w:r w:rsidRPr="00E009B5">
        <w:rPr>
          <w:rFonts w:ascii="Trebuchet MS" w:eastAsia="Calibri" w:hAnsi="Trebuchet MS" w:cs="Times New Roman"/>
          <w:b/>
          <w:bCs/>
          <w:sz w:val="22"/>
          <w:szCs w:val="22"/>
          <w:lang w:eastAsia="en-US"/>
        </w:rPr>
        <w:t xml:space="preserve">Duomenų tvarkymo saugumas </w:t>
      </w:r>
    </w:p>
    <w:p w14:paraId="787E2685"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 xml:space="preserve">Paslaugų teikėjas įgyvendina pakankamas ir tinkamas Technines ir organizacines priemones, skirtas apsaugoti Asmens duomenis nuo neteisėto jų sunaikinimo, pakeitimo, atskleidimo ar / ir neteisėto tvarkymo, įskaitant Asmens duomenų tvarkymą kitu nei šio Susitarimo 3.5. papunktyje nurodytu tikslu. </w:t>
      </w:r>
    </w:p>
    <w:p w14:paraId="1A98AF42"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Paslaugų teikėjas, nepriklausomai nuo Užsakovo, įvertina duomenų tvarkymo riziką, susijusią su Asmens duomenų tvarkymo veikla, kuriai atlikti Užsakovas pasitelkė Paslaugų teikėją, galinčią kilti fizinių asmenų teisėms ir laisvėms, ir įgyvendina priemones šiai rizikai sumažinti. Šiuo tikslu Užsakovas pagal Paslaugų teikėjo prašymą pateikia jam visą informaciją, reikalingą tokiai rizikai nustatyti ir įvertinti.</w:t>
      </w:r>
    </w:p>
    <w:p w14:paraId="6E884307"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Paslaugų teikėjas privalo įgyvendinti šias Technines ir organizacines Asmens duomenų saugumo užtikrinimo priemones, tai yra:</w:t>
      </w:r>
    </w:p>
    <w:p w14:paraId="7C804B64" w14:textId="77777777" w:rsidR="00E009B5" w:rsidRPr="00E009B5" w:rsidRDefault="00E009B5" w:rsidP="00E009B5">
      <w:pPr>
        <w:numPr>
          <w:ilvl w:val="2"/>
          <w:numId w:val="51"/>
        </w:numPr>
        <w:tabs>
          <w:tab w:val="left" w:pos="1134"/>
        </w:tabs>
        <w:spacing w:after="0" w:line="256" w:lineRule="auto"/>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 xml:space="preserve">užtikrinti, kad teisę susipažinti su Asmens duomenimis ir jais naudotis, taip pat turėti prieigą prie atitinkamų informacinių resursų, kuriuose saugomi Asmens duomenys, turėtų tik tie Paslaugų teikėjo darbuotojai, kurie dalyvauja teikiant Užsakovui paslaugas pagal Sutartį. Pasikeitus asmenims, kurie tvarko Asmens duomenis, jų prieigos teises prie Užsakovo Asmens duomenų panaikinti ne vėliau nei paskutinę jų užduočių, dėl kurių jiems buvo būtina prieiga prie Užsakovo Asmens duomenų, patikėtų tvarkyti Paslaugų </w:t>
      </w:r>
      <w:r w:rsidRPr="00E009B5">
        <w:rPr>
          <w:rFonts w:ascii="Trebuchet MS" w:eastAsia="Calibri" w:hAnsi="Trebuchet MS" w:cs="Times New Roman"/>
          <w:sz w:val="22"/>
          <w:szCs w:val="22"/>
          <w:lang w:eastAsia="en-US"/>
        </w:rPr>
        <w:lastRenderedPageBreak/>
        <w:t>teikėjui, dieną, o tuo atveju, jei šių asmenų darbo santykiai su Paslaugų teikėju nutrūksta – ne vėliau nei paskutinę jų darbo dieną;</w:t>
      </w:r>
    </w:p>
    <w:p w14:paraId="60D9323D" w14:textId="77777777" w:rsidR="00E009B5" w:rsidRPr="00E009B5" w:rsidRDefault="00E009B5" w:rsidP="00E009B5">
      <w:pPr>
        <w:numPr>
          <w:ilvl w:val="2"/>
          <w:numId w:val="51"/>
        </w:numPr>
        <w:tabs>
          <w:tab w:val="left" w:pos="1134"/>
        </w:tabs>
        <w:spacing w:after="0" w:line="256" w:lineRule="auto"/>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07693231" w14:textId="77777777" w:rsidR="00E009B5" w:rsidRPr="00E009B5" w:rsidRDefault="00E009B5" w:rsidP="00E009B5">
      <w:pPr>
        <w:numPr>
          <w:ilvl w:val="2"/>
          <w:numId w:val="51"/>
        </w:numPr>
        <w:tabs>
          <w:tab w:val="left" w:pos="1134"/>
        </w:tabs>
        <w:spacing w:after="0" w:line="256" w:lineRule="auto"/>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69B74815" w14:textId="77777777" w:rsidR="00E009B5" w:rsidRPr="00E009B5" w:rsidRDefault="00E009B5" w:rsidP="00E009B5">
      <w:pPr>
        <w:numPr>
          <w:ilvl w:val="2"/>
          <w:numId w:val="51"/>
        </w:numPr>
        <w:tabs>
          <w:tab w:val="left" w:pos="1134"/>
        </w:tabs>
        <w:spacing w:after="0" w:line="256" w:lineRule="auto"/>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tuo atveju, jei paslaugų pagal sutartį teikimui Paslaugų teikėjas, Užsakovo sutikimu, nuspręstų pasitelkti partnerius, rinktis tik tuos partnerius, kurie tinkamai įgyvendina Asmens duomenų apsaugos priemones ir atsako už Asmens duomenų tvarkymo teisėtumą;</w:t>
      </w:r>
    </w:p>
    <w:p w14:paraId="37553601" w14:textId="77777777" w:rsidR="00E009B5" w:rsidRPr="00E009B5" w:rsidRDefault="00E009B5" w:rsidP="00E009B5">
      <w:pPr>
        <w:numPr>
          <w:ilvl w:val="2"/>
          <w:numId w:val="51"/>
        </w:numPr>
        <w:tabs>
          <w:tab w:val="left" w:pos="1134"/>
        </w:tabs>
        <w:spacing w:after="0" w:line="256" w:lineRule="auto"/>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saugomus garso įrašus atsisiųsti arba kitaip kopijuoti, be atskiro išankstinio rašytinio Užsakovo sutikimo, draudžiama.</w:t>
      </w:r>
    </w:p>
    <w:p w14:paraId="5B059F2D" w14:textId="77777777" w:rsidR="00E009B5" w:rsidRPr="00E009B5" w:rsidRDefault="00E009B5" w:rsidP="00E009B5">
      <w:pPr>
        <w:numPr>
          <w:ilvl w:val="2"/>
          <w:numId w:val="51"/>
        </w:numPr>
        <w:tabs>
          <w:tab w:val="left" w:pos="1134"/>
        </w:tabs>
        <w:spacing w:after="0" w:line="256" w:lineRule="auto"/>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neteisėtų prisijungimų ir nepageidaujamų duomenų paketų filtravimo priemones (pvz., </w:t>
      </w:r>
      <w:proofErr w:type="spellStart"/>
      <w:r w:rsidRPr="00E009B5">
        <w:rPr>
          <w:rFonts w:ascii="Trebuchet MS" w:eastAsia="Calibri" w:hAnsi="Trebuchet MS" w:cs="Times New Roman"/>
          <w:sz w:val="22"/>
          <w:szCs w:val="22"/>
          <w:lang w:eastAsia="en-US"/>
        </w:rPr>
        <w:t>firewall</w:t>
      </w:r>
      <w:proofErr w:type="spellEnd"/>
      <w:r w:rsidRPr="00E009B5">
        <w:rPr>
          <w:rFonts w:ascii="Trebuchet MS" w:eastAsia="Calibri" w:hAnsi="Trebuchet MS" w:cs="Times New Roman"/>
          <w:sz w:val="22"/>
          <w:szCs w:val="22"/>
          <w:lang w:eastAsia="en-US"/>
        </w:rPr>
        <w:t xml:space="preserve"> ir pan.). Informacinėse sistemose naudoti  programinę įrangą, atitinkančią programinės įrangos saugos gerąją praktiką, programinės įrangos kūrime taikomą saugos gerąją praktiką, programinės įrangos kūrimo struktūras, standartus (pvz., Agile, OWASP ir kt.); </w:t>
      </w:r>
    </w:p>
    <w:p w14:paraId="01B860E3" w14:textId="6275FBFD" w:rsidR="00E009B5" w:rsidRPr="00E009B5" w:rsidRDefault="00E009B5" w:rsidP="00E009B5">
      <w:pPr>
        <w:numPr>
          <w:ilvl w:val="2"/>
          <w:numId w:val="51"/>
        </w:numPr>
        <w:tabs>
          <w:tab w:val="left" w:pos="1134"/>
        </w:tabs>
        <w:spacing w:after="0" w:line="256" w:lineRule="auto"/>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Asmens duomenis t</w:t>
      </w:r>
      <w:r w:rsidR="00E30866">
        <w:rPr>
          <w:rFonts w:ascii="Trebuchet MS" w:eastAsia="Calibri" w:hAnsi="Trebuchet MS" w:cs="Times New Roman"/>
          <w:sz w:val="22"/>
          <w:szCs w:val="22"/>
          <w:lang w:eastAsia="en-US"/>
        </w:rPr>
        <w:t>v</w:t>
      </w:r>
      <w:r w:rsidRPr="00E009B5">
        <w:rPr>
          <w:rFonts w:ascii="Trebuchet MS" w:eastAsia="Calibri" w:hAnsi="Trebuchet MS" w:cs="Times New Roman"/>
          <w:sz w:val="22"/>
          <w:szCs w:val="22"/>
          <w:lang w:eastAsia="en-US"/>
        </w:rPr>
        <w:t>a</w:t>
      </w:r>
      <w:r w:rsidR="00E374E6">
        <w:rPr>
          <w:rFonts w:ascii="Trebuchet MS" w:eastAsia="Calibri" w:hAnsi="Trebuchet MS" w:cs="Times New Roman"/>
          <w:sz w:val="22"/>
          <w:szCs w:val="22"/>
          <w:lang w:eastAsia="en-US"/>
        </w:rPr>
        <w:t>r</w:t>
      </w:r>
      <w:r w:rsidRPr="00E009B5">
        <w:rPr>
          <w:rFonts w:ascii="Trebuchet MS" w:eastAsia="Calibri" w:hAnsi="Trebuchet MS" w:cs="Times New Roman"/>
          <w:sz w:val="22"/>
          <w:szCs w:val="22"/>
          <w:lang w:eastAsia="en-US"/>
        </w:rPr>
        <w:t>kyti tik naudodamas licencijuotą ir saugią programinę įrangą, kuri yra nuolatos atnaujinama siekiant išvengti saugumo spragų. Paslaugų Užsakovui pagal Sutartį teikimui naudojamas informacines sistemas nuo neteisėto prisijungimo apsaugoti slaptažodžiais, nustatant pakankamą slaptažodžių naudojimo ir keitimo tvarką.</w:t>
      </w:r>
    </w:p>
    <w:p w14:paraId="19698849"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 xml:space="preserve">Įgyvendinant Duomenų subjekto teises, garantuojamas Bendrojo asmens duomenų apsaugos reglamento, Paslaugų teikėjas nepagrįstai nedelsdamas, bet ne vėliau kaip per </w:t>
      </w:r>
      <w:r w:rsidRPr="00E009B5">
        <w:rPr>
          <w:rFonts w:ascii="Trebuchet MS" w:eastAsia="Calibri" w:hAnsi="Trebuchet MS" w:cs="Times New Roman"/>
          <w:b/>
          <w:bCs/>
          <w:sz w:val="22"/>
          <w:szCs w:val="22"/>
          <w:lang w:eastAsia="en-US"/>
        </w:rPr>
        <w:t>1 (vieną</w:t>
      </w:r>
      <w:r w:rsidRPr="00E009B5">
        <w:rPr>
          <w:rFonts w:ascii="Trebuchet MS" w:eastAsia="Calibri" w:hAnsi="Trebuchet MS" w:cs="Times New Roman"/>
          <w:b/>
          <w:sz w:val="22"/>
          <w:szCs w:val="22"/>
          <w:lang w:eastAsia="en-US"/>
        </w:rPr>
        <w:t>) mėnesį</w:t>
      </w:r>
      <w:r w:rsidRPr="00E009B5">
        <w:rPr>
          <w:rFonts w:ascii="Trebuchet MS" w:eastAsia="Calibri" w:hAnsi="Trebuchet MS" w:cs="Times New Roman"/>
          <w:sz w:val="22"/>
          <w:szCs w:val="22"/>
          <w:lang w:eastAsia="en-US"/>
        </w:rPr>
        <w:t>, Užsakovo prašymu pateikia informaciją apie tvarkomus Asmens duomenis, gautus iš Užsakovo, taip pat ištaiso neteisingus Asmens duomenis, sustabdo atitinkamų Asmens duomenų tvarkymą ar visiškai panaikina atitinkamus Asmens duomenis.</w:t>
      </w:r>
    </w:p>
    <w:p w14:paraId="009E0542"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493C69F3"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Pr="00E009B5">
        <w:rPr>
          <w:rFonts w:ascii="Trebuchet MS" w:eastAsia="Calibri" w:hAnsi="Trebuchet MS" w:cs="Times New Roman"/>
          <w:b/>
          <w:sz w:val="22"/>
          <w:szCs w:val="22"/>
          <w:lang w:eastAsia="en-US"/>
        </w:rPr>
        <w:t>24 (dvidešimt keturias) valandas</w:t>
      </w:r>
      <w:r w:rsidRPr="00E009B5">
        <w:rPr>
          <w:rFonts w:ascii="Trebuchet MS" w:eastAsia="Calibri" w:hAnsi="Trebuchet MS" w:cs="Times New Roman"/>
          <w:sz w:val="22"/>
          <w:szCs w:val="22"/>
          <w:lang w:eastAsia="en-US"/>
        </w:rPr>
        <w:t xml:space="preserve"> informuoja Užsakovą elektroniniu paštu </w:t>
      </w:r>
      <w:r w:rsidRPr="00E009B5">
        <w:rPr>
          <w:rFonts w:ascii="Trebuchet MS" w:eastAsia="Calibri" w:hAnsi="Trebuchet MS" w:cs="Times New Roman"/>
          <w:color w:val="000000"/>
          <w:sz w:val="22"/>
          <w:szCs w:val="22"/>
          <w:highlight w:val="yellow"/>
          <w:lang w:eastAsia="en-US"/>
        </w:rPr>
        <w:t>[nurodyti el. paštą]</w:t>
      </w:r>
      <w:r w:rsidRPr="00E009B5">
        <w:rPr>
          <w:rFonts w:ascii="Trebuchet MS" w:eastAsia="Calibri" w:hAnsi="Trebuchet MS" w:cs="Times New Roman"/>
          <w:color w:val="000000"/>
          <w:sz w:val="22"/>
          <w:szCs w:val="22"/>
          <w:lang w:eastAsia="en-US"/>
        </w:rPr>
        <w:t xml:space="preserve"> </w:t>
      </w:r>
      <w:r w:rsidRPr="00E009B5">
        <w:rPr>
          <w:rFonts w:ascii="Trebuchet MS" w:eastAsia="Calibri" w:hAnsi="Trebuchet MS" w:cs="Times New Roman"/>
          <w:sz w:val="22"/>
          <w:szCs w:val="22"/>
          <w:lang w:eastAsia="en-US"/>
        </w:rPr>
        <w:t>bei imasi visų priemonių pažeidimui bei dėl jo kilusioms ar galinčioms kilti pasekmėms pašalinti.</w:t>
      </w:r>
    </w:p>
    <w:p w14:paraId="2DB9793B"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rPr>
        <w:t>Pranešime Užsakovui dėl įvykusio Asmens duomenų pažeidimo Paslaugų teikėjas:</w:t>
      </w:r>
    </w:p>
    <w:p w14:paraId="3F6C853B" w14:textId="77777777" w:rsidR="00E009B5" w:rsidRPr="00E009B5" w:rsidRDefault="00E009B5" w:rsidP="00E009B5">
      <w:pPr>
        <w:numPr>
          <w:ilvl w:val="2"/>
          <w:numId w:val="51"/>
        </w:numPr>
        <w:tabs>
          <w:tab w:val="left" w:pos="1134"/>
        </w:tabs>
        <w:spacing w:after="0" w:line="256" w:lineRule="auto"/>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rPr>
        <w:t>aprašo Asmens duomenų saugumo pažeidimo pobūdį;</w:t>
      </w:r>
    </w:p>
    <w:p w14:paraId="413FF622" w14:textId="77777777" w:rsidR="00E009B5" w:rsidRPr="00E009B5" w:rsidRDefault="00E009B5" w:rsidP="00E009B5">
      <w:pPr>
        <w:numPr>
          <w:ilvl w:val="2"/>
          <w:numId w:val="51"/>
        </w:numPr>
        <w:tabs>
          <w:tab w:val="left" w:pos="1843"/>
        </w:tabs>
        <w:spacing w:after="120" w:line="240" w:lineRule="auto"/>
        <w:contextualSpacing/>
        <w:jc w:val="both"/>
        <w:rPr>
          <w:rFonts w:ascii="Trebuchet MS" w:eastAsia="Calibri" w:hAnsi="Trebuchet MS" w:cs="Times New Roman"/>
          <w:sz w:val="22"/>
          <w:szCs w:val="22"/>
        </w:rPr>
      </w:pPr>
      <w:r w:rsidRPr="00E009B5">
        <w:rPr>
          <w:rFonts w:ascii="Trebuchet MS" w:eastAsia="Calibri" w:hAnsi="Trebuchet MS" w:cs="Times New Roman"/>
          <w:sz w:val="22"/>
          <w:szCs w:val="22"/>
        </w:rPr>
        <w:t>nurodo duomenų apsaugos pareigūno arba kito kontaktinio asmens, galinčio suteikti daugiau informacijos, vardą, pavardę bei kontaktinius duomenis;</w:t>
      </w:r>
    </w:p>
    <w:p w14:paraId="4DD25E0D" w14:textId="77777777" w:rsidR="00E009B5" w:rsidRPr="00E009B5" w:rsidRDefault="00E009B5" w:rsidP="00E009B5">
      <w:pPr>
        <w:numPr>
          <w:ilvl w:val="2"/>
          <w:numId w:val="51"/>
        </w:numPr>
        <w:tabs>
          <w:tab w:val="left" w:pos="1843"/>
        </w:tabs>
        <w:spacing w:after="120" w:line="240" w:lineRule="auto"/>
        <w:contextualSpacing/>
        <w:jc w:val="both"/>
        <w:rPr>
          <w:rFonts w:ascii="Trebuchet MS" w:eastAsia="Calibri" w:hAnsi="Trebuchet MS" w:cs="Times New Roman"/>
          <w:sz w:val="22"/>
          <w:szCs w:val="22"/>
        </w:rPr>
      </w:pPr>
      <w:r w:rsidRPr="00E009B5">
        <w:rPr>
          <w:rFonts w:ascii="Trebuchet MS" w:eastAsia="Calibri" w:hAnsi="Trebuchet MS" w:cs="Times New Roman"/>
          <w:sz w:val="22"/>
          <w:szCs w:val="22"/>
        </w:rPr>
        <w:lastRenderedPageBreak/>
        <w:t>aprašo tikėtinas Asmens duomenų saugumo pažeidimo pasekmes;</w:t>
      </w:r>
    </w:p>
    <w:p w14:paraId="1A6F018D" w14:textId="77777777" w:rsidR="00E009B5" w:rsidRPr="00E009B5" w:rsidRDefault="00E009B5" w:rsidP="00E009B5">
      <w:pPr>
        <w:numPr>
          <w:ilvl w:val="2"/>
          <w:numId w:val="51"/>
        </w:numPr>
        <w:tabs>
          <w:tab w:val="left" w:pos="1843"/>
        </w:tabs>
        <w:spacing w:after="0" w:line="240" w:lineRule="auto"/>
        <w:contextualSpacing/>
        <w:jc w:val="both"/>
        <w:rPr>
          <w:rFonts w:ascii="Trebuchet MS" w:eastAsia="Calibri" w:hAnsi="Trebuchet MS" w:cs="Times New Roman"/>
          <w:sz w:val="22"/>
          <w:szCs w:val="22"/>
        </w:rPr>
      </w:pPr>
      <w:r w:rsidRPr="00E009B5">
        <w:rPr>
          <w:rFonts w:ascii="Trebuchet MS" w:eastAsia="Calibri" w:hAnsi="Trebuchet MS" w:cs="Times New Roman"/>
          <w:sz w:val="22"/>
          <w:szCs w:val="22"/>
        </w:rPr>
        <w:t>nurodo priemones, kurių ėmėsi, kad būtų pašalintas duomenų saugumo pažeidimas ir (arba) priemones, kurių ėmėsi galimoms pažeidimo pasekmėms sumažinti.</w:t>
      </w:r>
    </w:p>
    <w:p w14:paraId="2F9B361F"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70780A11"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482720F7"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rPr>
        <w:t>Jeigu Duomenų subjektai, priežiūros institucijos ar kiti Tretieji asmenys pateikia prašymą Paslaugų teikėjui pateikti informaciją apie Asmens duomenų tvarkymą šio Susitarimo pagrindu, Paslaugų teikėjas įsipareigoja perduoti tokį prašymą Užsakovui. Paslaugų teikėjas įsipareigoja neatlikti jokių veiksmų Užsakovo vardu ar kaip jo atstovas, ir taip pat įsipareigoja, be išankstinio Užsakovo nurodymo, neperduoti ar kitaip neatskleisti Asmens duomenų ar kitos informacijos, susijusios su Asmens duomenų tvarkymu, jokiam Trečiajam asmeniui. Tuo atveju, jeigu Paslaugų teikėjas turi teisinę prievolę atskleisti Asmens duomenis, kuriuos Paslaugų teikėjas tvarko Užsakovo vardu, Paslaugų teikėjas įsipareigoja apie tai, nedelsiant informuoti Užsakovą ir prašyti netaikyti konfidencialumo įsipareigojimo, sutinkamai su reikalaujama atskleisti informacija.</w:t>
      </w:r>
    </w:p>
    <w:p w14:paraId="20288810"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rPr>
        <w:t>Užsakovas turi teisę imtis priemonių patikrinti, ar Paslaugų teikėjas gali vykdyti savo įsipareigojimus pagal šį Susitarimą, ir kad Paslaugų teikėjas iš tiesų yra ėmęsis priemonių užtikrinti tokį savo pareigų vykdymo atitikimą Susitarimui. Paslaugų tekėjas įsipareigoja suteikti Užsakovui visą reikalingą informaciją ir pagalbą, būtiną siekiant įrodyti įsipareigojimų, numatytų šiame Susitarime, įgyvendinimą ir suteikia teisę, sudaro sąlygas ir padeda Užsakovui ar kitam jo įgaliotam auditoriui atlikti auditus ir (ar) patikrinimus.</w:t>
      </w:r>
    </w:p>
    <w:p w14:paraId="4DF8899B" w14:textId="77777777" w:rsidR="00E009B5" w:rsidRPr="00E009B5" w:rsidRDefault="00E009B5" w:rsidP="00E009B5">
      <w:pPr>
        <w:tabs>
          <w:tab w:val="left" w:pos="1134"/>
        </w:tabs>
        <w:spacing w:after="0" w:line="256" w:lineRule="auto"/>
        <w:contextualSpacing/>
        <w:jc w:val="both"/>
        <w:rPr>
          <w:rFonts w:ascii="Trebuchet MS" w:eastAsia="Calibri" w:hAnsi="Trebuchet MS" w:cs="Times New Roman"/>
          <w:sz w:val="22"/>
          <w:szCs w:val="22"/>
        </w:rPr>
      </w:pPr>
    </w:p>
    <w:p w14:paraId="52C3D733" w14:textId="77777777" w:rsidR="00E009B5" w:rsidRPr="00E009B5" w:rsidRDefault="00E009B5" w:rsidP="00E009B5">
      <w:pPr>
        <w:numPr>
          <w:ilvl w:val="0"/>
          <w:numId w:val="51"/>
        </w:numPr>
        <w:tabs>
          <w:tab w:val="left" w:pos="1134"/>
        </w:tabs>
        <w:spacing w:after="0" w:line="257" w:lineRule="auto"/>
        <w:ind w:left="1134" w:hanging="567"/>
        <w:contextualSpacing/>
        <w:jc w:val="both"/>
        <w:rPr>
          <w:rFonts w:ascii="Trebuchet MS" w:eastAsia="Calibri" w:hAnsi="Trebuchet MS" w:cs="Times New Roman"/>
          <w:b/>
          <w:bCs/>
          <w:sz w:val="22"/>
          <w:szCs w:val="22"/>
          <w:lang w:eastAsia="en-US"/>
        </w:rPr>
      </w:pPr>
      <w:r w:rsidRPr="00E009B5">
        <w:rPr>
          <w:rFonts w:ascii="Trebuchet MS" w:eastAsia="Calibri" w:hAnsi="Trebuchet MS" w:cs="Times New Roman"/>
          <w:b/>
          <w:bCs/>
          <w:sz w:val="22"/>
          <w:szCs w:val="22"/>
          <w:lang w:eastAsia="en-US"/>
        </w:rPr>
        <w:t>Pagalbinių duomenų tvarkytojų pasitelkimas</w:t>
      </w:r>
    </w:p>
    <w:p w14:paraId="3E239BD7"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rPr>
        <w:t>Paslaugų teikėjas neturi teisės pasitelkti Pagalbinių duomenų tvarkytojų be išankstinio specialaus Užsakovo rašytinio leidimo. Paslaugų teikėjas pasitelkia Pagalbinius duomenų tvarkytojus tik gavęs specialų išankstinį Užsakovo leidimą. Paslaugų teikėjas rašytinį prašymą dėl specialaus leidimo suteikimo Užsakovui pateikia ne vėliau kaip prieš 5 (penkias) darbo dienas (jei su Užsakovu nėra sutaręs dėl trumpesnio termino) iki atitinkamo Pagalbinio duomenų tvarkytojo pasitelkimo.</w:t>
      </w:r>
    </w:p>
    <w:p w14:paraId="771E588D"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rPr>
        <w:t>Paslaugų teikėjas 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Asmens duomenis, Paslaugų teikėjas informuoja Pagalbinį duomenų tvarkytoją apie tai, kurio užsakovo Asmens duomenų tvarkymui jis yra pasitelkiamas, nurodydamas Užsakovo tapatybę ir kontaktinius duomenis.</w:t>
      </w:r>
    </w:p>
    <w:p w14:paraId="62380412"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rPr>
        <w:t>Užsakovas turi teisę reikalauti, kad Paslaugų teikėjas audituotų ir (arba) tikrintų Pagalbinį duomenų tvarkytoją arba pateiktų patvirtinimą, kad toks auditavimas buvo atliktas arba padėtų Užsakovui gauti Trečiojo asmens atlikto audito ataskaitą dėl Pagalbinio duomenų tvarkytojo atliekamų tvarkymo veiksmų, tam, kad būtų užtikrintas atitikimas Asmens duomenų tvarkymą reglamentuojantiems teisės aktams. Užsakovas, taip pat turi teisę raštu pareikalauti, kad Paslaugų teikėjas pateiktų sudarytų sutarčių su Pagalbiniais duomenų tvarkytojais, kurie tvarko ar tvarkys Asmens duomenis, kopijas, tokiu būdu suteikiant Užsakovui galimybę užtikrinti, kad Pagalbiniam duomenų tvarkytojui taikomos tos pačios duomenų apsaugos prievolės, kaip yra nustatyta šiame Susitarime. Užsakovui nėra privaloma pateikti asmens duomenų tvarkymo sutarčių dėl su verslu susijusių nuostatų, kurios nedaro įtakos Pagalbiniu duomenų tvarkytoju sudarytos sutarties teisinėms asmens duomenų apsaugos sąlygoms. Paslaugų teikėjas turi informuoti Užsakovą apie visus netinkamo Pagalbinio duomenų tvarkytojo pareigų, nustatytų tokia sutartimi atvejus.</w:t>
      </w:r>
    </w:p>
    <w:p w14:paraId="1A010148"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rPr>
        <w:t>Paslaugų teikėjas išlieka visiškai atsakingas Užsakovui už Pagalbinių duomenų tvarkytojų prievolių vykdymą.</w:t>
      </w:r>
    </w:p>
    <w:p w14:paraId="339AD95C"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rPr>
        <w:lastRenderedPageBreak/>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56916CB9" w14:textId="77777777" w:rsidR="00E009B5" w:rsidRPr="00E009B5" w:rsidRDefault="00E009B5" w:rsidP="00E009B5">
      <w:pPr>
        <w:tabs>
          <w:tab w:val="left" w:pos="1134"/>
        </w:tabs>
        <w:spacing w:after="0" w:line="256" w:lineRule="auto"/>
        <w:ind w:left="567"/>
        <w:contextualSpacing/>
        <w:jc w:val="both"/>
        <w:rPr>
          <w:rFonts w:ascii="Trebuchet MS" w:eastAsia="Calibri" w:hAnsi="Trebuchet MS" w:cs="Times New Roman"/>
          <w:sz w:val="22"/>
          <w:szCs w:val="22"/>
          <w:lang w:eastAsia="en-US"/>
        </w:rPr>
      </w:pPr>
    </w:p>
    <w:p w14:paraId="2404C7EE" w14:textId="77777777" w:rsidR="00E009B5" w:rsidRPr="00E009B5" w:rsidRDefault="00E009B5" w:rsidP="00E009B5">
      <w:pPr>
        <w:numPr>
          <w:ilvl w:val="0"/>
          <w:numId w:val="51"/>
        </w:numPr>
        <w:tabs>
          <w:tab w:val="left" w:pos="1843"/>
        </w:tabs>
        <w:spacing w:after="0" w:line="240" w:lineRule="auto"/>
        <w:ind w:left="1134" w:hanging="567"/>
        <w:contextualSpacing/>
        <w:jc w:val="both"/>
        <w:rPr>
          <w:rFonts w:ascii="Trebuchet MS" w:eastAsia="Calibri" w:hAnsi="Trebuchet MS" w:cs="Times New Roman"/>
          <w:b/>
          <w:bCs/>
          <w:sz w:val="22"/>
          <w:szCs w:val="22"/>
        </w:rPr>
      </w:pPr>
      <w:r w:rsidRPr="00E009B5">
        <w:rPr>
          <w:rFonts w:ascii="Trebuchet MS" w:eastAsia="Calibri" w:hAnsi="Trebuchet MS" w:cs="Times New Roman"/>
          <w:b/>
          <w:bCs/>
          <w:sz w:val="22"/>
          <w:szCs w:val="22"/>
        </w:rPr>
        <w:t>Perdavimas į trečiąsias valstybes arba tarptautinei organizacijai</w:t>
      </w:r>
    </w:p>
    <w:p w14:paraId="6676BD51"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rPr>
        <w:t>Paslaugų teikėjas neturi teisės be išankstinio rašytinio Užsakovo sutikimo perduoti Asmens duomenis už Europos ekonominės erdvės ribų. Jeigu Užsakovas patvirtina tokį perdavimą, perduodant Asmens duomenis už Europos ekonominės erdvės ribų (į trečiąsias valstybes arba tarptautinę organizaciją), turi būti laikomasi Bendrojo duomenų apsaugos reglamento ir kitų Asmens duomenų apsaugą reglamentuojančių teisės aktų.</w:t>
      </w:r>
    </w:p>
    <w:p w14:paraId="7449ADAE"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rPr>
        <w:t>Užsakovas dėl pagrįstų priežasčių turi teisę bet kuriuo metu atšaukti savo sutikimą perduoti Asmens duomenis į trečiąsias valstybes arba tarptautinę organizaciją, kaip nurodyta 8.1. papunktyje. Tokiu atveju, Paslaugų teikėjas privalo nedelsiant nutraukti tokį Asmens duomenų perdavimą ir vadovaujantis Užsakovo reikalavimu pateikti šias aplinkybes pagrindžiantį rašytinį patvirtinimą.</w:t>
      </w:r>
    </w:p>
    <w:p w14:paraId="4998E392"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095F3F85" w14:textId="77777777" w:rsidR="00E009B5" w:rsidRPr="00E009B5" w:rsidRDefault="00E009B5" w:rsidP="00E009B5">
      <w:pPr>
        <w:tabs>
          <w:tab w:val="left" w:pos="1134"/>
        </w:tabs>
        <w:spacing w:after="0" w:line="256" w:lineRule="auto"/>
        <w:ind w:left="567"/>
        <w:contextualSpacing/>
        <w:jc w:val="both"/>
        <w:rPr>
          <w:rFonts w:ascii="Trebuchet MS" w:eastAsia="Calibri" w:hAnsi="Trebuchet MS" w:cs="Times New Roman"/>
          <w:sz w:val="22"/>
          <w:szCs w:val="22"/>
        </w:rPr>
      </w:pPr>
    </w:p>
    <w:p w14:paraId="26147EE0" w14:textId="77777777" w:rsidR="00E009B5" w:rsidRPr="00E009B5" w:rsidRDefault="00E009B5" w:rsidP="00E009B5">
      <w:pPr>
        <w:numPr>
          <w:ilvl w:val="0"/>
          <w:numId w:val="51"/>
        </w:numPr>
        <w:tabs>
          <w:tab w:val="left" w:pos="1134"/>
        </w:tabs>
        <w:spacing w:after="0" w:line="257" w:lineRule="auto"/>
        <w:ind w:left="1134" w:hanging="567"/>
        <w:contextualSpacing/>
        <w:jc w:val="both"/>
        <w:rPr>
          <w:rFonts w:ascii="Trebuchet MS" w:eastAsia="Calibri" w:hAnsi="Trebuchet MS" w:cs="Times New Roman"/>
          <w:b/>
          <w:bCs/>
          <w:sz w:val="22"/>
          <w:szCs w:val="22"/>
          <w:lang w:eastAsia="en-US"/>
        </w:rPr>
      </w:pPr>
      <w:r w:rsidRPr="00E009B5">
        <w:rPr>
          <w:rFonts w:ascii="Trebuchet MS" w:eastAsia="Calibri" w:hAnsi="Trebuchet MS" w:cs="Times New Roman"/>
          <w:b/>
          <w:bCs/>
          <w:sz w:val="22"/>
          <w:szCs w:val="22"/>
          <w:lang w:eastAsia="en-US"/>
        </w:rPr>
        <w:t>Atsakomybė ir baigiamosios nuostatos</w:t>
      </w:r>
    </w:p>
    <w:p w14:paraId="7B541BA2"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Paslaugų teikėjas įsipareigoja atlyginti Užsakovui visus jo patirtus tiesioginius ir / ar netiesioginius nuostolius, susijusius su šio Susitarimo ar taikomų Asmens duomenų apsaugos teisės aktų pažeidimu, jei jį padaro Paslaugų teikėjas arba jo darbuotojai ir / ar Pagalbiniai duomenų tvarkytojai.</w:t>
      </w:r>
    </w:p>
    <w:p w14:paraId="64B501E5"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Paslaugų teikėjas nuturi perleisti savo teisių ir pareigų, kylančių iš Susitarimo, Trečiajam asmeniui be išankstinio rašytinio Užsakovo sutikimo.</w:t>
      </w:r>
    </w:p>
    <w:p w14:paraId="0F16ABB3"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Susitarimas pasirašytas dviem egzemplioriais, po vieną kiekvienai Šaliai.</w:t>
      </w:r>
    </w:p>
    <w:p w14:paraId="73C5AF04"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Susitarimas įsigalioja jo pasirašymo dieną ir galioja tol, kol galioja Sutartis.</w:t>
      </w:r>
    </w:p>
    <w:p w14:paraId="01D8271D"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5C614459"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Šis Šalių pasirašytas Susitarimas laikomas neatskiriama Sutarties dalimi nuo jo įsigaliojimo momento.</w:t>
      </w:r>
    </w:p>
    <w:p w14:paraId="1A87E8BF"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 xml:space="preserve">Šiam Susitarimui ir Asmens duomenų tvarkymui taikoma Lietuvos Respublikos teisė, įskaitant Bendrąjį duomenų apsaugos reglamentą. </w:t>
      </w:r>
    </w:p>
    <w:p w14:paraId="6AF8ACC5"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6108E30C"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Šalys pareiškia, kad perskaitė Susitarimą dėl Sutarties papildymo, suprato jo turinį, pasekmes ir jį pasirašė kaip dokumentą, atitinkantį jų valią ir tikslus.</w:t>
      </w:r>
    </w:p>
    <w:p w14:paraId="2CFB2957" w14:textId="77777777" w:rsidR="00E009B5" w:rsidRPr="00E009B5" w:rsidRDefault="00E009B5" w:rsidP="00E009B5">
      <w:pPr>
        <w:numPr>
          <w:ilvl w:val="1"/>
          <w:numId w:val="51"/>
        </w:numPr>
        <w:tabs>
          <w:tab w:val="left" w:pos="1134"/>
        </w:tabs>
        <w:spacing w:after="0" w:line="256" w:lineRule="auto"/>
        <w:ind w:left="0" w:firstLine="567"/>
        <w:contextualSpacing/>
        <w:jc w:val="both"/>
        <w:rPr>
          <w:rFonts w:ascii="Trebuchet MS" w:eastAsia="Calibri" w:hAnsi="Trebuchet MS" w:cs="Times New Roman"/>
          <w:sz w:val="22"/>
          <w:szCs w:val="22"/>
          <w:lang w:eastAsia="en-US"/>
        </w:rPr>
      </w:pPr>
      <w:r w:rsidRPr="00E009B5">
        <w:rPr>
          <w:rFonts w:ascii="Trebuchet MS" w:eastAsia="Calibri" w:hAnsi="Trebuchet MS" w:cs="Times New Roman"/>
          <w:sz w:val="22"/>
          <w:szCs w:val="22"/>
          <w:lang w:eastAsia="en-US"/>
        </w:rPr>
        <w:t>Šalių rekvizitai ir parašai:</w:t>
      </w:r>
    </w:p>
    <w:tbl>
      <w:tblPr>
        <w:tblW w:w="10042" w:type="dxa"/>
        <w:tblInd w:w="534" w:type="dxa"/>
        <w:tblLook w:val="01E0" w:firstRow="1" w:lastRow="1" w:firstColumn="1" w:lastColumn="1" w:noHBand="0" w:noVBand="0"/>
      </w:tblPr>
      <w:tblGrid>
        <w:gridCol w:w="4961"/>
        <w:gridCol w:w="425"/>
        <w:gridCol w:w="4656"/>
      </w:tblGrid>
      <w:tr w:rsidR="00E009B5" w:rsidRPr="00E009B5" w14:paraId="09FB5E5E" w14:textId="77777777" w:rsidTr="008735B2">
        <w:trPr>
          <w:trHeight w:val="3389"/>
        </w:trPr>
        <w:tc>
          <w:tcPr>
            <w:tcW w:w="4961" w:type="dxa"/>
          </w:tcPr>
          <w:p w14:paraId="1C292335" w14:textId="77777777" w:rsidR="00E009B5" w:rsidRPr="00E009B5" w:rsidRDefault="00E009B5" w:rsidP="00E009B5">
            <w:pPr>
              <w:spacing w:after="0"/>
              <w:jc w:val="both"/>
              <w:rPr>
                <w:rFonts w:ascii="Trebuchet MS" w:eastAsia="Calibri" w:hAnsi="Trebuchet MS" w:cs="Times New Roman"/>
                <w:b/>
                <w:bCs/>
                <w:sz w:val="22"/>
                <w:szCs w:val="22"/>
              </w:rPr>
            </w:pPr>
            <w:r w:rsidRPr="00E009B5">
              <w:rPr>
                <w:rFonts w:ascii="Trebuchet MS" w:eastAsia="Calibri" w:hAnsi="Trebuchet MS" w:cs="Times New Roman"/>
                <w:b/>
                <w:bCs/>
                <w:sz w:val="22"/>
                <w:szCs w:val="22"/>
              </w:rPr>
              <w:lastRenderedPageBreak/>
              <w:t>Užsakovas:</w:t>
            </w:r>
          </w:p>
          <w:p w14:paraId="71386671" w14:textId="77777777" w:rsidR="00E009B5" w:rsidRPr="00E009B5" w:rsidRDefault="00E009B5" w:rsidP="00E009B5">
            <w:pPr>
              <w:spacing w:after="0"/>
              <w:jc w:val="both"/>
              <w:rPr>
                <w:rFonts w:ascii="Trebuchet MS" w:eastAsia="Calibri" w:hAnsi="Trebuchet MS" w:cs="Times New Roman"/>
                <w:b/>
                <w:bCs/>
                <w:sz w:val="22"/>
                <w:szCs w:val="22"/>
              </w:rPr>
            </w:pPr>
            <w:r w:rsidRPr="00E009B5">
              <w:rPr>
                <w:rFonts w:ascii="Trebuchet MS" w:eastAsia="Calibri" w:hAnsi="Trebuchet MS" w:cs="Times New Roman"/>
                <w:b/>
                <w:bCs/>
                <w:sz w:val="22"/>
                <w:szCs w:val="22"/>
              </w:rPr>
              <w:t>VšĮ Kauno miesto poliklinika</w:t>
            </w:r>
          </w:p>
          <w:p w14:paraId="1BBEF41D" w14:textId="77777777" w:rsidR="00E009B5" w:rsidRPr="00E009B5" w:rsidRDefault="00E009B5" w:rsidP="00E009B5">
            <w:pPr>
              <w:spacing w:after="0"/>
              <w:jc w:val="both"/>
              <w:rPr>
                <w:rFonts w:ascii="Trebuchet MS" w:eastAsia="Calibri" w:hAnsi="Trebuchet MS" w:cs="Times New Roman"/>
                <w:sz w:val="22"/>
                <w:szCs w:val="22"/>
                <w:lang w:val="en-US"/>
              </w:rPr>
            </w:pPr>
            <w:r w:rsidRPr="00E009B5">
              <w:rPr>
                <w:rFonts w:ascii="Trebuchet MS" w:eastAsia="Calibri" w:hAnsi="Trebuchet MS" w:cs="Times New Roman"/>
                <w:sz w:val="22"/>
                <w:szCs w:val="22"/>
              </w:rPr>
              <w:t xml:space="preserve">j. a. k.: </w:t>
            </w:r>
            <w:r w:rsidRPr="00E009B5">
              <w:rPr>
                <w:rFonts w:ascii="Trebuchet MS" w:eastAsia="Calibri" w:hAnsi="Trebuchet MS" w:cs="Times New Roman"/>
                <w:sz w:val="22"/>
                <w:szCs w:val="22"/>
                <w:lang w:val="en-US"/>
              </w:rPr>
              <w:t>135042394</w:t>
            </w:r>
          </w:p>
          <w:p w14:paraId="07A7C824" w14:textId="77777777" w:rsidR="00E009B5" w:rsidRPr="00E009B5" w:rsidRDefault="00E009B5" w:rsidP="00E009B5">
            <w:pPr>
              <w:spacing w:after="0"/>
              <w:jc w:val="both"/>
              <w:rPr>
                <w:rFonts w:ascii="Trebuchet MS" w:eastAsia="Calibri" w:hAnsi="Trebuchet MS" w:cs="Times New Roman"/>
                <w:sz w:val="22"/>
                <w:szCs w:val="22"/>
              </w:rPr>
            </w:pPr>
            <w:r w:rsidRPr="00E009B5">
              <w:rPr>
                <w:rFonts w:ascii="Trebuchet MS" w:eastAsia="Calibri" w:hAnsi="Trebuchet MS" w:cs="Times New Roman"/>
                <w:sz w:val="22"/>
                <w:szCs w:val="22"/>
              </w:rPr>
              <w:t xml:space="preserve">adresas: Pramonės pr. </w:t>
            </w:r>
            <w:r w:rsidRPr="00E009B5">
              <w:rPr>
                <w:rFonts w:ascii="Trebuchet MS" w:eastAsia="Calibri" w:hAnsi="Trebuchet MS" w:cs="Times New Roman"/>
                <w:sz w:val="22"/>
                <w:szCs w:val="22"/>
                <w:lang w:val="en-US"/>
              </w:rPr>
              <w:t>31,</w:t>
            </w:r>
            <w:r w:rsidRPr="00E009B5">
              <w:rPr>
                <w:rFonts w:ascii="Trebuchet MS" w:eastAsia="Calibri" w:hAnsi="Trebuchet MS" w:cs="Times New Roman"/>
                <w:sz w:val="22"/>
                <w:szCs w:val="22"/>
              </w:rPr>
              <w:t xml:space="preserve"> Kaunas</w:t>
            </w:r>
          </w:p>
          <w:p w14:paraId="4AB5CB1E" w14:textId="77777777" w:rsidR="00E009B5" w:rsidRPr="00E009B5" w:rsidRDefault="00E009B5" w:rsidP="00E009B5">
            <w:pPr>
              <w:tabs>
                <w:tab w:val="left" w:pos="3907"/>
              </w:tabs>
              <w:spacing w:after="0"/>
              <w:jc w:val="both"/>
              <w:rPr>
                <w:rFonts w:ascii="Trebuchet MS" w:eastAsia="Calibri" w:hAnsi="Trebuchet MS" w:cs="Times New Roman"/>
                <w:sz w:val="22"/>
                <w:szCs w:val="22"/>
              </w:rPr>
            </w:pPr>
            <w:r w:rsidRPr="00E009B5">
              <w:rPr>
                <w:rFonts w:ascii="Trebuchet MS" w:eastAsia="Calibri" w:hAnsi="Trebuchet MS" w:cs="Times New Roman"/>
                <w:sz w:val="22"/>
                <w:szCs w:val="22"/>
              </w:rPr>
              <w:t xml:space="preserve">el. paštas: </w:t>
            </w:r>
            <w:hyperlink r:id="rId12" w:history="1">
              <w:r w:rsidRPr="00E009B5">
                <w:rPr>
                  <w:rFonts w:ascii="Trebuchet MS" w:eastAsia="Calibri" w:hAnsi="Trebuchet MS" w:cs="Times New Roman"/>
                  <w:color w:val="000000"/>
                  <w:sz w:val="22"/>
                  <w:szCs w:val="22"/>
                  <w:lang w:eastAsia="en-US"/>
                </w:rPr>
                <w:t>info@kaunopoliklinika.lt</w:t>
              </w:r>
            </w:hyperlink>
            <w:r w:rsidRPr="00E009B5">
              <w:rPr>
                <w:rFonts w:ascii="Trebuchet MS" w:eastAsia="Calibri" w:hAnsi="Trebuchet MS" w:cs="Times New Roman"/>
                <w:color w:val="000000"/>
                <w:sz w:val="22"/>
                <w:szCs w:val="22"/>
                <w:lang w:eastAsia="en-US"/>
              </w:rPr>
              <w:t xml:space="preserve"> </w:t>
            </w:r>
          </w:p>
          <w:p w14:paraId="3B3E2706" w14:textId="77777777" w:rsidR="00E009B5" w:rsidRPr="00E009B5" w:rsidRDefault="00E009B5" w:rsidP="00E009B5">
            <w:pPr>
              <w:spacing w:after="0" w:line="256" w:lineRule="auto"/>
              <w:ind w:right="175"/>
              <w:rPr>
                <w:rFonts w:ascii="Trebuchet MS" w:eastAsia="Calibri" w:hAnsi="Trebuchet MS" w:cs="Times New Roman"/>
                <w:color w:val="000000"/>
                <w:sz w:val="22"/>
                <w:szCs w:val="22"/>
                <w:lang w:eastAsia="en-US"/>
              </w:rPr>
            </w:pPr>
            <w:r w:rsidRPr="00E009B5">
              <w:rPr>
                <w:rFonts w:ascii="Trebuchet MS" w:eastAsia="Calibri" w:hAnsi="Trebuchet MS" w:cs="Times New Roman"/>
                <w:sz w:val="22"/>
                <w:szCs w:val="22"/>
              </w:rPr>
              <w:t xml:space="preserve">tel.: </w:t>
            </w:r>
            <w:r w:rsidRPr="00E009B5">
              <w:rPr>
                <w:rFonts w:ascii="Trebuchet MS" w:eastAsia="Calibri" w:hAnsi="Trebuchet MS" w:cs="Times New Roman"/>
                <w:color w:val="000000"/>
                <w:sz w:val="22"/>
                <w:szCs w:val="22"/>
                <w:lang w:eastAsia="en-US"/>
              </w:rPr>
              <w:t>(8 37) 40 39 99</w:t>
            </w:r>
          </w:p>
          <w:p w14:paraId="5A6BE4F3" w14:textId="77777777" w:rsidR="00E009B5" w:rsidRPr="00E009B5" w:rsidRDefault="00E009B5" w:rsidP="00E009B5">
            <w:pPr>
              <w:spacing w:after="0"/>
              <w:jc w:val="both"/>
              <w:rPr>
                <w:rFonts w:ascii="Trebuchet MS" w:eastAsia="Calibri" w:hAnsi="Trebuchet MS" w:cs="Times New Roman"/>
                <w:sz w:val="22"/>
                <w:szCs w:val="22"/>
              </w:rPr>
            </w:pPr>
          </w:p>
          <w:p w14:paraId="783B1AF6" w14:textId="77777777" w:rsidR="00E009B5" w:rsidRPr="00E009B5" w:rsidRDefault="00E009B5" w:rsidP="00E009B5">
            <w:pPr>
              <w:spacing w:after="0"/>
              <w:jc w:val="both"/>
              <w:rPr>
                <w:rFonts w:ascii="Trebuchet MS" w:eastAsia="Calibri" w:hAnsi="Trebuchet MS" w:cs="Times New Roman"/>
                <w:b/>
                <w:bCs/>
                <w:sz w:val="22"/>
                <w:szCs w:val="22"/>
              </w:rPr>
            </w:pPr>
            <w:r w:rsidRPr="00E009B5">
              <w:rPr>
                <w:rFonts w:ascii="Trebuchet MS" w:eastAsia="Calibri" w:hAnsi="Trebuchet MS" w:cs="Times New Roman"/>
                <w:b/>
                <w:bCs/>
                <w:sz w:val="22"/>
                <w:szCs w:val="22"/>
              </w:rPr>
              <w:t>Direktorius</w:t>
            </w:r>
          </w:p>
          <w:p w14:paraId="0E8643A9" w14:textId="77777777" w:rsidR="00E009B5" w:rsidRPr="00E009B5" w:rsidRDefault="00E009B5" w:rsidP="00E009B5">
            <w:pPr>
              <w:spacing w:after="0"/>
              <w:jc w:val="both"/>
              <w:rPr>
                <w:rFonts w:ascii="Trebuchet MS" w:eastAsia="Calibri" w:hAnsi="Trebuchet MS" w:cs="Times New Roman"/>
                <w:b/>
                <w:bCs/>
                <w:sz w:val="22"/>
                <w:szCs w:val="22"/>
              </w:rPr>
            </w:pPr>
            <w:r w:rsidRPr="00E009B5">
              <w:rPr>
                <w:rFonts w:ascii="Trebuchet MS" w:eastAsia="Calibri" w:hAnsi="Trebuchet MS" w:cs="Times New Roman"/>
                <w:b/>
                <w:bCs/>
                <w:sz w:val="22"/>
                <w:szCs w:val="22"/>
              </w:rPr>
              <w:t xml:space="preserve">Paulius </w:t>
            </w:r>
            <w:proofErr w:type="spellStart"/>
            <w:r w:rsidRPr="00E009B5">
              <w:rPr>
                <w:rFonts w:ascii="Trebuchet MS" w:eastAsia="Calibri" w:hAnsi="Trebuchet MS" w:cs="Times New Roman"/>
                <w:b/>
                <w:bCs/>
                <w:sz w:val="22"/>
                <w:szCs w:val="22"/>
              </w:rPr>
              <w:t>Kibiša</w:t>
            </w:r>
            <w:proofErr w:type="spellEnd"/>
          </w:p>
          <w:p w14:paraId="4FDE5A46" w14:textId="77777777" w:rsidR="00E009B5" w:rsidRPr="00E009B5" w:rsidRDefault="00E009B5" w:rsidP="00E009B5">
            <w:pPr>
              <w:spacing w:after="0"/>
              <w:jc w:val="both"/>
              <w:rPr>
                <w:rFonts w:ascii="Trebuchet MS" w:eastAsia="Calibri" w:hAnsi="Trebuchet MS" w:cs="Times New Roman"/>
                <w:b/>
                <w:bCs/>
                <w:sz w:val="22"/>
                <w:szCs w:val="22"/>
              </w:rPr>
            </w:pPr>
          </w:p>
          <w:p w14:paraId="203A0BE5" w14:textId="77777777" w:rsidR="00E009B5" w:rsidRPr="00E009B5" w:rsidRDefault="00E009B5" w:rsidP="00E009B5">
            <w:pPr>
              <w:spacing w:after="0"/>
              <w:jc w:val="both"/>
              <w:rPr>
                <w:rFonts w:ascii="Trebuchet MS" w:eastAsia="Calibri" w:hAnsi="Trebuchet MS" w:cs="Times New Roman"/>
                <w:sz w:val="22"/>
                <w:szCs w:val="22"/>
              </w:rPr>
            </w:pPr>
            <w:r w:rsidRPr="00E009B5">
              <w:rPr>
                <w:rFonts w:ascii="Trebuchet MS" w:eastAsia="Calibri" w:hAnsi="Trebuchet MS" w:cs="Times New Roman"/>
                <w:sz w:val="22"/>
                <w:szCs w:val="22"/>
              </w:rPr>
              <w:t xml:space="preserve">________________________________ </w:t>
            </w:r>
          </w:p>
          <w:p w14:paraId="6DE70936" w14:textId="77777777" w:rsidR="00E009B5" w:rsidRPr="00E009B5" w:rsidRDefault="00E009B5" w:rsidP="00E009B5">
            <w:pPr>
              <w:spacing w:after="0"/>
              <w:jc w:val="both"/>
              <w:rPr>
                <w:rFonts w:ascii="Trebuchet MS" w:eastAsia="Calibri" w:hAnsi="Trebuchet MS" w:cs="Times New Roman"/>
                <w:sz w:val="22"/>
                <w:szCs w:val="22"/>
              </w:rPr>
            </w:pPr>
          </w:p>
        </w:tc>
        <w:tc>
          <w:tcPr>
            <w:tcW w:w="425" w:type="dxa"/>
          </w:tcPr>
          <w:p w14:paraId="53593F39" w14:textId="77777777" w:rsidR="00E009B5" w:rsidRPr="00E009B5" w:rsidRDefault="00E009B5" w:rsidP="00E009B5">
            <w:pPr>
              <w:spacing w:after="0"/>
              <w:jc w:val="both"/>
              <w:rPr>
                <w:rFonts w:ascii="Trebuchet MS" w:eastAsia="Calibri" w:hAnsi="Trebuchet MS" w:cs="Times New Roman"/>
                <w:sz w:val="22"/>
                <w:szCs w:val="22"/>
              </w:rPr>
            </w:pPr>
          </w:p>
        </w:tc>
        <w:tc>
          <w:tcPr>
            <w:tcW w:w="4656" w:type="dxa"/>
          </w:tcPr>
          <w:p w14:paraId="21DB490C" w14:textId="77777777" w:rsidR="00E009B5" w:rsidRPr="00E009B5" w:rsidRDefault="00E009B5" w:rsidP="00E009B5">
            <w:pPr>
              <w:spacing w:after="0"/>
              <w:jc w:val="both"/>
              <w:rPr>
                <w:rFonts w:ascii="Trebuchet MS" w:eastAsia="Calibri" w:hAnsi="Trebuchet MS" w:cs="Times New Roman"/>
                <w:b/>
                <w:bCs/>
                <w:sz w:val="22"/>
                <w:szCs w:val="22"/>
              </w:rPr>
            </w:pPr>
            <w:r w:rsidRPr="00E009B5">
              <w:rPr>
                <w:rFonts w:ascii="Trebuchet MS" w:eastAsia="Calibri" w:hAnsi="Trebuchet MS" w:cs="Times New Roman"/>
                <w:b/>
                <w:bCs/>
                <w:sz w:val="22"/>
                <w:szCs w:val="22"/>
              </w:rPr>
              <w:t>Paslaugų teikėjas:</w:t>
            </w:r>
          </w:p>
          <w:p w14:paraId="748E14F1" w14:textId="77777777" w:rsidR="00E009B5" w:rsidRPr="00E009B5" w:rsidRDefault="00E009B5" w:rsidP="00E009B5">
            <w:pPr>
              <w:spacing w:after="0"/>
              <w:jc w:val="both"/>
              <w:rPr>
                <w:rFonts w:ascii="Trebuchet MS" w:eastAsia="Calibri" w:hAnsi="Trebuchet MS" w:cs="Times New Roman"/>
                <w:b/>
                <w:bCs/>
                <w:sz w:val="22"/>
                <w:szCs w:val="22"/>
              </w:rPr>
            </w:pPr>
            <w:r w:rsidRPr="00E009B5">
              <w:rPr>
                <w:rFonts w:ascii="Trebuchet MS" w:eastAsia="Calibri" w:hAnsi="Trebuchet MS" w:cs="Times New Roman"/>
                <w:sz w:val="22"/>
                <w:szCs w:val="22"/>
              </w:rPr>
              <w:t>[</w:t>
            </w:r>
            <w:r w:rsidRPr="00E009B5">
              <w:rPr>
                <w:rFonts w:ascii="Trebuchet MS" w:eastAsia="Calibri" w:hAnsi="Trebuchet MS" w:cs="Times New Roman"/>
                <w:sz w:val="22"/>
                <w:szCs w:val="22"/>
                <w:highlight w:val="yellow"/>
              </w:rPr>
              <w:t>nurodyti pavadinimą</w:t>
            </w:r>
            <w:r w:rsidRPr="00E009B5">
              <w:rPr>
                <w:rFonts w:ascii="Trebuchet MS" w:eastAsia="Calibri" w:hAnsi="Trebuchet MS" w:cs="Times New Roman"/>
                <w:sz w:val="22"/>
                <w:szCs w:val="22"/>
              </w:rPr>
              <w:t>]</w:t>
            </w:r>
          </w:p>
          <w:p w14:paraId="09C65B9D" w14:textId="77777777" w:rsidR="00E009B5" w:rsidRPr="00E009B5" w:rsidRDefault="00E009B5" w:rsidP="00E009B5">
            <w:pPr>
              <w:spacing w:after="0"/>
              <w:jc w:val="both"/>
              <w:rPr>
                <w:rFonts w:ascii="Trebuchet MS" w:eastAsia="Calibri" w:hAnsi="Trebuchet MS" w:cs="Times New Roman"/>
                <w:sz w:val="22"/>
                <w:szCs w:val="22"/>
              </w:rPr>
            </w:pPr>
            <w:r w:rsidRPr="00E009B5">
              <w:rPr>
                <w:rFonts w:ascii="Trebuchet MS" w:eastAsia="Calibri" w:hAnsi="Trebuchet MS" w:cs="Times New Roman"/>
                <w:sz w:val="22"/>
                <w:szCs w:val="22"/>
              </w:rPr>
              <w:t>j. a. k.: [</w:t>
            </w:r>
            <w:r w:rsidRPr="00E009B5">
              <w:rPr>
                <w:rFonts w:ascii="Trebuchet MS" w:eastAsia="Calibri" w:hAnsi="Trebuchet MS" w:cs="Times New Roman"/>
                <w:sz w:val="22"/>
                <w:szCs w:val="22"/>
                <w:highlight w:val="yellow"/>
              </w:rPr>
              <w:t>nurodyti</w:t>
            </w:r>
            <w:r w:rsidRPr="00E009B5">
              <w:rPr>
                <w:rFonts w:ascii="Trebuchet MS" w:eastAsia="Calibri" w:hAnsi="Trebuchet MS" w:cs="Times New Roman"/>
                <w:sz w:val="22"/>
                <w:szCs w:val="22"/>
              </w:rPr>
              <w:t>]</w:t>
            </w:r>
          </w:p>
          <w:p w14:paraId="19B54578" w14:textId="77777777" w:rsidR="00E009B5" w:rsidRPr="00E009B5" w:rsidRDefault="00E009B5" w:rsidP="00E009B5">
            <w:pPr>
              <w:spacing w:after="0"/>
              <w:jc w:val="both"/>
              <w:rPr>
                <w:rFonts w:ascii="Trebuchet MS" w:eastAsia="Calibri" w:hAnsi="Trebuchet MS" w:cs="Times New Roman"/>
                <w:sz w:val="22"/>
                <w:szCs w:val="22"/>
              </w:rPr>
            </w:pPr>
            <w:r w:rsidRPr="00E009B5">
              <w:rPr>
                <w:rFonts w:ascii="Trebuchet MS" w:eastAsia="Calibri" w:hAnsi="Trebuchet MS" w:cs="Times New Roman"/>
                <w:sz w:val="22"/>
                <w:szCs w:val="22"/>
              </w:rPr>
              <w:t>adresas: [</w:t>
            </w:r>
            <w:r w:rsidRPr="00E009B5">
              <w:rPr>
                <w:rFonts w:ascii="Trebuchet MS" w:eastAsia="Calibri" w:hAnsi="Trebuchet MS" w:cs="Times New Roman"/>
                <w:sz w:val="22"/>
                <w:szCs w:val="22"/>
                <w:highlight w:val="yellow"/>
              </w:rPr>
              <w:t>nurodyti</w:t>
            </w:r>
            <w:r w:rsidRPr="00E009B5">
              <w:rPr>
                <w:rFonts w:ascii="Trebuchet MS" w:eastAsia="Calibri" w:hAnsi="Trebuchet MS" w:cs="Times New Roman"/>
                <w:sz w:val="22"/>
                <w:szCs w:val="22"/>
              </w:rPr>
              <w:t>]</w:t>
            </w:r>
          </w:p>
          <w:p w14:paraId="5A36BF3E" w14:textId="77777777" w:rsidR="00E009B5" w:rsidRPr="00E009B5" w:rsidRDefault="00E009B5" w:rsidP="00E009B5">
            <w:pPr>
              <w:spacing w:after="0"/>
              <w:jc w:val="both"/>
              <w:rPr>
                <w:rFonts w:ascii="Trebuchet MS" w:eastAsia="Calibri" w:hAnsi="Trebuchet MS" w:cs="Times New Roman"/>
                <w:sz w:val="22"/>
                <w:szCs w:val="22"/>
              </w:rPr>
            </w:pPr>
            <w:r w:rsidRPr="00E009B5">
              <w:rPr>
                <w:rFonts w:ascii="Trebuchet MS" w:eastAsia="Calibri" w:hAnsi="Trebuchet MS" w:cs="Times New Roman"/>
                <w:sz w:val="22"/>
                <w:szCs w:val="22"/>
              </w:rPr>
              <w:t>el. paštas: [</w:t>
            </w:r>
            <w:r w:rsidRPr="00E009B5">
              <w:rPr>
                <w:rFonts w:ascii="Trebuchet MS" w:eastAsia="Calibri" w:hAnsi="Trebuchet MS" w:cs="Times New Roman"/>
                <w:sz w:val="22"/>
                <w:szCs w:val="22"/>
                <w:highlight w:val="yellow"/>
              </w:rPr>
              <w:t>nurodyti</w:t>
            </w:r>
            <w:r w:rsidRPr="00E009B5">
              <w:rPr>
                <w:rFonts w:ascii="Trebuchet MS" w:eastAsia="Calibri" w:hAnsi="Trebuchet MS" w:cs="Times New Roman"/>
                <w:sz w:val="22"/>
                <w:szCs w:val="22"/>
              </w:rPr>
              <w:t>]</w:t>
            </w:r>
          </w:p>
          <w:p w14:paraId="0153A5A3" w14:textId="77777777" w:rsidR="00E009B5" w:rsidRPr="00E009B5" w:rsidRDefault="00E009B5" w:rsidP="00E009B5">
            <w:pPr>
              <w:spacing w:after="0"/>
              <w:jc w:val="both"/>
              <w:rPr>
                <w:rFonts w:ascii="Trebuchet MS" w:eastAsia="Calibri" w:hAnsi="Trebuchet MS" w:cs="Times New Roman"/>
                <w:sz w:val="22"/>
                <w:szCs w:val="22"/>
              </w:rPr>
            </w:pPr>
            <w:r w:rsidRPr="00E009B5">
              <w:rPr>
                <w:rFonts w:ascii="Trebuchet MS" w:eastAsia="Calibri" w:hAnsi="Trebuchet MS" w:cs="Times New Roman"/>
                <w:sz w:val="22"/>
                <w:szCs w:val="22"/>
              </w:rPr>
              <w:t>tel.: [</w:t>
            </w:r>
            <w:r w:rsidRPr="00E009B5">
              <w:rPr>
                <w:rFonts w:ascii="Trebuchet MS" w:eastAsia="Calibri" w:hAnsi="Trebuchet MS" w:cs="Times New Roman"/>
                <w:sz w:val="22"/>
                <w:szCs w:val="22"/>
                <w:highlight w:val="yellow"/>
              </w:rPr>
              <w:t>nurodyti</w:t>
            </w:r>
            <w:r w:rsidRPr="00E009B5">
              <w:rPr>
                <w:rFonts w:ascii="Trebuchet MS" w:eastAsia="Calibri" w:hAnsi="Trebuchet MS" w:cs="Times New Roman"/>
                <w:sz w:val="22"/>
                <w:szCs w:val="22"/>
              </w:rPr>
              <w:t>]</w:t>
            </w:r>
          </w:p>
          <w:p w14:paraId="01061837" w14:textId="77777777" w:rsidR="00E009B5" w:rsidRPr="00E009B5" w:rsidRDefault="00E009B5" w:rsidP="00E009B5">
            <w:pPr>
              <w:spacing w:after="0"/>
              <w:jc w:val="both"/>
              <w:rPr>
                <w:rFonts w:ascii="Trebuchet MS" w:eastAsia="Calibri" w:hAnsi="Trebuchet MS" w:cs="Times New Roman"/>
                <w:sz w:val="22"/>
                <w:szCs w:val="22"/>
              </w:rPr>
            </w:pPr>
          </w:p>
          <w:p w14:paraId="61DB99B8" w14:textId="77777777" w:rsidR="00E009B5" w:rsidRPr="00E009B5" w:rsidRDefault="00E009B5" w:rsidP="00E009B5">
            <w:pPr>
              <w:spacing w:after="0"/>
              <w:jc w:val="both"/>
              <w:rPr>
                <w:rFonts w:ascii="Trebuchet MS" w:eastAsia="Calibri" w:hAnsi="Trebuchet MS" w:cs="Times New Roman"/>
                <w:b/>
                <w:bCs/>
                <w:sz w:val="22"/>
                <w:szCs w:val="22"/>
              </w:rPr>
            </w:pPr>
            <w:r w:rsidRPr="00E009B5">
              <w:rPr>
                <w:rFonts w:ascii="Trebuchet MS" w:eastAsia="Calibri" w:hAnsi="Trebuchet MS" w:cs="Times New Roman"/>
                <w:sz w:val="22"/>
                <w:szCs w:val="22"/>
              </w:rPr>
              <w:t>[</w:t>
            </w:r>
            <w:r w:rsidRPr="00E009B5">
              <w:rPr>
                <w:rFonts w:ascii="Trebuchet MS" w:eastAsia="Calibri" w:hAnsi="Trebuchet MS" w:cs="Times New Roman"/>
                <w:sz w:val="22"/>
                <w:szCs w:val="22"/>
                <w:highlight w:val="yellow"/>
              </w:rPr>
              <w:t>nurodyti pareigas</w:t>
            </w:r>
            <w:r w:rsidRPr="00E009B5">
              <w:rPr>
                <w:rFonts w:ascii="Trebuchet MS" w:eastAsia="Calibri" w:hAnsi="Trebuchet MS" w:cs="Times New Roman"/>
                <w:sz w:val="22"/>
                <w:szCs w:val="22"/>
              </w:rPr>
              <w:t>]</w:t>
            </w:r>
          </w:p>
          <w:p w14:paraId="40A525D5" w14:textId="77777777" w:rsidR="00E009B5" w:rsidRPr="00E009B5" w:rsidRDefault="00E009B5" w:rsidP="00E009B5">
            <w:pPr>
              <w:spacing w:after="0"/>
              <w:jc w:val="both"/>
              <w:rPr>
                <w:rFonts w:ascii="Trebuchet MS" w:eastAsia="Calibri" w:hAnsi="Trebuchet MS" w:cs="Times New Roman"/>
                <w:b/>
                <w:bCs/>
                <w:sz w:val="22"/>
                <w:szCs w:val="22"/>
              </w:rPr>
            </w:pPr>
            <w:r w:rsidRPr="00E009B5">
              <w:rPr>
                <w:rFonts w:ascii="Trebuchet MS" w:eastAsia="Calibri" w:hAnsi="Trebuchet MS" w:cs="Times New Roman"/>
                <w:sz w:val="22"/>
                <w:szCs w:val="22"/>
              </w:rPr>
              <w:t>[</w:t>
            </w:r>
            <w:r w:rsidRPr="00E009B5">
              <w:rPr>
                <w:rFonts w:ascii="Trebuchet MS" w:eastAsia="Calibri" w:hAnsi="Trebuchet MS" w:cs="Times New Roman"/>
                <w:sz w:val="22"/>
                <w:szCs w:val="22"/>
                <w:highlight w:val="yellow"/>
              </w:rPr>
              <w:t>nurodyti vardą, pavardę</w:t>
            </w:r>
            <w:r w:rsidRPr="00E009B5">
              <w:rPr>
                <w:rFonts w:ascii="Trebuchet MS" w:eastAsia="Calibri" w:hAnsi="Trebuchet MS" w:cs="Times New Roman"/>
                <w:sz w:val="22"/>
                <w:szCs w:val="22"/>
              </w:rPr>
              <w:t>]</w:t>
            </w:r>
          </w:p>
          <w:p w14:paraId="1AA942E2" w14:textId="77777777" w:rsidR="00E009B5" w:rsidRPr="00E009B5" w:rsidRDefault="00E009B5" w:rsidP="00E009B5">
            <w:pPr>
              <w:spacing w:after="0"/>
              <w:jc w:val="both"/>
              <w:rPr>
                <w:rFonts w:ascii="Trebuchet MS" w:eastAsia="Calibri" w:hAnsi="Trebuchet MS" w:cs="Times New Roman"/>
                <w:b/>
                <w:bCs/>
                <w:sz w:val="22"/>
                <w:szCs w:val="22"/>
              </w:rPr>
            </w:pPr>
          </w:p>
          <w:p w14:paraId="6A779E28" w14:textId="77777777" w:rsidR="00E009B5" w:rsidRPr="00E009B5" w:rsidRDefault="00E009B5" w:rsidP="00E009B5">
            <w:pPr>
              <w:spacing w:after="0"/>
              <w:jc w:val="both"/>
              <w:rPr>
                <w:rFonts w:ascii="Trebuchet MS" w:eastAsia="Calibri" w:hAnsi="Trebuchet MS" w:cs="Times New Roman"/>
                <w:sz w:val="22"/>
                <w:szCs w:val="22"/>
              </w:rPr>
            </w:pPr>
            <w:r w:rsidRPr="00E009B5">
              <w:rPr>
                <w:rFonts w:ascii="Trebuchet MS" w:eastAsia="Calibri" w:hAnsi="Trebuchet MS" w:cs="Times New Roman"/>
                <w:sz w:val="22"/>
                <w:szCs w:val="22"/>
              </w:rPr>
              <w:t xml:space="preserve">_______________________________ </w:t>
            </w:r>
          </w:p>
        </w:tc>
      </w:tr>
      <w:tr w:rsidR="00E009B5" w:rsidRPr="00E009B5" w14:paraId="4E31ADE4" w14:textId="77777777" w:rsidTr="008735B2">
        <w:trPr>
          <w:trHeight w:val="67"/>
        </w:trPr>
        <w:tc>
          <w:tcPr>
            <w:tcW w:w="4961" w:type="dxa"/>
          </w:tcPr>
          <w:p w14:paraId="0B5FFCF7" w14:textId="77777777" w:rsidR="00E009B5" w:rsidRPr="00E009B5" w:rsidRDefault="00E009B5" w:rsidP="00E009B5">
            <w:pPr>
              <w:spacing w:after="0"/>
              <w:jc w:val="both"/>
              <w:rPr>
                <w:rFonts w:ascii="Trebuchet MS" w:eastAsia="Calibri" w:hAnsi="Trebuchet MS" w:cs="Times New Roman"/>
                <w:sz w:val="22"/>
                <w:szCs w:val="22"/>
              </w:rPr>
            </w:pPr>
            <w:r w:rsidRPr="00E009B5">
              <w:rPr>
                <w:rFonts w:ascii="Trebuchet MS" w:eastAsia="Calibri" w:hAnsi="Trebuchet MS" w:cs="Times New Roman"/>
                <w:sz w:val="22"/>
                <w:szCs w:val="22"/>
              </w:rPr>
              <w:t xml:space="preserve"> </w:t>
            </w:r>
          </w:p>
        </w:tc>
        <w:tc>
          <w:tcPr>
            <w:tcW w:w="425" w:type="dxa"/>
          </w:tcPr>
          <w:p w14:paraId="7C7847C6" w14:textId="77777777" w:rsidR="00E009B5" w:rsidRPr="00E009B5" w:rsidRDefault="00E009B5" w:rsidP="00E009B5">
            <w:pPr>
              <w:spacing w:after="0"/>
              <w:jc w:val="both"/>
              <w:rPr>
                <w:rFonts w:ascii="Trebuchet MS" w:eastAsia="Calibri" w:hAnsi="Trebuchet MS" w:cs="Times New Roman"/>
                <w:sz w:val="22"/>
                <w:szCs w:val="22"/>
              </w:rPr>
            </w:pPr>
          </w:p>
        </w:tc>
        <w:tc>
          <w:tcPr>
            <w:tcW w:w="4656" w:type="dxa"/>
          </w:tcPr>
          <w:p w14:paraId="2D66720A" w14:textId="77777777" w:rsidR="00E009B5" w:rsidRPr="00E009B5" w:rsidRDefault="00E009B5" w:rsidP="00E009B5">
            <w:pPr>
              <w:spacing w:after="0"/>
              <w:jc w:val="center"/>
              <w:rPr>
                <w:rFonts w:ascii="Trebuchet MS" w:eastAsia="Calibri" w:hAnsi="Trebuchet MS" w:cs="Times New Roman"/>
                <w:sz w:val="22"/>
                <w:szCs w:val="22"/>
              </w:rPr>
            </w:pPr>
          </w:p>
        </w:tc>
      </w:tr>
    </w:tbl>
    <w:p w14:paraId="62E8EFDF" w14:textId="77777777" w:rsidR="00E009B5" w:rsidRPr="00E009B5" w:rsidRDefault="00E009B5" w:rsidP="00E009B5">
      <w:pPr>
        <w:spacing w:after="0" w:line="240" w:lineRule="auto"/>
        <w:rPr>
          <w:rFonts w:ascii="Times New Roman" w:eastAsia="Calibri" w:hAnsi="Times New Roman" w:cs="Times New Roman"/>
          <w:sz w:val="24"/>
          <w:szCs w:val="24"/>
        </w:rPr>
      </w:pPr>
    </w:p>
    <w:p w14:paraId="79C0CC59" w14:textId="77777777" w:rsidR="00254282" w:rsidRDefault="00254282" w:rsidP="00E009B5">
      <w:pPr>
        <w:spacing w:after="0" w:line="240" w:lineRule="auto"/>
        <w:ind w:firstLine="567"/>
        <w:jc w:val="both"/>
        <w:rPr>
          <w:rFonts w:ascii="Trebuchet MS" w:hAnsi="Trebuchet MS"/>
          <w:b/>
          <w:sz w:val="22"/>
          <w:szCs w:val="22"/>
        </w:rPr>
      </w:pPr>
    </w:p>
    <w:p w14:paraId="7A384BBE" w14:textId="77777777" w:rsidR="00E009B5" w:rsidRDefault="00E009B5" w:rsidP="00E009B5">
      <w:pPr>
        <w:spacing w:after="0" w:line="240" w:lineRule="auto"/>
        <w:ind w:firstLine="567"/>
        <w:jc w:val="both"/>
        <w:rPr>
          <w:rFonts w:ascii="Trebuchet MS" w:hAnsi="Trebuchet MS"/>
          <w:b/>
          <w:sz w:val="22"/>
          <w:szCs w:val="22"/>
        </w:rPr>
      </w:pPr>
    </w:p>
    <w:p w14:paraId="7B9BAFBE" w14:textId="77777777" w:rsidR="00254282" w:rsidRDefault="00254282" w:rsidP="00A142EE">
      <w:pPr>
        <w:spacing w:after="0" w:line="240" w:lineRule="auto"/>
        <w:ind w:firstLine="567"/>
        <w:jc w:val="center"/>
        <w:rPr>
          <w:rFonts w:ascii="Trebuchet MS" w:hAnsi="Trebuchet MS"/>
          <w:b/>
          <w:sz w:val="22"/>
          <w:szCs w:val="22"/>
        </w:rPr>
      </w:pPr>
    </w:p>
    <w:p w14:paraId="3CA845C8" w14:textId="77777777" w:rsidR="008C1FCB" w:rsidRDefault="008C1FCB" w:rsidP="00A142EE">
      <w:pPr>
        <w:spacing w:after="0" w:line="240" w:lineRule="auto"/>
        <w:ind w:firstLine="567"/>
        <w:jc w:val="center"/>
        <w:rPr>
          <w:rFonts w:ascii="Trebuchet MS" w:hAnsi="Trebuchet MS"/>
          <w:b/>
          <w:sz w:val="22"/>
          <w:szCs w:val="22"/>
        </w:rPr>
      </w:pPr>
    </w:p>
    <w:p w14:paraId="293D0414" w14:textId="77777777" w:rsidR="008C1FCB" w:rsidRDefault="008C1FCB" w:rsidP="00A142EE">
      <w:pPr>
        <w:spacing w:after="0" w:line="240" w:lineRule="auto"/>
        <w:ind w:firstLine="567"/>
        <w:jc w:val="center"/>
        <w:rPr>
          <w:rFonts w:ascii="Trebuchet MS" w:hAnsi="Trebuchet MS"/>
          <w:b/>
          <w:sz w:val="22"/>
          <w:szCs w:val="22"/>
        </w:rPr>
      </w:pPr>
    </w:p>
    <w:p w14:paraId="32DC36DF" w14:textId="77777777" w:rsidR="008C1FCB" w:rsidRDefault="008C1FCB" w:rsidP="00A142EE">
      <w:pPr>
        <w:spacing w:after="0" w:line="240" w:lineRule="auto"/>
        <w:ind w:firstLine="567"/>
        <w:jc w:val="center"/>
        <w:rPr>
          <w:rFonts w:ascii="Trebuchet MS" w:hAnsi="Trebuchet MS"/>
          <w:b/>
          <w:sz w:val="22"/>
          <w:szCs w:val="22"/>
        </w:rPr>
      </w:pPr>
    </w:p>
    <w:p w14:paraId="21E1E485" w14:textId="77777777" w:rsidR="008C1FCB" w:rsidRDefault="008C1FCB" w:rsidP="00A142EE">
      <w:pPr>
        <w:spacing w:after="0" w:line="240" w:lineRule="auto"/>
        <w:ind w:firstLine="567"/>
        <w:jc w:val="center"/>
        <w:rPr>
          <w:rFonts w:ascii="Trebuchet MS" w:hAnsi="Trebuchet MS"/>
          <w:b/>
          <w:sz w:val="22"/>
          <w:szCs w:val="22"/>
        </w:rPr>
      </w:pPr>
    </w:p>
    <w:p w14:paraId="4ED46248" w14:textId="77777777" w:rsidR="008C1FCB" w:rsidRDefault="008C1FCB" w:rsidP="00A142EE">
      <w:pPr>
        <w:spacing w:after="0" w:line="240" w:lineRule="auto"/>
        <w:ind w:firstLine="567"/>
        <w:jc w:val="center"/>
        <w:rPr>
          <w:rFonts w:ascii="Trebuchet MS" w:hAnsi="Trebuchet MS"/>
          <w:b/>
          <w:sz w:val="22"/>
          <w:szCs w:val="22"/>
        </w:rPr>
      </w:pPr>
    </w:p>
    <w:p w14:paraId="444FAEB9" w14:textId="77777777" w:rsidR="008C1FCB" w:rsidRDefault="008C1FCB" w:rsidP="00A142EE">
      <w:pPr>
        <w:spacing w:after="0" w:line="240" w:lineRule="auto"/>
        <w:ind w:firstLine="567"/>
        <w:jc w:val="center"/>
        <w:rPr>
          <w:rFonts w:ascii="Trebuchet MS" w:hAnsi="Trebuchet MS"/>
          <w:b/>
          <w:sz w:val="22"/>
          <w:szCs w:val="22"/>
        </w:rPr>
      </w:pPr>
    </w:p>
    <w:p w14:paraId="45B7EDA3" w14:textId="77777777" w:rsidR="008C1FCB" w:rsidRDefault="008C1FCB" w:rsidP="00A142EE">
      <w:pPr>
        <w:spacing w:after="0" w:line="240" w:lineRule="auto"/>
        <w:ind w:firstLine="567"/>
        <w:jc w:val="center"/>
        <w:rPr>
          <w:rFonts w:ascii="Trebuchet MS" w:hAnsi="Trebuchet MS"/>
          <w:b/>
          <w:sz w:val="22"/>
          <w:szCs w:val="22"/>
        </w:rPr>
      </w:pPr>
    </w:p>
    <w:p w14:paraId="595AD835" w14:textId="77777777" w:rsidR="008C1FCB" w:rsidRDefault="008C1FCB" w:rsidP="00A142EE">
      <w:pPr>
        <w:spacing w:after="0" w:line="240" w:lineRule="auto"/>
        <w:ind w:firstLine="567"/>
        <w:jc w:val="center"/>
        <w:rPr>
          <w:rFonts w:ascii="Trebuchet MS" w:hAnsi="Trebuchet MS"/>
          <w:b/>
          <w:sz w:val="22"/>
          <w:szCs w:val="22"/>
        </w:rPr>
      </w:pPr>
    </w:p>
    <w:p w14:paraId="6A7776C9" w14:textId="77777777" w:rsidR="008C1FCB" w:rsidRDefault="008C1FCB" w:rsidP="00A142EE">
      <w:pPr>
        <w:spacing w:after="0" w:line="240" w:lineRule="auto"/>
        <w:ind w:firstLine="567"/>
        <w:jc w:val="center"/>
        <w:rPr>
          <w:rFonts w:ascii="Trebuchet MS" w:hAnsi="Trebuchet MS"/>
          <w:b/>
          <w:sz w:val="22"/>
          <w:szCs w:val="22"/>
        </w:rPr>
      </w:pPr>
    </w:p>
    <w:p w14:paraId="2F8BFBB2" w14:textId="77777777" w:rsidR="008C1FCB" w:rsidRDefault="008C1FCB" w:rsidP="00A142EE">
      <w:pPr>
        <w:spacing w:after="0" w:line="240" w:lineRule="auto"/>
        <w:ind w:firstLine="567"/>
        <w:jc w:val="center"/>
        <w:rPr>
          <w:rFonts w:ascii="Trebuchet MS" w:hAnsi="Trebuchet MS"/>
          <w:b/>
          <w:sz w:val="22"/>
          <w:szCs w:val="22"/>
        </w:rPr>
      </w:pPr>
    </w:p>
    <w:p w14:paraId="4932208D" w14:textId="77777777" w:rsidR="008C1FCB" w:rsidRDefault="008C1FCB" w:rsidP="00A142EE">
      <w:pPr>
        <w:spacing w:after="0" w:line="240" w:lineRule="auto"/>
        <w:ind w:firstLine="567"/>
        <w:jc w:val="center"/>
        <w:rPr>
          <w:rFonts w:ascii="Trebuchet MS" w:hAnsi="Trebuchet MS"/>
          <w:b/>
          <w:sz w:val="22"/>
          <w:szCs w:val="22"/>
        </w:rPr>
      </w:pPr>
    </w:p>
    <w:p w14:paraId="5CB87A11" w14:textId="77777777" w:rsidR="008C1FCB" w:rsidRDefault="008C1FCB" w:rsidP="00A142EE">
      <w:pPr>
        <w:spacing w:after="0" w:line="240" w:lineRule="auto"/>
        <w:ind w:firstLine="567"/>
        <w:jc w:val="center"/>
        <w:rPr>
          <w:rFonts w:ascii="Trebuchet MS" w:hAnsi="Trebuchet MS"/>
          <w:b/>
          <w:sz w:val="22"/>
          <w:szCs w:val="22"/>
        </w:rPr>
      </w:pPr>
    </w:p>
    <w:p w14:paraId="4195D661" w14:textId="77777777" w:rsidR="008C1FCB" w:rsidRDefault="008C1FCB" w:rsidP="00A142EE">
      <w:pPr>
        <w:spacing w:after="0" w:line="240" w:lineRule="auto"/>
        <w:ind w:firstLine="567"/>
        <w:jc w:val="center"/>
        <w:rPr>
          <w:rFonts w:ascii="Trebuchet MS" w:hAnsi="Trebuchet MS"/>
          <w:b/>
          <w:sz w:val="22"/>
          <w:szCs w:val="22"/>
        </w:rPr>
      </w:pPr>
    </w:p>
    <w:p w14:paraId="4B4F59D6" w14:textId="77777777" w:rsidR="008C1FCB" w:rsidRDefault="008C1FCB" w:rsidP="00A142EE">
      <w:pPr>
        <w:spacing w:after="0" w:line="240" w:lineRule="auto"/>
        <w:ind w:firstLine="567"/>
        <w:jc w:val="center"/>
        <w:rPr>
          <w:rFonts w:ascii="Trebuchet MS" w:hAnsi="Trebuchet MS"/>
          <w:b/>
          <w:sz w:val="22"/>
          <w:szCs w:val="22"/>
        </w:rPr>
      </w:pPr>
    </w:p>
    <w:p w14:paraId="419AAE56" w14:textId="77777777" w:rsidR="008C1FCB" w:rsidRDefault="008C1FCB" w:rsidP="00A142EE">
      <w:pPr>
        <w:spacing w:after="0" w:line="240" w:lineRule="auto"/>
        <w:ind w:firstLine="567"/>
        <w:jc w:val="center"/>
        <w:rPr>
          <w:rFonts w:ascii="Trebuchet MS" w:hAnsi="Trebuchet MS"/>
          <w:b/>
          <w:sz w:val="22"/>
          <w:szCs w:val="22"/>
        </w:rPr>
      </w:pPr>
    </w:p>
    <w:p w14:paraId="4CD33921" w14:textId="77777777" w:rsidR="008C1FCB" w:rsidRDefault="008C1FCB" w:rsidP="00A142EE">
      <w:pPr>
        <w:spacing w:after="0" w:line="240" w:lineRule="auto"/>
        <w:ind w:firstLine="567"/>
        <w:jc w:val="center"/>
        <w:rPr>
          <w:rFonts w:ascii="Trebuchet MS" w:hAnsi="Trebuchet MS"/>
          <w:b/>
          <w:sz w:val="22"/>
          <w:szCs w:val="22"/>
        </w:rPr>
      </w:pPr>
    </w:p>
    <w:p w14:paraId="5CEBEB1F" w14:textId="77777777" w:rsidR="008C1FCB" w:rsidRDefault="008C1FCB" w:rsidP="00A142EE">
      <w:pPr>
        <w:spacing w:after="0" w:line="240" w:lineRule="auto"/>
        <w:ind w:firstLine="567"/>
        <w:jc w:val="center"/>
        <w:rPr>
          <w:rFonts w:ascii="Trebuchet MS" w:hAnsi="Trebuchet MS"/>
          <w:b/>
          <w:sz w:val="22"/>
          <w:szCs w:val="22"/>
        </w:rPr>
      </w:pPr>
    </w:p>
    <w:p w14:paraId="7FC6DFB3" w14:textId="77777777" w:rsidR="008C1FCB" w:rsidRDefault="008C1FCB" w:rsidP="00A142EE">
      <w:pPr>
        <w:spacing w:after="0" w:line="240" w:lineRule="auto"/>
        <w:ind w:firstLine="567"/>
        <w:jc w:val="center"/>
        <w:rPr>
          <w:rFonts w:ascii="Trebuchet MS" w:hAnsi="Trebuchet MS"/>
          <w:b/>
          <w:sz w:val="22"/>
          <w:szCs w:val="22"/>
        </w:rPr>
      </w:pPr>
    </w:p>
    <w:p w14:paraId="69709E20" w14:textId="77777777" w:rsidR="008C1FCB" w:rsidRDefault="008C1FCB" w:rsidP="00A142EE">
      <w:pPr>
        <w:spacing w:after="0" w:line="240" w:lineRule="auto"/>
        <w:ind w:firstLine="567"/>
        <w:jc w:val="center"/>
        <w:rPr>
          <w:rFonts w:ascii="Trebuchet MS" w:hAnsi="Trebuchet MS"/>
          <w:b/>
          <w:sz w:val="22"/>
          <w:szCs w:val="22"/>
        </w:rPr>
      </w:pPr>
    </w:p>
    <w:p w14:paraId="62D4DAD6" w14:textId="77777777" w:rsidR="008C1FCB" w:rsidRDefault="008C1FCB" w:rsidP="00A142EE">
      <w:pPr>
        <w:spacing w:after="0" w:line="240" w:lineRule="auto"/>
        <w:ind w:firstLine="567"/>
        <w:jc w:val="center"/>
        <w:rPr>
          <w:rFonts w:ascii="Trebuchet MS" w:hAnsi="Trebuchet MS"/>
          <w:b/>
          <w:sz w:val="22"/>
          <w:szCs w:val="22"/>
        </w:rPr>
      </w:pPr>
    </w:p>
    <w:p w14:paraId="0AA6C073" w14:textId="77777777" w:rsidR="008C1FCB" w:rsidRDefault="008C1FCB" w:rsidP="00A142EE">
      <w:pPr>
        <w:spacing w:after="0" w:line="240" w:lineRule="auto"/>
        <w:ind w:firstLine="567"/>
        <w:jc w:val="center"/>
        <w:rPr>
          <w:rFonts w:ascii="Trebuchet MS" w:hAnsi="Trebuchet MS"/>
          <w:b/>
          <w:sz w:val="22"/>
          <w:szCs w:val="22"/>
        </w:rPr>
      </w:pPr>
    </w:p>
    <w:p w14:paraId="1F7BFE05" w14:textId="77777777" w:rsidR="008C1FCB" w:rsidRDefault="008C1FCB" w:rsidP="00A142EE">
      <w:pPr>
        <w:spacing w:after="0" w:line="240" w:lineRule="auto"/>
        <w:ind w:firstLine="567"/>
        <w:jc w:val="center"/>
        <w:rPr>
          <w:rFonts w:ascii="Trebuchet MS" w:hAnsi="Trebuchet MS"/>
          <w:b/>
          <w:sz w:val="22"/>
          <w:szCs w:val="22"/>
        </w:rPr>
      </w:pPr>
    </w:p>
    <w:p w14:paraId="3579C690" w14:textId="77777777" w:rsidR="008C1FCB" w:rsidRDefault="008C1FCB" w:rsidP="00A142EE">
      <w:pPr>
        <w:spacing w:after="0" w:line="240" w:lineRule="auto"/>
        <w:ind w:firstLine="567"/>
        <w:jc w:val="center"/>
        <w:rPr>
          <w:rFonts w:ascii="Trebuchet MS" w:hAnsi="Trebuchet MS"/>
          <w:b/>
          <w:sz w:val="22"/>
          <w:szCs w:val="22"/>
        </w:rPr>
      </w:pPr>
    </w:p>
    <w:p w14:paraId="2E6E6FF7" w14:textId="77777777" w:rsidR="008C1FCB" w:rsidRDefault="008C1FCB" w:rsidP="00A142EE">
      <w:pPr>
        <w:spacing w:after="0" w:line="240" w:lineRule="auto"/>
        <w:ind w:firstLine="567"/>
        <w:jc w:val="center"/>
        <w:rPr>
          <w:rFonts w:ascii="Trebuchet MS" w:hAnsi="Trebuchet MS"/>
          <w:b/>
          <w:sz w:val="22"/>
          <w:szCs w:val="22"/>
        </w:rPr>
      </w:pPr>
    </w:p>
    <w:p w14:paraId="2EEA3768" w14:textId="77777777" w:rsidR="008C1FCB" w:rsidRDefault="008C1FCB" w:rsidP="00A142EE">
      <w:pPr>
        <w:spacing w:after="0" w:line="240" w:lineRule="auto"/>
        <w:ind w:firstLine="567"/>
        <w:jc w:val="center"/>
        <w:rPr>
          <w:rFonts w:ascii="Trebuchet MS" w:hAnsi="Trebuchet MS"/>
          <w:b/>
          <w:sz w:val="22"/>
          <w:szCs w:val="22"/>
        </w:rPr>
      </w:pPr>
    </w:p>
    <w:p w14:paraId="71B61E02" w14:textId="77777777" w:rsidR="008C1FCB" w:rsidRDefault="008C1FCB" w:rsidP="00A142EE">
      <w:pPr>
        <w:spacing w:after="0" w:line="240" w:lineRule="auto"/>
        <w:ind w:firstLine="567"/>
        <w:jc w:val="center"/>
        <w:rPr>
          <w:rFonts w:ascii="Trebuchet MS" w:hAnsi="Trebuchet MS"/>
          <w:b/>
          <w:sz w:val="22"/>
          <w:szCs w:val="22"/>
        </w:rPr>
      </w:pPr>
    </w:p>
    <w:p w14:paraId="02885338" w14:textId="77777777" w:rsidR="008C1FCB" w:rsidRDefault="008C1FCB" w:rsidP="00A142EE">
      <w:pPr>
        <w:spacing w:after="0" w:line="240" w:lineRule="auto"/>
        <w:ind w:firstLine="567"/>
        <w:jc w:val="center"/>
        <w:rPr>
          <w:rFonts w:ascii="Trebuchet MS" w:hAnsi="Trebuchet MS"/>
          <w:b/>
          <w:sz w:val="22"/>
          <w:szCs w:val="22"/>
        </w:rPr>
      </w:pPr>
    </w:p>
    <w:p w14:paraId="20006D74" w14:textId="77777777" w:rsidR="008C1FCB" w:rsidRDefault="008C1FCB" w:rsidP="00A142EE">
      <w:pPr>
        <w:spacing w:after="0" w:line="240" w:lineRule="auto"/>
        <w:ind w:firstLine="567"/>
        <w:jc w:val="center"/>
        <w:rPr>
          <w:rFonts w:ascii="Trebuchet MS" w:hAnsi="Trebuchet MS"/>
          <w:b/>
          <w:sz w:val="22"/>
          <w:szCs w:val="22"/>
        </w:rPr>
      </w:pPr>
    </w:p>
    <w:p w14:paraId="30748FC5" w14:textId="77777777" w:rsidR="008C1FCB" w:rsidRDefault="008C1FCB" w:rsidP="00A142EE">
      <w:pPr>
        <w:spacing w:after="0" w:line="240" w:lineRule="auto"/>
        <w:ind w:firstLine="567"/>
        <w:jc w:val="center"/>
        <w:rPr>
          <w:rFonts w:ascii="Trebuchet MS" w:hAnsi="Trebuchet MS"/>
          <w:b/>
          <w:sz w:val="22"/>
          <w:szCs w:val="22"/>
        </w:rPr>
      </w:pPr>
    </w:p>
    <w:p w14:paraId="0B4DED01" w14:textId="77777777" w:rsidR="008C1FCB" w:rsidRDefault="008C1FCB" w:rsidP="00A142EE">
      <w:pPr>
        <w:spacing w:after="0" w:line="240" w:lineRule="auto"/>
        <w:ind w:firstLine="567"/>
        <w:jc w:val="center"/>
        <w:rPr>
          <w:rFonts w:ascii="Trebuchet MS" w:hAnsi="Trebuchet MS"/>
          <w:b/>
          <w:sz w:val="22"/>
          <w:szCs w:val="22"/>
        </w:rPr>
      </w:pPr>
    </w:p>
    <w:p w14:paraId="11757370" w14:textId="77777777" w:rsidR="008C1FCB" w:rsidRDefault="008C1FCB" w:rsidP="00A142EE">
      <w:pPr>
        <w:spacing w:after="0" w:line="240" w:lineRule="auto"/>
        <w:ind w:firstLine="567"/>
        <w:jc w:val="center"/>
        <w:rPr>
          <w:rFonts w:ascii="Trebuchet MS" w:hAnsi="Trebuchet MS"/>
          <w:b/>
          <w:sz w:val="22"/>
          <w:szCs w:val="22"/>
        </w:rPr>
      </w:pPr>
    </w:p>
    <w:p w14:paraId="107A0F77" w14:textId="77777777" w:rsidR="008C1FCB" w:rsidRDefault="008C1FCB" w:rsidP="00A142EE">
      <w:pPr>
        <w:spacing w:after="0" w:line="240" w:lineRule="auto"/>
        <w:ind w:firstLine="567"/>
        <w:jc w:val="center"/>
        <w:rPr>
          <w:rFonts w:ascii="Trebuchet MS" w:hAnsi="Trebuchet MS"/>
          <w:b/>
          <w:sz w:val="22"/>
          <w:szCs w:val="22"/>
        </w:rPr>
      </w:pPr>
    </w:p>
    <w:p w14:paraId="3997B49A" w14:textId="77777777" w:rsidR="008C1FCB" w:rsidRDefault="008C1FCB" w:rsidP="00A142EE">
      <w:pPr>
        <w:spacing w:after="0" w:line="240" w:lineRule="auto"/>
        <w:ind w:firstLine="567"/>
        <w:jc w:val="center"/>
        <w:rPr>
          <w:rFonts w:ascii="Trebuchet MS" w:hAnsi="Trebuchet MS"/>
          <w:b/>
          <w:sz w:val="22"/>
          <w:szCs w:val="22"/>
        </w:rPr>
      </w:pPr>
    </w:p>
    <w:p w14:paraId="4EF0AE81" w14:textId="77777777" w:rsidR="008C1FCB" w:rsidRDefault="008C1FCB" w:rsidP="00A142EE">
      <w:pPr>
        <w:spacing w:after="0" w:line="240" w:lineRule="auto"/>
        <w:ind w:firstLine="567"/>
        <w:jc w:val="center"/>
        <w:rPr>
          <w:rFonts w:ascii="Trebuchet MS" w:hAnsi="Trebuchet MS"/>
          <w:b/>
          <w:sz w:val="22"/>
          <w:szCs w:val="22"/>
        </w:rPr>
      </w:pPr>
    </w:p>
    <w:p w14:paraId="39D6222B" w14:textId="77777777" w:rsidR="008C1FCB" w:rsidRDefault="008C1FCB" w:rsidP="00A142EE">
      <w:pPr>
        <w:spacing w:after="0" w:line="240" w:lineRule="auto"/>
        <w:ind w:firstLine="567"/>
        <w:jc w:val="center"/>
        <w:rPr>
          <w:rFonts w:ascii="Trebuchet MS" w:hAnsi="Trebuchet MS"/>
          <w:b/>
          <w:sz w:val="22"/>
          <w:szCs w:val="22"/>
        </w:rPr>
      </w:pPr>
    </w:p>
    <w:p w14:paraId="29FF6541" w14:textId="77777777" w:rsidR="008C1FCB" w:rsidRDefault="008C1FCB" w:rsidP="00A142EE">
      <w:pPr>
        <w:spacing w:after="0" w:line="240" w:lineRule="auto"/>
        <w:ind w:firstLine="567"/>
        <w:jc w:val="center"/>
        <w:rPr>
          <w:rFonts w:ascii="Trebuchet MS" w:hAnsi="Trebuchet MS"/>
          <w:b/>
          <w:sz w:val="22"/>
          <w:szCs w:val="22"/>
        </w:rPr>
      </w:pPr>
    </w:p>
    <w:p w14:paraId="2C871653" w14:textId="77777777" w:rsidR="008C1FCB" w:rsidRDefault="008C1FCB" w:rsidP="00A142EE">
      <w:pPr>
        <w:spacing w:after="0" w:line="240" w:lineRule="auto"/>
        <w:ind w:firstLine="567"/>
        <w:jc w:val="center"/>
        <w:rPr>
          <w:rFonts w:ascii="Trebuchet MS" w:hAnsi="Trebuchet MS"/>
          <w:b/>
          <w:sz w:val="22"/>
          <w:szCs w:val="22"/>
        </w:rPr>
      </w:pPr>
    </w:p>
    <w:p w14:paraId="7229A0C8" w14:textId="77777777" w:rsidR="00E30866" w:rsidRDefault="00E30866" w:rsidP="00A142EE">
      <w:pPr>
        <w:spacing w:after="0" w:line="240" w:lineRule="auto"/>
        <w:ind w:firstLine="567"/>
        <w:jc w:val="center"/>
        <w:rPr>
          <w:rFonts w:ascii="Trebuchet MS" w:hAnsi="Trebuchet MS"/>
          <w:b/>
          <w:sz w:val="22"/>
          <w:szCs w:val="22"/>
        </w:rPr>
      </w:pPr>
    </w:p>
    <w:p w14:paraId="2F07A4C4" w14:textId="77777777" w:rsidR="00254282" w:rsidRPr="0093033C" w:rsidRDefault="00254282" w:rsidP="00A142EE">
      <w:pPr>
        <w:spacing w:after="0" w:line="240" w:lineRule="auto"/>
        <w:ind w:firstLine="567"/>
        <w:jc w:val="center"/>
        <w:rPr>
          <w:rFonts w:ascii="Trebuchet MS" w:hAnsi="Trebuchet MS"/>
          <w:b/>
          <w:sz w:val="22"/>
          <w:szCs w:val="22"/>
        </w:rPr>
      </w:pPr>
    </w:p>
    <w:p w14:paraId="1172611F" w14:textId="77777777" w:rsidR="00947206" w:rsidRPr="00087836" w:rsidRDefault="00947206" w:rsidP="00940EA7">
      <w:pPr>
        <w:suppressAutoHyphens/>
        <w:autoSpaceDE w:val="0"/>
        <w:spacing w:line="240" w:lineRule="auto"/>
        <w:ind w:hanging="142"/>
        <w:jc w:val="center"/>
        <w:rPr>
          <w:rFonts w:ascii="Trebuchet MS" w:hAnsi="Trebuchet MS" w:cs="TimesLT"/>
          <w:b/>
          <w:bCs/>
          <w:sz w:val="22"/>
          <w:lang w:eastAsia="zh-CN"/>
        </w:rPr>
      </w:pPr>
      <w:r w:rsidRPr="00087836">
        <w:rPr>
          <w:rFonts w:ascii="Trebuchet MS" w:hAnsi="Trebuchet MS" w:cs="TimesLT"/>
          <w:b/>
          <w:bCs/>
          <w:sz w:val="22"/>
          <w:lang w:eastAsia="zh-CN"/>
        </w:rPr>
        <w:t xml:space="preserve">PASLAUGŲ PIRKIMO–PARDAVIMO SUTARTIES </w:t>
      </w:r>
      <w:sdt>
        <w:sdtPr>
          <w:rPr>
            <w:rFonts w:ascii="Trebuchet MS" w:hAnsi="Trebuchet MS"/>
            <w:sz w:val="22"/>
            <w:szCs w:val="22"/>
            <w:highlight w:val="yellow"/>
          </w:rPr>
          <w:alias w:val="Sutarties numeris"/>
          <w:tag w:val="Sutarties numeris"/>
          <w:id w:val="496388663"/>
          <w:placeholder>
            <w:docPart w:val="916FC4F1B79848CB9C33C0C9A165CB8C"/>
          </w:placeholder>
          <w:showingPlcHdr/>
          <w:text/>
        </w:sdtPr>
        <w:sdtEndPr/>
        <w:sdtContent>
          <w:r w:rsidRPr="00087836">
            <w:rPr>
              <w:rStyle w:val="PlaceholderText"/>
              <w:rFonts w:ascii="Trebuchet MS" w:hAnsi="Trebuchet MS"/>
              <w:color w:val="000000" w:themeColor="text1"/>
              <w:sz w:val="22"/>
              <w:szCs w:val="22"/>
              <w:highlight w:val="yellow"/>
            </w:rPr>
            <w:t>įrašyti sutarties numerį</w:t>
          </w:r>
        </w:sdtContent>
      </w:sdt>
    </w:p>
    <w:p w14:paraId="6C04A04D" w14:textId="77777777" w:rsidR="00947206" w:rsidRPr="00087836" w:rsidRDefault="00947206" w:rsidP="00940EA7">
      <w:pPr>
        <w:suppressAutoHyphens/>
        <w:autoSpaceDE w:val="0"/>
        <w:spacing w:line="240" w:lineRule="auto"/>
        <w:ind w:hanging="142"/>
        <w:jc w:val="center"/>
        <w:rPr>
          <w:rFonts w:ascii="Trebuchet MS" w:hAnsi="Trebuchet MS" w:cs="TimesLT"/>
          <w:b/>
          <w:bCs/>
          <w:sz w:val="22"/>
          <w:lang w:eastAsia="zh-CN"/>
        </w:rPr>
      </w:pPr>
      <w:r w:rsidRPr="00087836">
        <w:rPr>
          <w:rFonts w:ascii="Trebuchet MS" w:hAnsi="Trebuchet MS" w:cs="TimesLT"/>
          <w:b/>
          <w:bCs/>
          <w:caps/>
          <w:sz w:val="22"/>
          <w:lang w:eastAsia="zh-CN"/>
        </w:rPr>
        <w:t xml:space="preserve">Bendrosios </w:t>
      </w:r>
      <w:r w:rsidRPr="00087836">
        <w:rPr>
          <w:rFonts w:ascii="Trebuchet MS" w:hAnsi="Trebuchet MS" w:cs="TimesLT"/>
          <w:b/>
          <w:bCs/>
          <w:sz w:val="22"/>
          <w:lang w:eastAsia="zh-CN"/>
        </w:rPr>
        <w:t>SĄLYGOS</w:t>
      </w:r>
    </w:p>
    <w:p w14:paraId="0886931A" w14:textId="4A613702"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1. SUTARTIES SĄVOKOS IR SUTARTIES AIŠKINIMAS</w:t>
      </w:r>
    </w:p>
    <w:p w14:paraId="2DC5F9EE"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1.1. </w:t>
      </w:r>
      <w:r w:rsidRPr="00087836">
        <w:rPr>
          <w:rFonts w:ascii="Trebuchet MS" w:hAnsi="Trebuchet MS"/>
          <w:b/>
          <w:bCs/>
          <w:sz w:val="22"/>
          <w:lang w:eastAsia="zh-CN"/>
        </w:rPr>
        <w:t>Europos elektroninių sąskaitų faktūrų standartas</w:t>
      </w:r>
      <w:r w:rsidRPr="00087836">
        <w:rPr>
          <w:rFonts w:ascii="Trebuchet MS" w:hAnsi="Trebuchet MS"/>
          <w:sz w:val="22"/>
          <w:lang w:eastAsia="zh-CN"/>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1F11DCC1" w14:textId="527C41AE"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1.2. </w:t>
      </w:r>
      <w:r w:rsidR="004C3BD1" w:rsidRPr="00043894">
        <w:rPr>
          <w:rFonts w:ascii="Trebuchet MS" w:eastAsia="Times New Roman" w:hAnsi="Trebuchet MS" w:cs="Times New Roman"/>
          <w:b/>
          <w:sz w:val="22"/>
          <w:szCs w:val="22"/>
          <w:lang w:eastAsia="ar-SA"/>
        </w:rPr>
        <w:t>Informacinė sistema „SABIS“</w:t>
      </w:r>
      <w:r w:rsidR="004C3BD1" w:rsidRPr="00043894">
        <w:rPr>
          <w:rFonts w:ascii="Trebuchet MS" w:eastAsia="Times New Roman" w:hAnsi="Trebuchet MS" w:cs="Times New Roman"/>
          <w:sz w:val="22"/>
          <w:szCs w:val="22"/>
          <w:lang w:eastAsia="ar-SA"/>
        </w:rPr>
        <w:t xml:space="preserve"> – valstybės informacinė sistema, skirta informacinių technologijų priemonėmis parengti, pateikti ir išsaugoti Sąskaitas už įsigyjamas prekes, paslaugas ir darbus, taip pat gauti informaciją apie pateiktų Sąskaitų apmokėjimą (elektroninių paslaugų „SABIS“ svetainė pasiekiama adresu </w:t>
      </w:r>
      <w:r w:rsidR="004C3BD1" w:rsidRPr="00043894">
        <w:rPr>
          <w:rFonts w:ascii="Trebuchet MS" w:eastAsia="Times New Roman" w:hAnsi="Trebuchet MS" w:cs="Times New Roman"/>
          <w:color w:val="000000"/>
          <w:sz w:val="22"/>
          <w:szCs w:val="22"/>
          <w:lang w:eastAsia="en-US"/>
        </w:rPr>
        <w:t>(</w:t>
      </w:r>
      <w:r w:rsidR="004C3BD1" w:rsidRPr="00043894">
        <w:rPr>
          <w:rFonts w:ascii="Trebuchet MS" w:eastAsia="Times New Roman" w:hAnsi="Trebuchet MS" w:cs="Times New Roman"/>
          <w:color w:val="0000FF"/>
          <w:sz w:val="22"/>
          <w:szCs w:val="22"/>
          <w:u w:val="single"/>
          <w:lang w:eastAsia="en-US"/>
        </w:rPr>
        <w:t>https://sabis.nbfc.lt/</w:t>
      </w:r>
      <w:r w:rsidR="004C3BD1" w:rsidRPr="00043894">
        <w:rPr>
          <w:rFonts w:ascii="Trebuchet MS" w:eastAsia="Times New Roman" w:hAnsi="Trebuchet MS" w:cs="Times New Roman"/>
          <w:color w:val="000000"/>
          <w:sz w:val="22"/>
          <w:szCs w:val="22"/>
          <w:lang w:eastAsia="en-US"/>
        </w:rPr>
        <w:t>).</w:t>
      </w:r>
    </w:p>
    <w:p w14:paraId="0B4EA1EC"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1.3. </w:t>
      </w:r>
      <w:r w:rsidRPr="00087836">
        <w:rPr>
          <w:rFonts w:ascii="Trebuchet MS" w:hAnsi="Trebuchet MS"/>
          <w:b/>
          <w:sz w:val="22"/>
          <w:lang w:eastAsia="zh-CN"/>
        </w:rPr>
        <w:t>Nurodymas</w:t>
      </w:r>
      <w:r w:rsidRPr="00087836">
        <w:rPr>
          <w:rFonts w:ascii="Trebuchet MS" w:hAnsi="Trebuchet MS"/>
          <w:sz w:val="22"/>
          <w:lang w:eastAsia="zh-CN"/>
        </w:rPr>
        <w:t xml:space="preserve"> – bet koks raštiškas arba žodinis (kuris vėliau turi būti patvirtintas raštiškai) nurodymas, kurį dėl Sutarties vykdymo Paslaugos teikėjui duoda Užsakovas arba jo atstovas. </w:t>
      </w:r>
    </w:p>
    <w:p w14:paraId="62A68AFD" w14:textId="77777777" w:rsidR="00947206" w:rsidRPr="00087836" w:rsidRDefault="00947206" w:rsidP="00947206">
      <w:pPr>
        <w:suppressAutoHyphens/>
        <w:spacing w:after="0" w:line="240" w:lineRule="auto"/>
        <w:ind w:firstLine="360"/>
        <w:jc w:val="both"/>
        <w:rPr>
          <w:rFonts w:ascii="Trebuchet MS" w:hAnsi="Trebuchet MS"/>
          <w:bCs/>
          <w:sz w:val="22"/>
          <w:lang w:eastAsia="zh-CN"/>
        </w:rPr>
      </w:pPr>
      <w:r w:rsidRPr="00087836">
        <w:rPr>
          <w:rFonts w:ascii="Trebuchet MS" w:hAnsi="Trebuchet MS"/>
          <w:sz w:val="22"/>
          <w:lang w:eastAsia="zh-CN"/>
        </w:rPr>
        <w:t xml:space="preserve">1.4. </w:t>
      </w:r>
      <w:r w:rsidRPr="00087836">
        <w:rPr>
          <w:rFonts w:ascii="Trebuchet MS" w:hAnsi="Trebuchet MS"/>
          <w:b/>
          <w:sz w:val="22"/>
          <w:lang w:eastAsia="zh-CN"/>
        </w:rPr>
        <w:t>Paslaugos</w:t>
      </w:r>
      <w:r w:rsidRPr="00087836">
        <w:rPr>
          <w:rFonts w:ascii="Trebuchet MS" w:hAnsi="Trebuchet MS"/>
          <w:sz w:val="22"/>
          <w:lang w:eastAsia="zh-CN"/>
        </w:rPr>
        <w:t xml:space="preserve"> – Paslaugos apibrėžtos Sutarties Specialiosiose sąlygose, jos prieduose ir kitos paslaugos, kurias Paslaugų teikėjas įsipareigoja teikti Užsakovui pagal šią Sutartį, ir galiojančių teisės aktų reikalavimus.</w:t>
      </w:r>
      <w:r w:rsidRPr="00087836">
        <w:rPr>
          <w:rFonts w:ascii="Trebuchet MS" w:hAnsi="Trebuchet MS"/>
          <w:bCs/>
          <w:sz w:val="22"/>
          <w:lang w:eastAsia="zh-CN"/>
        </w:rPr>
        <w:t xml:space="preserve"> Sutartyje vartojama sąvoka „Paslaugos“ apima visas su Paslaugų suteikimu susijusias veiklas, kurios nurodytos Paslaugų pirkimo sąlygose, jų paaiškinimuose </w:t>
      </w:r>
      <w:r w:rsidRPr="00087836">
        <w:rPr>
          <w:rFonts w:ascii="Trebuchet MS" w:hAnsi="Trebuchet MS"/>
          <w:sz w:val="22"/>
          <w:lang w:eastAsia="zh-CN"/>
        </w:rPr>
        <w:t xml:space="preserve">ir / ar </w:t>
      </w:r>
      <w:r w:rsidRPr="00087836">
        <w:rPr>
          <w:rFonts w:ascii="Trebuchet MS" w:hAnsi="Trebuchet MS"/>
          <w:bCs/>
          <w:sz w:val="22"/>
          <w:lang w:eastAsia="zh-CN"/>
        </w:rPr>
        <w:t xml:space="preserve">patikslinimuose (jei tokių buvo). </w:t>
      </w:r>
    </w:p>
    <w:p w14:paraId="2A2EE4DA" w14:textId="267DFD0A"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bCs/>
          <w:sz w:val="22"/>
          <w:lang w:eastAsia="zh-CN"/>
        </w:rPr>
        <w:t xml:space="preserve">1.5. </w:t>
      </w:r>
      <w:r w:rsidRPr="00087836">
        <w:rPr>
          <w:rFonts w:ascii="Trebuchet MS" w:hAnsi="Trebuchet MS"/>
          <w:b/>
          <w:bCs/>
          <w:sz w:val="22"/>
          <w:lang w:eastAsia="zh-CN"/>
        </w:rPr>
        <w:t>Paslaugų teikėjas</w:t>
      </w:r>
      <w:r w:rsidRPr="00087836">
        <w:rPr>
          <w:rFonts w:ascii="Trebuchet MS" w:hAnsi="Trebuchet MS"/>
          <w:bCs/>
          <w:sz w:val="22"/>
          <w:lang w:eastAsia="zh-CN"/>
        </w:rPr>
        <w:t xml:space="preserve"> – </w:t>
      </w:r>
      <w:r w:rsidRPr="00087836">
        <w:rPr>
          <w:rFonts w:ascii="Trebuchet MS" w:hAnsi="Trebuchet MS"/>
          <w:sz w:val="22"/>
          <w:lang w:eastAsia="zh-CN"/>
        </w:rPr>
        <w:t xml:space="preserve">ūkio subjektas, teikiantis Sutartyje numatytas Paslaugas, toliau dar vadinama </w:t>
      </w:r>
      <w:r w:rsidRPr="00087836">
        <w:rPr>
          <w:rFonts w:ascii="Trebuchet MS" w:hAnsi="Trebuchet MS"/>
          <w:bCs/>
          <w:sz w:val="22"/>
          <w:lang w:eastAsia="zh-CN"/>
        </w:rPr>
        <w:t>–</w:t>
      </w:r>
      <w:r w:rsidRPr="00087836">
        <w:rPr>
          <w:rFonts w:ascii="Trebuchet MS" w:hAnsi="Trebuchet MS"/>
          <w:sz w:val="22"/>
          <w:lang w:eastAsia="zh-CN"/>
        </w:rPr>
        <w:t xml:space="preserve"> </w:t>
      </w:r>
      <w:r w:rsidRPr="00087836">
        <w:rPr>
          <w:rFonts w:ascii="Trebuchet MS" w:hAnsi="Trebuchet MS"/>
          <w:b/>
          <w:sz w:val="22"/>
          <w:lang w:eastAsia="zh-CN"/>
        </w:rPr>
        <w:t>Šalis</w:t>
      </w:r>
      <w:r w:rsidRPr="00087836">
        <w:rPr>
          <w:rFonts w:ascii="Trebuchet MS" w:hAnsi="Trebuchet MS"/>
          <w:sz w:val="22"/>
          <w:lang w:eastAsia="zh-CN"/>
        </w:rPr>
        <w:t>.</w:t>
      </w:r>
    </w:p>
    <w:p w14:paraId="640E49F9"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1.6. </w:t>
      </w:r>
      <w:r w:rsidRPr="00087836">
        <w:rPr>
          <w:rFonts w:ascii="Trebuchet MS" w:hAnsi="Trebuchet MS"/>
          <w:b/>
          <w:bCs/>
          <w:sz w:val="22"/>
          <w:lang w:eastAsia="zh-CN"/>
        </w:rPr>
        <w:t>Pirkimas</w:t>
      </w:r>
      <w:r w:rsidRPr="00087836">
        <w:rPr>
          <w:rFonts w:ascii="Trebuchet MS" w:hAnsi="Trebuchet MS"/>
          <w:sz w:val="22"/>
          <w:lang w:eastAsia="zh-CN"/>
        </w:rPr>
        <w:t xml:space="preserve"> – Užsakovo atliekamas paslaugų įsigijimas su pasirinktu (pasirinktais) tiekėju (tiekėjais) sudarant pirkimo–pardavimo sutartį (toliau – </w:t>
      </w:r>
      <w:r w:rsidRPr="00087836">
        <w:rPr>
          <w:rFonts w:ascii="Trebuchet MS" w:hAnsi="Trebuchet MS"/>
          <w:b/>
          <w:sz w:val="22"/>
          <w:lang w:eastAsia="zh-CN"/>
        </w:rPr>
        <w:t>Sutartis</w:t>
      </w:r>
      <w:r w:rsidRPr="00087836">
        <w:rPr>
          <w:rFonts w:ascii="Trebuchet MS" w:hAnsi="Trebuchet MS"/>
          <w:sz w:val="22"/>
          <w:lang w:eastAsia="zh-CN"/>
        </w:rPr>
        <w:t>).</w:t>
      </w:r>
    </w:p>
    <w:p w14:paraId="1338B9F0"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1.7.</w:t>
      </w:r>
      <w:r w:rsidRPr="00087836">
        <w:rPr>
          <w:rFonts w:ascii="Trebuchet MS" w:hAnsi="Trebuchet MS"/>
          <w:b/>
          <w:sz w:val="22"/>
          <w:lang w:eastAsia="zh-CN"/>
        </w:rPr>
        <w:t xml:space="preserve"> </w:t>
      </w:r>
      <w:bookmarkStart w:id="16" w:name="_Hlk11307668"/>
      <w:r w:rsidRPr="00087836">
        <w:rPr>
          <w:rFonts w:ascii="Trebuchet MS" w:hAnsi="Trebuchet MS"/>
          <w:b/>
          <w:sz w:val="22"/>
          <w:lang w:eastAsia="zh-CN"/>
        </w:rPr>
        <w:t>Sąskaita</w:t>
      </w:r>
      <w:r w:rsidRPr="00087836">
        <w:rPr>
          <w:rFonts w:ascii="Trebuchet MS" w:hAnsi="Trebuchet MS"/>
          <w:sz w:val="22"/>
          <w:lang w:eastAsia="zh-CN"/>
        </w:rPr>
        <w:t xml:space="preserve"> – pridėtinės vertės mokesčio (toliau – </w:t>
      </w:r>
      <w:r w:rsidRPr="00087836">
        <w:rPr>
          <w:rFonts w:ascii="Trebuchet MS" w:hAnsi="Trebuchet MS"/>
          <w:b/>
          <w:sz w:val="22"/>
          <w:lang w:eastAsia="zh-CN"/>
        </w:rPr>
        <w:t>PVM</w:t>
      </w:r>
      <w:r w:rsidRPr="00087836">
        <w:rPr>
          <w:rFonts w:ascii="Trebuchet MS" w:hAnsi="Trebuchet MS"/>
          <w:sz w:val="22"/>
          <w:lang w:eastAsia="zh-CN"/>
        </w:rPr>
        <w:t>) sąskaita faktūra, sąskaita faktūra, kreditiniai ir debetiniai dokumentai.</w:t>
      </w:r>
      <w:bookmarkEnd w:id="16"/>
    </w:p>
    <w:p w14:paraId="0241F5EC" w14:textId="77777777" w:rsidR="00947206" w:rsidRPr="00087836" w:rsidRDefault="00947206" w:rsidP="00947206">
      <w:pPr>
        <w:suppressAutoHyphens/>
        <w:spacing w:after="0" w:line="240" w:lineRule="auto"/>
        <w:ind w:firstLine="360"/>
        <w:rPr>
          <w:rFonts w:ascii="Trebuchet MS" w:hAnsi="Trebuchet MS"/>
          <w:sz w:val="22"/>
          <w:lang w:eastAsia="zh-CN"/>
        </w:rPr>
      </w:pPr>
      <w:r w:rsidRPr="00087836">
        <w:rPr>
          <w:rFonts w:ascii="Trebuchet MS" w:hAnsi="Trebuchet MS"/>
          <w:bCs/>
          <w:sz w:val="22"/>
          <w:lang w:eastAsia="zh-CN"/>
        </w:rPr>
        <w:t xml:space="preserve">1.8. </w:t>
      </w:r>
      <w:r w:rsidRPr="00087836">
        <w:rPr>
          <w:rFonts w:ascii="Trebuchet MS" w:hAnsi="Trebuchet MS"/>
          <w:b/>
          <w:bCs/>
          <w:sz w:val="22"/>
          <w:lang w:eastAsia="zh-CN"/>
        </w:rPr>
        <w:t>Sutartis</w:t>
      </w:r>
      <w:r w:rsidRPr="00087836">
        <w:rPr>
          <w:rFonts w:ascii="Trebuchet MS" w:hAnsi="Trebuchet MS"/>
          <w:bCs/>
          <w:sz w:val="22"/>
          <w:lang w:eastAsia="zh-CN"/>
        </w:rPr>
        <w:t xml:space="preserve"> – </w:t>
      </w:r>
      <w:r w:rsidRPr="00087836">
        <w:rPr>
          <w:rFonts w:ascii="Trebuchet MS" w:hAnsi="Trebuchet MS"/>
          <w:sz w:val="22"/>
          <w:lang w:eastAsia="zh-CN"/>
        </w:rPr>
        <w:t>Sutarties Specialiosios sąlygos, Bendrosios sąlygos ir visi jų priedai.</w:t>
      </w:r>
    </w:p>
    <w:p w14:paraId="37840805"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1.9. </w:t>
      </w:r>
      <w:r w:rsidRPr="00087836">
        <w:rPr>
          <w:rFonts w:ascii="Trebuchet MS" w:hAnsi="Trebuchet MS"/>
          <w:b/>
          <w:sz w:val="22"/>
          <w:lang w:eastAsia="zh-CN"/>
        </w:rPr>
        <w:t>Užsakovas</w:t>
      </w:r>
      <w:r w:rsidRPr="00087836">
        <w:rPr>
          <w:rFonts w:ascii="Trebuchet MS" w:hAnsi="Trebuchet MS"/>
          <w:sz w:val="22"/>
          <w:lang w:eastAsia="zh-CN"/>
        </w:rPr>
        <w:t xml:space="preserve"> – viešoji įstaiga Kauno miesto poliklinika, toliau dar vadinama – </w:t>
      </w:r>
      <w:r w:rsidRPr="00087836">
        <w:rPr>
          <w:rFonts w:ascii="Trebuchet MS" w:hAnsi="Trebuchet MS"/>
          <w:b/>
          <w:sz w:val="22"/>
          <w:lang w:eastAsia="zh-CN"/>
        </w:rPr>
        <w:t>Šalis</w:t>
      </w:r>
      <w:r w:rsidRPr="00087836">
        <w:rPr>
          <w:rFonts w:ascii="Trebuchet MS" w:hAnsi="Trebuchet MS"/>
          <w:sz w:val="22"/>
          <w:lang w:eastAsia="zh-CN"/>
        </w:rPr>
        <w:t>.</w:t>
      </w:r>
    </w:p>
    <w:p w14:paraId="5F3484E1"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1.10. Sutartyje, kur reikalauja kontekstas, žodžiai, pateikti vienaskaita, gali turėti ir daugiskaitos prasmę ir atvirkščiai.</w:t>
      </w:r>
    </w:p>
    <w:p w14:paraId="7CDA8D2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1.11.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6765A360"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1.12. Jeigu Sutarties Specialiosiose sąlygose ir / ar jos prieduose  nenustatyta kitaip, Sutarties trukmė ir kiti terminai yra skaičiuojami kalendorinėmis dienomis.</w:t>
      </w:r>
    </w:p>
    <w:p w14:paraId="4139791C" w14:textId="77777777" w:rsidR="00947206" w:rsidRPr="00087836" w:rsidRDefault="00947206" w:rsidP="00947206">
      <w:pPr>
        <w:suppressAutoHyphens/>
        <w:spacing w:after="0" w:line="240" w:lineRule="auto"/>
        <w:ind w:firstLine="360"/>
        <w:rPr>
          <w:rFonts w:ascii="Trebuchet MS" w:hAnsi="Trebuchet MS"/>
          <w:sz w:val="22"/>
          <w:lang w:eastAsia="zh-CN"/>
        </w:rPr>
      </w:pPr>
    </w:p>
    <w:p w14:paraId="54E7FBD7"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2. ŠALIŲ PAREIŠKIMAI IR GARANTIJOS</w:t>
      </w:r>
    </w:p>
    <w:p w14:paraId="62B54AAF"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2.1. Kiekviena iš Šalių pareiškia ir garantuoja kitai Šaliai, kad:</w:t>
      </w:r>
    </w:p>
    <w:p w14:paraId="5FFF04C6"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2.1.1. Sutartį sudarė turėdamos tikslą realizuoti jos nuostatas bei galėdamos realiai įvykdyti Sutartyje nurodytus įsipareigojimus;</w:t>
      </w:r>
    </w:p>
    <w:p w14:paraId="5566FAAB"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2.1.2. Sutartį sudarė nepažeisdamos ir neturėdamos tikslo pažeisti Lietuvos Respublikos  teisės aktų bei jų veiklą reglamentuojančių dokumentų bei sutartinių įsipareigojimų;</w:t>
      </w:r>
    </w:p>
    <w:p w14:paraId="6AAB4AAF"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2.1.3. jos yra mokios, jų veikla nėra apribota, joms neiškelta arba nėra numatoma iškelti bylos dėl restruktūrizavimo ar likvidavimo, jos nėra sustabdę ar apriboję savo veiklos, joms nėra iškeltos bankroto bylos.</w:t>
      </w:r>
    </w:p>
    <w:p w14:paraId="485D103D"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2.2. Paslaugų teikėjas pareiškia ir garantuoja, kad:</w:t>
      </w:r>
    </w:p>
    <w:p w14:paraId="3544C6E2"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2A8E93F6"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2.2.2. turi visas licencijas, leidimus, atestatus, kvalifikacinius pažymėjimus, taip pat visą kitą reikiamą kvalifikaciją ir kompetenciją Paslaugoms suteikti ir įsipareigojimams, numatytiems šioje Sutartyje, vykdyti;</w:t>
      </w:r>
    </w:p>
    <w:p w14:paraId="3ACEFF43"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2.2.3. turi visas technines, intelektualines, fizines bei bet kokias kitas galimybes ir savybes, reikalingas ir leidžiančias jam deramai vykdyti Sutarties sąlygas;</w:t>
      </w:r>
    </w:p>
    <w:p w14:paraId="32237E57"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lastRenderedPageBreak/>
        <w:t>2.2.4. neturi jokių įsiskolinimų ar įsipareigojimų jokiems tretiesiems asmenims, kurie kliudytų tinkamai vykdyti šia Sutartimi prisiimtus įsipareigojimus, ir įsipareigoja neprisiimti tokių įsipareigojimų visu šios Sutarties galiojimo laikotarpiu;</w:t>
      </w:r>
    </w:p>
    <w:p w14:paraId="16B290A5" w14:textId="77777777" w:rsidR="00947206" w:rsidRPr="00087836" w:rsidRDefault="00947206" w:rsidP="00947206">
      <w:pPr>
        <w:widowControl w:val="0"/>
        <w:suppressAutoHyphens/>
        <w:spacing w:after="0" w:line="240" w:lineRule="auto"/>
        <w:ind w:firstLine="360"/>
        <w:jc w:val="both"/>
        <w:rPr>
          <w:rFonts w:ascii="Trebuchet MS" w:hAnsi="Trebuchet MS"/>
          <w:spacing w:val="-6"/>
          <w:sz w:val="22"/>
          <w:lang w:eastAsia="zh-CN"/>
        </w:rPr>
      </w:pPr>
      <w:r w:rsidRPr="00087836">
        <w:rPr>
          <w:rFonts w:ascii="Trebuchet MS" w:hAnsi="Trebuchet MS"/>
          <w:sz w:val="22"/>
          <w:lang w:eastAsia="zh-CN"/>
        </w:rPr>
        <w:t>2.2.5. Paslaugų teikėjo</w:t>
      </w:r>
      <w:r w:rsidRPr="00087836">
        <w:rPr>
          <w:rFonts w:ascii="Trebuchet MS" w:hAnsi="Trebuchet MS"/>
          <w:spacing w:val="-6"/>
          <w:sz w:val="22"/>
          <w:lang w:eastAsia="zh-CN"/>
        </w:rPr>
        <w:t xml:space="preserve"> šalies mokesčiai už parduodamas Paslaugas yra tinkamai sumokėti.</w:t>
      </w:r>
    </w:p>
    <w:p w14:paraId="5B63D6E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2.3. Pasikeitus aplinkybėms, nurodytoms Sutarties Bendrųjų sąlygų 2.1.3, 2.2.2, 2.2.4, 2.2.5 punktuose, Šalis įsipareigoja apie tai raštu informuoti kitą Šalį ne vėliau kaip per 3 (tris) kalendorines dienas.</w:t>
      </w:r>
    </w:p>
    <w:p w14:paraId="2037D793"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2.4. Šalys pareiškia ir garantuoja, kad kiekvienas Sutarties 2.1 – 2.2 punktuose nurodytų pareiškimų Sutarties sudarymo dieną yra tikras ir teisingas.</w:t>
      </w:r>
    </w:p>
    <w:p w14:paraId="1955E7B7"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p>
    <w:p w14:paraId="0FA70BA2"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3. PASLAUGŲ TEIKĖJO TEISĖS IR PAREIGOS</w:t>
      </w:r>
    </w:p>
    <w:p w14:paraId="1676098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3.1. Paslaugų teikėjas įsipareigoja:</w:t>
      </w:r>
    </w:p>
    <w:p w14:paraId="4957C141"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469DAC36"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3.1.2. suteikti Paslaugas, atitinkančias Sutartyje ir jos prieduose nurodytus reikalavimus;</w:t>
      </w:r>
    </w:p>
    <w:p w14:paraId="29E4660A"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 xml:space="preserve">3.1.3. laikytis visų Lietuvos Respublikoje galiojančių įstatymų ir kitų teisės aktų nuostatų ir užtikrinti, kad Paslaugų teikėjo ar subteikėjo </w:t>
      </w:r>
      <w:r w:rsidRPr="00087836">
        <w:rPr>
          <w:rFonts w:ascii="Trebuchet MS" w:eastAsia="Times New Roman" w:hAnsi="Trebuchet MS" w:cs="TimesLT"/>
          <w:i/>
          <w:sz w:val="22"/>
          <w:lang w:eastAsia="zh-CN"/>
        </w:rPr>
        <w:t>(jei taikoma)</w:t>
      </w:r>
      <w:r w:rsidRPr="00087836">
        <w:rPr>
          <w:rFonts w:ascii="Trebuchet MS" w:eastAsia="Times New Roman" w:hAnsi="Trebuchet MS" w:cs="TimesLT"/>
          <w:sz w:val="22"/>
          <w:lang w:eastAsia="zh-CN"/>
        </w:rPr>
        <w:t xml:space="preserve"> darbuotojai jų laikytųsi. Paslaugų teikėjas garantuoja Užsakovui ir / ar trečiajai šaliai nuostolių atlyginimą, jei Paslaugų teikėjo ar subteikėjo </w:t>
      </w:r>
      <w:r w:rsidRPr="00087836">
        <w:rPr>
          <w:rFonts w:ascii="Trebuchet MS" w:eastAsia="Times New Roman" w:hAnsi="Trebuchet MS" w:cs="TimesLT"/>
          <w:i/>
          <w:sz w:val="22"/>
          <w:lang w:eastAsia="zh-CN"/>
        </w:rPr>
        <w:t>(jei taikoma</w:t>
      </w:r>
      <w:r w:rsidRPr="00087836">
        <w:rPr>
          <w:rFonts w:ascii="Trebuchet MS" w:eastAsia="Times New Roman" w:hAnsi="Trebuchet MS" w:cs="TimesLT"/>
          <w:sz w:val="22"/>
          <w:lang w:eastAsia="zh-CN"/>
        </w:rPr>
        <w:t>) darbuotojai nesilaikytų įstatymų, teisės aktų reikalavimų ir dėl to būtų pateikti kokie nors reikalavimai ar pradėti procesiniai veiksmai;</w:t>
      </w:r>
    </w:p>
    <w:p w14:paraId="3A2B5FFB"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 xml:space="preserve">3.1.4. užtikrinti iš Užsakovo Sutarties vykdymo metu gautos ir su Sutarties vykdymu susijusios informacijos konfidencialumą ir apsaugą. </w:t>
      </w:r>
    </w:p>
    <w:p w14:paraId="2D0DEB90"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 xml:space="preserve">3.1.5. </w:t>
      </w:r>
      <w:r w:rsidRPr="00087836">
        <w:rPr>
          <w:rFonts w:ascii="Trebuchet MS" w:eastAsia="Times New Roman" w:hAnsi="Trebuchet MS" w:cs="TimesLT"/>
          <w:spacing w:val="-6"/>
          <w:sz w:val="22"/>
          <w:lang w:eastAsia="zh-CN"/>
        </w:rPr>
        <w:t xml:space="preserve">per Užsakovo nustatytą terminą savo lėšomis atlyginti Užsakovui visus nuostolius ar žalą, </w:t>
      </w:r>
      <w:r w:rsidRPr="00087836">
        <w:rPr>
          <w:rFonts w:ascii="Trebuchet MS" w:eastAsia="Times New Roman" w:hAnsi="Trebuchet MS" w:cs="TimesLT"/>
          <w:spacing w:val="-5"/>
          <w:sz w:val="22"/>
          <w:lang w:eastAsia="zh-CN"/>
        </w:rPr>
        <w:t xml:space="preserve">susidariusius dėl </w:t>
      </w:r>
      <w:r w:rsidRPr="00087836">
        <w:rPr>
          <w:rFonts w:ascii="Trebuchet MS" w:eastAsia="Times New Roman" w:hAnsi="Trebuchet MS" w:cs="TimesLT"/>
          <w:sz w:val="22"/>
          <w:lang w:eastAsia="zh-CN"/>
        </w:rPr>
        <w:t>Paslaugų teikėjo</w:t>
      </w:r>
      <w:r w:rsidRPr="00087836">
        <w:rPr>
          <w:rFonts w:ascii="Trebuchet MS" w:eastAsia="Times New Roman" w:hAnsi="Trebuchet MS" w:cs="TimesLT"/>
          <w:spacing w:val="-5"/>
          <w:sz w:val="22"/>
          <w:lang w:eastAsia="zh-CN"/>
        </w:rPr>
        <w:t xml:space="preserve"> netinkamo Sutarties įvykdymo arba nevykdymo</w:t>
      </w:r>
      <w:r w:rsidRPr="00087836">
        <w:rPr>
          <w:rFonts w:ascii="Trebuchet MS" w:eastAsia="Times New Roman" w:hAnsi="Trebuchet MS" w:cs="TimesLT"/>
          <w:sz w:val="22"/>
          <w:lang w:eastAsia="zh-CN"/>
        </w:rPr>
        <w:t>;</w:t>
      </w:r>
    </w:p>
    <w:p w14:paraId="0A12C2D1"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3.1.6. nutraukus Sutartį dėl Paslaugų teikėjo kaltės, atlyginti Užsakovui visus jo patirtus nuostolius, įskaitant, bet neapsiribojant kainų skirtumą, susidarantį Užsakovui įsigyjant trūkstamas Paslaugas iš trečiųjų asmenų;</w:t>
      </w:r>
    </w:p>
    <w:p w14:paraId="0CC874B1"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color w:val="000000"/>
          <w:sz w:val="22"/>
          <w:lang w:eastAsia="zh-CN"/>
        </w:rPr>
      </w:pPr>
      <w:r w:rsidRPr="00087836">
        <w:rPr>
          <w:rFonts w:ascii="Trebuchet MS" w:eastAsia="Times New Roman" w:hAnsi="Trebuchet MS" w:cs="TimesLT"/>
          <w:sz w:val="22"/>
          <w:lang w:eastAsia="zh-CN"/>
        </w:rPr>
        <w:t xml:space="preserve">3.1.7. </w:t>
      </w:r>
      <w:r w:rsidRPr="00087836">
        <w:rPr>
          <w:rFonts w:ascii="Trebuchet MS" w:eastAsia="Times New Roman" w:hAnsi="Trebuchet MS" w:cs="TimesLT"/>
          <w:color w:val="000000"/>
          <w:sz w:val="22"/>
          <w:lang w:eastAsia="zh-CN"/>
        </w:rPr>
        <w:t>nenaudoti Užsakovo ženklų ar pavadinimo jokioje reklamoje, leidiniuose ar kitur be išankstinio raštiško Užsakovo sutikimo;</w:t>
      </w:r>
    </w:p>
    <w:p w14:paraId="01315696" w14:textId="77777777" w:rsidR="00947206" w:rsidRPr="00087836" w:rsidRDefault="00947206" w:rsidP="00947206">
      <w:pPr>
        <w:tabs>
          <w:tab w:val="left" w:pos="990"/>
        </w:tabs>
        <w:suppressAutoHyphens/>
        <w:spacing w:after="0" w:line="240" w:lineRule="auto"/>
        <w:ind w:firstLine="360"/>
        <w:jc w:val="both"/>
        <w:rPr>
          <w:rFonts w:ascii="Trebuchet MS" w:hAnsi="Trebuchet MS"/>
          <w:color w:val="000000"/>
          <w:sz w:val="22"/>
          <w:lang w:eastAsia="zh-CN"/>
        </w:rPr>
      </w:pPr>
      <w:r w:rsidRPr="00087836">
        <w:rPr>
          <w:rFonts w:ascii="Trebuchet MS" w:hAnsi="Trebuchet MS"/>
          <w:color w:val="000000"/>
          <w:sz w:val="22"/>
          <w:lang w:eastAsia="zh-CN"/>
        </w:rPr>
        <w:t xml:space="preserve">3.1.8. užtikrinti, kad Sutarties sudarymo momentu ir visą jos galiojimo laikotarpį Paslaugų teikėjo ar subteikėjo </w:t>
      </w:r>
      <w:r w:rsidRPr="00087836">
        <w:rPr>
          <w:rFonts w:ascii="Trebuchet MS" w:hAnsi="Trebuchet MS"/>
          <w:i/>
          <w:color w:val="000000"/>
          <w:sz w:val="22"/>
          <w:lang w:eastAsia="zh-CN"/>
        </w:rPr>
        <w:t>(jei taikoma)</w:t>
      </w:r>
      <w:r w:rsidRPr="00087836">
        <w:rPr>
          <w:rFonts w:ascii="Trebuchet MS" w:hAnsi="Trebuchet MS"/>
          <w:color w:val="000000"/>
          <w:sz w:val="22"/>
          <w:lang w:eastAsia="zh-CN"/>
        </w:rPr>
        <w:t xml:space="preserve"> darbuotojai turėtų reikiamą kvalifikaciją ir patirtį, reikalingus norint teikti Paslaugas;</w:t>
      </w:r>
    </w:p>
    <w:p w14:paraId="5CD37961" w14:textId="77777777" w:rsidR="00947206" w:rsidRPr="00087836" w:rsidRDefault="00947206" w:rsidP="00947206">
      <w:pPr>
        <w:suppressAutoHyphens/>
        <w:spacing w:after="0" w:line="240" w:lineRule="auto"/>
        <w:ind w:firstLine="360"/>
        <w:jc w:val="both"/>
        <w:rPr>
          <w:rFonts w:ascii="Trebuchet MS" w:hAnsi="Trebuchet MS"/>
          <w:color w:val="000000"/>
          <w:sz w:val="22"/>
          <w:lang w:eastAsia="zh-CN"/>
        </w:rPr>
      </w:pPr>
      <w:r w:rsidRPr="00087836">
        <w:rPr>
          <w:rFonts w:ascii="Trebuchet MS" w:hAnsi="Trebuchet MS"/>
          <w:color w:val="000000"/>
          <w:sz w:val="22"/>
          <w:lang w:eastAsia="zh-CN"/>
        </w:rPr>
        <w:t>3.1.9. Užsakovui raštu paprašius grąžinti visus iš Užsakovo gautus Sutarčiai vykdyti reikalingus dokumentus;</w:t>
      </w:r>
    </w:p>
    <w:p w14:paraId="37E4639E" w14:textId="77777777" w:rsidR="00947206" w:rsidRPr="00087836" w:rsidRDefault="00947206" w:rsidP="00947206">
      <w:pPr>
        <w:suppressAutoHyphens/>
        <w:autoSpaceDE w:val="0"/>
        <w:spacing w:after="0" w:line="240" w:lineRule="auto"/>
        <w:ind w:firstLine="312"/>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 xml:space="preserve"> 3.1.10. Paslaugų teikėjas Užsakovui įsipareigoja, kad Sutartį vykdys tik tokią teisę turintys asmenys.</w:t>
      </w:r>
    </w:p>
    <w:p w14:paraId="4FCE807C" w14:textId="77777777" w:rsidR="00947206" w:rsidRPr="00087836" w:rsidRDefault="00947206" w:rsidP="00947206">
      <w:pPr>
        <w:suppressAutoHyphens/>
        <w:spacing w:after="0" w:line="240" w:lineRule="auto"/>
        <w:ind w:firstLine="360"/>
        <w:jc w:val="both"/>
        <w:rPr>
          <w:rFonts w:ascii="Trebuchet MS" w:hAnsi="Trebuchet MS"/>
          <w:color w:val="000000"/>
          <w:sz w:val="22"/>
          <w:lang w:eastAsia="zh-CN"/>
        </w:rPr>
      </w:pPr>
      <w:r w:rsidRPr="00087836">
        <w:rPr>
          <w:rFonts w:ascii="Trebuchet MS" w:hAnsi="Trebuchet MS"/>
          <w:color w:val="000000"/>
          <w:sz w:val="22"/>
          <w:lang w:eastAsia="zh-CN"/>
        </w:rPr>
        <w:t xml:space="preserve">3.1.11. </w:t>
      </w:r>
      <w:r w:rsidRPr="00087836">
        <w:rPr>
          <w:rFonts w:ascii="Trebuchet MS" w:hAnsi="Trebuchet MS"/>
          <w:sz w:val="22"/>
          <w:lang w:eastAsia="zh-CN"/>
        </w:rPr>
        <w:t>operatyviai bei savo sąskaita pašalinti visus pastebėtus teikiamų Paslaugų trūkumus ir netikslumus ir savo kompetencijos ribose išspręsti visus su tuo susijusius klausimus bei problemas;</w:t>
      </w:r>
    </w:p>
    <w:p w14:paraId="4023F7F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3.1.12. tinkamai vykdyti kitus įsipareigojimus, numatytus Sutartyje, jos prieduose ir galiojančiuose Lietuvos Respublikos teisės aktuose.</w:t>
      </w:r>
    </w:p>
    <w:p w14:paraId="3EEC1C7D" w14:textId="77777777" w:rsidR="00947206" w:rsidRPr="00087836" w:rsidRDefault="00947206" w:rsidP="00947206">
      <w:pPr>
        <w:tabs>
          <w:tab w:val="left" w:pos="720"/>
        </w:tabs>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3.2. Paslaugų teikėjas turi teisę gauti apmokėjimą už Paslaugas su sąlyga, kad jis tinkamai vykdo šią Sutartį.</w:t>
      </w:r>
    </w:p>
    <w:p w14:paraId="030DC0E1"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3.3. Paslaugų teikėjas turi kitas teises, numatytas Sutartyje ir Lietuvos Respublikos galiojančiuose teisės aktuose.</w:t>
      </w:r>
    </w:p>
    <w:p w14:paraId="41AD2692" w14:textId="77777777" w:rsidR="00947206" w:rsidRPr="00087836" w:rsidRDefault="00947206" w:rsidP="00947206">
      <w:pPr>
        <w:widowControl w:val="0"/>
        <w:suppressAutoHyphens/>
        <w:spacing w:after="0" w:line="240" w:lineRule="auto"/>
        <w:ind w:firstLine="360"/>
        <w:jc w:val="both"/>
        <w:rPr>
          <w:rFonts w:ascii="Trebuchet MS" w:hAnsi="Trebuchet MS"/>
          <w:sz w:val="22"/>
          <w:lang w:eastAsia="zh-CN"/>
        </w:rPr>
      </w:pPr>
    </w:p>
    <w:p w14:paraId="5BAE87D7"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4. UŽSAKOVO TEISĖS IR PAREIGOS</w:t>
      </w:r>
    </w:p>
    <w:p w14:paraId="519E1766"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4.1. Užsakovas įsipareigoja:</w:t>
      </w:r>
    </w:p>
    <w:p w14:paraId="38F48B28"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4.1.1. priimti Šalių sutartu laiku suteiktas Paslaugas, jeigu jos atitinka šios Sutarties reikalavimus;</w:t>
      </w:r>
    </w:p>
    <w:p w14:paraId="188B54FA"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4.1.2. jeigu tai įmanoma pagal Paslaugų pobūdį, priėmimo metu patikrinti suteiktas Paslaugas bei įforminti patikrinimo rezultatus;</w:t>
      </w:r>
    </w:p>
    <w:p w14:paraId="3447AD53"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4.1.3. sumokėti Sutarties kainą Sutarties Specialiosiose sąlygose jos prieduose nustatyta tvarka ir terminais;</w:t>
      </w:r>
    </w:p>
    <w:p w14:paraId="3CD10CF7"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 xml:space="preserve">4.1.4. suteikti Paslaugų teikėjui turimą informaciją ir / ar dokumentus, būtinus Sutarčiai vykdyti </w:t>
      </w:r>
      <w:r w:rsidRPr="00087836">
        <w:rPr>
          <w:rFonts w:ascii="Trebuchet MS" w:eastAsia="Times New Roman" w:hAnsi="Trebuchet MS" w:cs="TimesLT"/>
          <w:i/>
          <w:sz w:val="22"/>
          <w:lang w:eastAsia="zh-CN"/>
        </w:rPr>
        <w:t>(jei taikoma)</w:t>
      </w:r>
      <w:r w:rsidRPr="00087836">
        <w:rPr>
          <w:rFonts w:ascii="Trebuchet MS" w:eastAsia="Times New Roman" w:hAnsi="Trebuchet MS" w:cs="TimesLT"/>
          <w:sz w:val="22"/>
          <w:lang w:eastAsia="zh-CN"/>
        </w:rPr>
        <w:t>;</w:t>
      </w:r>
    </w:p>
    <w:p w14:paraId="3AEB21F8"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4.1.5. tinkamai vykdyti kitus įsipareigojimus, numatytus Sutartyje ir jos prieduose.</w:t>
      </w:r>
    </w:p>
    <w:p w14:paraId="6982F072" w14:textId="77777777" w:rsidR="00947206" w:rsidRPr="00087836" w:rsidRDefault="00947206" w:rsidP="00947206">
      <w:pPr>
        <w:widowControl w:val="0"/>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4.2. Užsakovas turi teisę vienašališkai įskaityti priskaičiuotas netesybas iš Paslaugų teikėjui mokėtinų sumų.</w:t>
      </w:r>
    </w:p>
    <w:p w14:paraId="5F4F3EF2" w14:textId="77777777" w:rsidR="00947206" w:rsidRPr="00087836" w:rsidRDefault="00947206" w:rsidP="00947206">
      <w:pPr>
        <w:tabs>
          <w:tab w:val="left" w:pos="360"/>
        </w:tabs>
        <w:spacing w:after="0" w:line="240" w:lineRule="auto"/>
        <w:ind w:firstLine="360"/>
        <w:contextualSpacing/>
        <w:jc w:val="both"/>
        <w:rPr>
          <w:rFonts w:ascii="Trebuchet MS" w:hAnsi="Trebuchet MS"/>
          <w:sz w:val="22"/>
        </w:rPr>
      </w:pPr>
      <w:r w:rsidRPr="00087836">
        <w:rPr>
          <w:rFonts w:ascii="Trebuchet MS" w:hAnsi="Trebuchet MS"/>
          <w:sz w:val="22"/>
        </w:rPr>
        <w:lastRenderedPageBreak/>
        <w:t>4.3. Užsakovas turi teisę sustabdyti mokėjimus Paslaugų teikėjui, jeigu Paslaugų teikėjas nevykdo arba netinkamai vykdo bet kokius Sutartimi prisiimtus ar teisės aktuose numatytus įsipareigojimus, iki kol šie įsipareigojimai bus tinkamai įvykdyti.</w:t>
      </w:r>
    </w:p>
    <w:p w14:paraId="7E2EBB94" w14:textId="3EB8C1BB"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4.4. Užsakovas turi teisę neapmokėti </w:t>
      </w:r>
      <w:bookmarkStart w:id="17" w:name="_Hlk11309232"/>
      <w:r w:rsidRPr="00087836">
        <w:rPr>
          <w:rFonts w:ascii="Trebuchet MS" w:hAnsi="Trebuchet MS"/>
          <w:sz w:val="22"/>
          <w:lang w:eastAsia="zh-CN"/>
        </w:rPr>
        <w:t xml:space="preserve">Europos elektroninių sąskaitų faktūrų standarto neatitinkančių </w:t>
      </w:r>
      <w:bookmarkEnd w:id="17"/>
      <w:r w:rsidRPr="00087836">
        <w:rPr>
          <w:rFonts w:ascii="Trebuchet MS" w:hAnsi="Trebuchet MS"/>
          <w:sz w:val="22"/>
          <w:lang w:eastAsia="zh-CN"/>
        </w:rPr>
        <w:t>Sąskaitų, jeigu Paslaugų teikėjas jas pateikia ne informacinės sistemos „</w:t>
      </w:r>
      <w:r w:rsidR="00EC1E6B">
        <w:rPr>
          <w:rFonts w:ascii="Trebuchet MS" w:hAnsi="Trebuchet MS"/>
          <w:sz w:val="22"/>
          <w:lang w:eastAsia="zh-CN"/>
        </w:rPr>
        <w:t>SABIS</w:t>
      </w:r>
      <w:r w:rsidRPr="00087836">
        <w:rPr>
          <w:rFonts w:ascii="Trebuchet MS" w:hAnsi="Trebuchet MS"/>
          <w:sz w:val="22"/>
          <w:lang w:eastAsia="zh-CN"/>
        </w:rPr>
        <w:t>“ priemonėmis.</w:t>
      </w:r>
    </w:p>
    <w:p w14:paraId="61DF0BA8"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4.5. Užsakovas turi kitas teises, numatytas Sutartyje ir Lietuvos Respublikos galiojančiuose teisės aktuose.</w:t>
      </w:r>
    </w:p>
    <w:p w14:paraId="44CF25A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p>
    <w:p w14:paraId="59E3D6D9"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5. SUTARTIES KAINA (KAINODAROS TAISYKLĖS) / MOKĖJIMO SĄLYGOS</w:t>
      </w:r>
    </w:p>
    <w:p w14:paraId="14B62D9C" w14:textId="77777777" w:rsidR="00947206" w:rsidRPr="00087836" w:rsidRDefault="00947206" w:rsidP="00947206">
      <w:pPr>
        <w:shd w:val="clear" w:color="auto" w:fill="FFFFFF"/>
        <w:tabs>
          <w:tab w:val="left" w:pos="259"/>
          <w:tab w:val="left" w:pos="360"/>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5.1. Sutarties kaina / kainodaros taisyklės nustatyta/</w:t>
      </w:r>
      <w:proofErr w:type="spellStart"/>
      <w:r w:rsidRPr="00087836">
        <w:rPr>
          <w:rFonts w:ascii="Trebuchet MS" w:hAnsi="Trebuchet MS"/>
          <w:sz w:val="22"/>
          <w:lang w:eastAsia="zh-CN"/>
        </w:rPr>
        <w:t>os</w:t>
      </w:r>
      <w:proofErr w:type="spellEnd"/>
      <w:r w:rsidRPr="00087836">
        <w:rPr>
          <w:rFonts w:ascii="Trebuchet MS" w:hAnsi="Trebuchet MS"/>
          <w:sz w:val="22"/>
          <w:lang w:eastAsia="zh-CN"/>
        </w:rPr>
        <w:t xml:space="preserve"> Sutarties Specialiosiose sąlygose.</w:t>
      </w:r>
    </w:p>
    <w:p w14:paraId="2C0066EE" w14:textId="77777777" w:rsidR="00947206" w:rsidRPr="00087836" w:rsidRDefault="00947206" w:rsidP="00947206">
      <w:pPr>
        <w:shd w:val="clear" w:color="auto" w:fill="FFFFFF"/>
        <w:suppressAutoHyphens/>
        <w:spacing w:after="0" w:line="240" w:lineRule="auto"/>
        <w:ind w:right="23" w:firstLine="360"/>
        <w:jc w:val="both"/>
        <w:rPr>
          <w:rFonts w:ascii="Trebuchet MS" w:hAnsi="Trebuchet MS"/>
          <w:sz w:val="22"/>
          <w:lang w:eastAsia="zh-CN"/>
        </w:rPr>
      </w:pPr>
      <w:r w:rsidRPr="00087836">
        <w:rPr>
          <w:rFonts w:ascii="Trebuchet MS" w:hAnsi="Trebuchet MS"/>
          <w:sz w:val="22"/>
          <w:lang w:eastAsia="zh-CN"/>
        </w:rPr>
        <w:t xml:space="preserve">5.2. </w:t>
      </w:r>
      <w:r w:rsidRPr="00087836">
        <w:rPr>
          <w:rFonts w:ascii="Trebuchet MS" w:hAnsi="Trebuchet MS"/>
          <w:sz w:val="22"/>
          <w:lang w:eastAsia="x-none"/>
        </w:rPr>
        <w:t>Į</w:t>
      </w:r>
      <w:r w:rsidRPr="00087836">
        <w:rPr>
          <w:rFonts w:ascii="Trebuchet MS" w:hAnsi="Trebuchet MS"/>
          <w:i/>
          <w:iCs/>
          <w:sz w:val="22"/>
          <w:lang w:eastAsia="x-none"/>
        </w:rPr>
        <w:t xml:space="preserve"> </w:t>
      </w:r>
      <w:r w:rsidRPr="00087836">
        <w:rPr>
          <w:rFonts w:ascii="Trebuchet MS" w:hAnsi="Trebuchet MS"/>
          <w:sz w:val="22"/>
          <w:lang w:eastAsia="x-none"/>
        </w:rPr>
        <w:t xml:space="preserve">Sutarties kainą ar maksimalią Sutarties kainą / Paslaugų įkainius yra įskaičiuoti visi mokesčiai ir rinkliavos, taikomi Paslaugoms Lietuvoje / kitoje valstybėje, </w:t>
      </w:r>
      <w:r w:rsidRPr="00087836">
        <w:rPr>
          <w:rFonts w:ascii="Trebuchet MS" w:hAnsi="Trebuchet MS"/>
          <w:sz w:val="22"/>
          <w:lang w:eastAsia="zh-CN"/>
        </w:rPr>
        <w:t>kurios gali atsirasti, vykdant šią Sutartį.</w:t>
      </w:r>
    </w:p>
    <w:p w14:paraId="26798736" w14:textId="77777777" w:rsidR="00947206" w:rsidRPr="00087836" w:rsidRDefault="00947206" w:rsidP="00947206">
      <w:pPr>
        <w:shd w:val="clear" w:color="auto" w:fill="FFFFFF"/>
        <w:tabs>
          <w:tab w:val="left" w:pos="259"/>
          <w:tab w:val="left" w:pos="360"/>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5.3. Sutarties kaina / Paslaugų įkainiai, neįskaitant PVM, yra nustatyta(-i) Paslaugų teikėjo pasiūlyme yra galutinė(-</w:t>
      </w:r>
      <w:proofErr w:type="spellStart"/>
      <w:r w:rsidRPr="00087836">
        <w:rPr>
          <w:rFonts w:ascii="Trebuchet MS" w:hAnsi="Trebuchet MS"/>
          <w:sz w:val="22"/>
          <w:lang w:eastAsia="zh-CN"/>
        </w:rPr>
        <w:t>iai</w:t>
      </w:r>
      <w:proofErr w:type="spellEnd"/>
      <w:r w:rsidRPr="00087836">
        <w:rPr>
          <w:rFonts w:ascii="Trebuchet MS" w:hAnsi="Trebuchet MS"/>
          <w:sz w:val="22"/>
          <w:lang w:eastAsia="zh-CN"/>
        </w:rPr>
        <w:t xml:space="preserve">) ir nesikeičia per visą Sutarties galiojimo laikotarpį. </w:t>
      </w:r>
      <w:r w:rsidRPr="00087836">
        <w:rPr>
          <w:rFonts w:ascii="Trebuchet MS" w:hAnsi="Trebuchet MS"/>
          <w:i/>
          <w:sz w:val="22"/>
          <w:lang w:eastAsia="zh-CN"/>
        </w:rPr>
        <w:t xml:space="preserve">(jei Sutarties Specialiosiose sąlygose ar jos prieduose </w:t>
      </w:r>
      <w:proofErr w:type="spellStart"/>
      <w:r w:rsidRPr="00087836">
        <w:rPr>
          <w:rFonts w:ascii="Trebuchet MS" w:hAnsi="Trebuchet MS"/>
          <w:i/>
          <w:sz w:val="22"/>
          <w:lang w:eastAsia="zh-CN"/>
        </w:rPr>
        <w:t>nenumtyta</w:t>
      </w:r>
      <w:proofErr w:type="spellEnd"/>
      <w:r w:rsidRPr="00087836">
        <w:rPr>
          <w:rFonts w:ascii="Trebuchet MS" w:hAnsi="Trebuchet MS"/>
          <w:i/>
          <w:sz w:val="22"/>
          <w:lang w:eastAsia="zh-CN"/>
        </w:rPr>
        <w:t xml:space="preserve"> kitaip). </w:t>
      </w:r>
      <w:r w:rsidRPr="00087836">
        <w:rPr>
          <w:rFonts w:ascii="Trebuchet MS" w:hAnsi="Trebuchet MS"/>
          <w:sz w:val="22"/>
          <w:lang w:eastAsia="zh-CN"/>
        </w:rPr>
        <w:t xml:space="preserve">Paslaugų teikėjas prisiima visą riziką dėl galimo Sutarties kainos / Paslaugų įkainių padidėjimo. </w:t>
      </w:r>
    </w:p>
    <w:p w14:paraId="1F44F8C9" w14:textId="77777777" w:rsidR="00947206" w:rsidRPr="00087836" w:rsidRDefault="00947206" w:rsidP="00947206">
      <w:pPr>
        <w:tabs>
          <w:tab w:val="left" w:pos="1276"/>
        </w:tabs>
        <w:suppressAutoHyphens/>
        <w:spacing w:after="0" w:line="240" w:lineRule="auto"/>
        <w:ind w:firstLine="360"/>
        <w:jc w:val="both"/>
        <w:outlineLvl w:val="2"/>
        <w:rPr>
          <w:rFonts w:ascii="Trebuchet MS" w:hAnsi="Trebuchet MS"/>
          <w:sz w:val="22"/>
          <w:lang w:eastAsia="zh-CN"/>
        </w:rPr>
      </w:pPr>
      <w:bookmarkStart w:id="18" w:name="_Toc30497323"/>
      <w:r w:rsidRPr="00087836">
        <w:rPr>
          <w:rFonts w:ascii="Trebuchet MS" w:hAnsi="Trebuchet MS"/>
          <w:sz w:val="22"/>
          <w:lang w:eastAsia="zh-CN"/>
        </w:rPr>
        <w:t xml:space="preserve">5.4. Šalys susitaria ir sutinka, kad Sutarties kaina ar maksimali Sutarties kaina / Paslaugų įkainiai (priklausomai nuo Specialiosiose Sutarties sąlygose pasirinktos kainodaros) be PVM negali būti keičiami dėl teisės aktų pasikeitimo, įskaitant dėl to pasikeitusius mokesčius, </w:t>
      </w:r>
      <w:proofErr w:type="spellStart"/>
      <w:r w:rsidRPr="00087836">
        <w:rPr>
          <w:rFonts w:ascii="Trebuchet MS" w:hAnsi="Trebuchet MS"/>
          <w:sz w:val="22"/>
          <w:lang w:eastAsia="zh-CN"/>
        </w:rPr>
        <w:t>t.y</w:t>
      </w:r>
      <w:proofErr w:type="spellEnd"/>
      <w:r w:rsidRPr="00087836">
        <w:rPr>
          <w:rFonts w:ascii="Trebuchet MS" w:hAnsi="Trebuchet MS"/>
          <w:sz w:val="22"/>
          <w:lang w:eastAsia="zh-CN"/>
        </w:rPr>
        <w:t>.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Perskaičiuota Sutarties kaina ar maksimali Sutarties kaina / Paslaugų įkainiai įforminami Šalių pasirašytu susitarimu ir turi būti taikomi nuo naujo PVM įvedimo datos (nepriklausomai nuo to, kada pasirašytas susitarimas).</w:t>
      </w:r>
      <w:bookmarkEnd w:id="18"/>
    </w:p>
    <w:p w14:paraId="34090C84" w14:textId="615025B2" w:rsidR="00947206" w:rsidRPr="00087836" w:rsidRDefault="00947206" w:rsidP="00947206">
      <w:pPr>
        <w:suppressAutoHyphens/>
        <w:spacing w:after="0" w:line="240" w:lineRule="auto"/>
        <w:ind w:firstLine="284"/>
        <w:jc w:val="both"/>
        <w:rPr>
          <w:rFonts w:ascii="Trebuchet MS" w:hAnsi="Trebuchet MS"/>
          <w:sz w:val="22"/>
          <w:lang w:eastAsia="zh-CN"/>
        </w:rPr>
      </w:pPr>
      <w:r w:rsidRPr="00087836">
        <w:rPr>
          <w:rFonts w:ascii="Trebuchet MS" w:hAnsi="Trebuchet MS"/>
          <w:sz w:val="22"/>
          <w:lang w:eastAsia="zh-CN"/>
        </w:rPr>
        <w:t xml:space="preserve">5.5. </w:t>
      </w:r>
      <w:bookmarkStart w:id="19" w:name="_Hlk11308338"/>
      <w:r w:rsidRPr="00087836">
        <w:rPr>
          <w:rFonts w:ascii="Trebuchet MS" w:hAnsi="Trebuchet MS"/>
          <w:sz w:val="22"/>
          <w:lang w:eastAsia="zh-CN"/>
        </w:rPr>
        <w:t>Vykdant Sutartį, v</w:t>
      </w:r>
      <w:r w:rsidRPr="00087836">
        <w:rPr>
          <w:rFonts w:ascii="Trebuchet MS" w:hAnsi="Trebuchet MS"/>
          <w:color w:val="000000"/>
          <w:sz w:val="22"/>
          <w:lang w:eastAsia="zh-CN"/>
        </w:rPr>
        <w:t xml:space="preserve">isos Sąskaitos </w:t>
      </w:r>
      <w:r w:rsidRPr="00087836">
        <w:rPr>
          <w:rFonts w:ascii="Trebuchet MS" w:hAnsi="Trebuchet MS"/>
          <w:sz w:val="22"/>
          <w:lang w:eastAsia="zh-CN"/>
        </w:rPr>
        <w:t xml:space="preserve">teikiamos tik elektroniniu būdu. </w:t>
      </w:r>
      <w:bookmarkStart w:id="20" w:name="_Hlk11309843"/>
      <w:r w:rsidRPr="00087836">
        <w:rPr>
          <w:rFonts w:ascii="Trebuchet MS" w:hAnsi="Trebuchet MS"/>
          <w:sz w:val="22"/>
          <w:lang w:eastAsia="zh-CN"/>
        </w:rPr>
        <w:t>Avansines sąskaitas faktūras Paslaugų teikėjas gali pateikti už Sutarties vykdymą atsakingam asmeniui arba informacinės sistemos „</w:t>
      </w:r>
      <w:r w:rsidR="00EC1E6B">
        <w:rPr>
          <w:rFonts w:ascii="Trebuchet MS" w:hAnsi="Trebuchet MS"/>
          <w:sz w:val="22"/>
          <w:lang w:eastAsia="zh-CN"/>
        </w:rPr>
        <w:t>SABIS</w:t>
      </w:r>
      <w:r w:rsidRPr="00087836">
        <w:rPr>
          <w:rFonts w:ascii="Trebuchet MS" w:hAnsi="Trebuchet MS"/>
          <w:sz w:val="22"/>
          <w:lang w:eastAsia="zh-CN"/>
        </w:rPr>
        <w:t>“ priemonėmis. Elektroninės Sąskaitos, atitinkančios Europos elektroninių sąskaitų faktūrų standartą, teikiamos Paslaugų teikėjo pasirinktomis priemonėmis. Europos elektroninių sąskaitų faktūrų standarto neatitinkančios elektroninės Sąskaitos teikiamos tik naudojantis informacinės sistemos „</w:t>
      </w:r>
      <w:r w:rsidR="00EC1E6B">
        <w:rPr>
          <w:rFonts w:ascii="Trebuchet MS" w:hAnsi="Trebuchet MS"/>
          <w:sz w:val="22"/>
          <w:lang w:eastAsia="zh-CN"/>
        </w:rPr>
        <w:t>SABIS</w:t>
      </w:r>
      <w:r w:rsidRPr="00087836">
        <w:rPr>
          <w:rFonts w:ascii="Trebuchet MS" w:hAnsi="Trebuchet MS"/>
          <w:sz w:val="22"/>
          <w:lang w:eastAsia="zh-CN"/>
        </w:rPr>
        <w:t xml:space="preserve">“ priemonėmis. </w:t>
      </w:r>
      <w:bookmarkEnd w:id="20"/>
      <w:r w:rsidRPr="00087836">
        <w:rPr>
          <w:rFonts w:ascii="Trebuchet MS" w:hAnsi="Trebuchet MS"/>
          <w:color w:val="000000"/>
          <w:sz w:val="22"/>
          <w:lang w:eastAsia="zh-CN"/>
        </w:rPr>
        <w:t xml:space="preserve">Kartu galima prisegti Paslaugų </w:t>
      </w:r>
      <w:r w:rsidRPr="00087836">
        <w:rPr>
          <w:rFonts w:ascii="Trebuchet MS" w:hAnsi="Trebuchet MS"/>
          <w:bCs/>
          <w:sz w:val="22"/>
          <w:lang w:eastAsia="zh-CN"/>
        </w:rPr>
        <w:t>perdavimo–priėmimo</w:t>
      </w:r>
      <w:r w:rsidRPr="00087836">
        <w:rPr>
          <w:rFonts w:ascii="Trebuchet MS" w:hAnsi="Trebuchet MS"/>
          <w:color w:val="000000"/>
          <w:sz w:val="22"/>
          <w:lang w:eastAsia="zh-CN"/>
        </w:rPr>
        <w:t xml:space="preserve"> aktus ar kitus papildomus dokumentus. </w:t>
      </w:r>
      <w:r w:rsidRPr="00087836">
        <w:rPr>
          <w:rFonts w:ascii="Trebuchet MS" w:hAnsi="Trebuchet MS"/>
          <w:sz w:val="22"/>
          <w:lang w:eastAsia="zh-CN"/>
        </w:rPr>
        <w:t xml:space="preserve">Abiem Šalims pasirašius Paslaugų </w:t>
      </w:r>
      <w:r w:rsidRPr="00087836">
        <w:rPr>
          <w:rFonts w:ascii="Trebuchet MS" w:hAnsi="Trebuchet MS"/>
          <w:bCs/>
          <w:sz w:val="22"/>
          <w:lang w:eastAsia="zh-CN"/>
        </w:rPr>
        <w:t xml:space="preserve">perdavimo–priėmimo </w:t>
      </w:r>
      <w:r w:rsidRPr="00087836">
        <w:rPr>
          <w:rFonts w:ascii="Trebuchet MS" w:hAnsi="Trebuchet MS"/>
          <w:sz w:val="22"/>
          <w:lang w:eastAsia="zh-CN"/>
        </w:rPr>
        <w:t xml:space="preserve">aktą, Paslaugų teikėjas įsipareigoja ne vėliau kaip per 2 (dvi) kalendorines dienas pateikti Sąskaitą. </w:t>
      </w:r>
      <w:bookmarkEnd w:id="19"/>
    </w:p>
    <w:p w14:paraId="5A31E118"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5.6. Paslaugų teikėjo išrašoma Sąskaita privalo atitikti įstatymų reikalavimus. Be to, Paslaugų teikėjo išrašomoje Sąskaitoje papildomai privalo būti nurodytas Paslaugų teikėjo PVM mokėtojo kodas bei Sutarties numeris ir data, Šalių atsakingų asmenų kontaktai. </w:t>
      </w:r>
      <w:r w:rsidRPr="00087836">
        <w:rPr>
          <w:rFonts w:ascii="Trebuchet MS" w:hAnsi="Trebuchet MS"/>
          <w:color w:val="000000"/>
          <w:sz w:val="22"/>
          <w:lang w:eastAsia="zh-CN"/>
        </w:rPr>
        <w:t>Jei Paslaugų suteikimo data nesutampa su Sąskaitos  išrašymo diena, išrašomoje Sąskaitoje turi būti nurodoma atliktų Paslaugų perdavimo</w:t>
      </w:r>
      <w:r w:rsidRPr="00087836">
        <w:rPr>
          <w:rFonts w:ascii="Trebuchet MS" w:hAnsi="Trebuchet MS"/>
          <w:color w:val="000000"/>
          <w:spacing w:val="-6"/>
          <w:sz w:val="22"/>
          <w:lang w:eastAsia="zh-CN"/>
        </w:rPr>
        <w:t>–</w:t>
      </w:r>
      <w:r w:rsidRPr="00087836">
        <w:rPr>
          <w:rFonts w:ascii="Trebuchet MS" w:hAnsi="Trebuchet MS"/>
          <w:color w:val="000000"/>
          <w:sz w:val="22"/>
          <w:lang w:eastAsia="zh-CN"/>
        </w:rPr>
        <w:t xml:space="preserve">priėmimo akto numeris ir data, </w:t>
      </w:r>
      <w:r w:rsidRPr="00087836">
        <w:rPr>
          <w:rFonts w:ascii="Trebuchet MS" w:hAnsi="Trebuchet MS"/>
          <w:sz w:val="22"/>
          <w:lang w:eastAsia="zh-CN"/>
        </w:rPr>
        <w:t xml:space="preserve">Sutarties numeriai bei pavadinimai. </w:t>
      </w:r>
    </w:p>
    <w:p w14:paraId="469537F3"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5.7. Tuo atveju, jei Paslaugų teikėjo pateikta Sąskaita neatitinka Sutarties Bendrųjų sąlygų 5.6 punkto reikalavimų, Užsakovas tokią Sąskaitą pateikia tikslinti Paslaugų teikėjui, nurodydamas nedelsiant pateikti Sąskaitą, atitinkančią Sutarties Bendrųjų sąlygų 5.6 punkto reikalavimus.</w:t>
      </w:r>
    </w:p>
    <w:p w14:paraId="65904422" w14:textId="77777777" w:rsidR="00947206" w:rsidRPr="00087836" w:rsidRDefault="00947206" w:rsidP="00947206">
      <w:pPr>
        <w:suppressAutoHyphens/>
        <w:spacing w:after="0" w:line="240" w:lineRule="auto"/>
        <w:ind w:firstLine="360"/>
        <w:jc w:val="both"/>
        <w:rPr>
          <w:rFonts w:ascii="Trebuchet MS" w:hAnsi="Trebuchet MS"/>
          <w:spacing w:val="-7"/>
          <w:sz w:val="22"/>
          <w:lang w:eastAsia="zh-CN"/>
        </w:rPr>
      </w:pPr>
      <w:r w:rsidRPr="00087836">
        <w:rPr>
          <w:rFonts w:ascii="Trebuchet MS" w:hAnsi="Trebuchet MS"/>
          <w:sz w:val="22"/>
          <w:lang w:eastAsia="zh-CN"/>
        </w:rPr>
        <w:t xml:space="preserve">5.8. </w:t>
      </w:r>
      <w:r w:rsidRPr="00087836">
        <w:rPr>
          <w:rFonts w:ascii="Trebuchet MS" w:hAnsi="Trebuchet MS"/>
          <w:spacing w:val="-7"/>
          <w:sz w:val="22"/>
          <w:lang w:eastAsia="zh-CN"/>
        </w:rPr>
        <w:t xml:space="preserve">Šalys pilnai prisiima riziką dėl galimo valiutų kurso pasikeitimo (jei toks būtų). </w:t>
      </w:r>
    </w:p>
    <w:p w14:paraId="6A92CAE7" w14:textId="7C0ED243"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bCs/>
          <w:sz w:val="22"/>
          <w:lang w:eastAsia="zh-CN"/>
        </w:rPr>
        <w:t xml:space="preserve">5.9. Apmokėjimas už tinkamai suteiktas ir priimtas Paslaugas atliekamas pasirašius Paslaugų perdavimo–priėmimo aktą </w:t>
      </w:r>
      <w:r w:rsidRPr="00087836">
        <w:rPr>
          <w:rFonts w:ascii="Trebuchet MS" w:hAnsi="Trebuchet MS"/>
          <w:color w:val="000000"/>
          <w:spacing w:val="-5"/>
          <w:sz w:val="22"/>
          <w:lang w:eastAsia="zh-CN"/>
        </w:rPr>
        <w:t xml:space="preserve">ir jo pagrindu Paslaugų teikėjo pateiktą </w:t>
      </w:r>
      <w:r w:rsidRPr="00087836">
        <w:rPr>
          <w:rFonts w:ascii="Trebuchet MS" w:hAnsi="Trebuchet MS"/>
          <w:color w:val="000000"/>
          <w:sz w:val="22"/>
          <w:lang w:eastAsia="zh-CN"/>
        </w:rPr>
        <w:t xml:space="preserve">Sąskaitą, atitinkančią šios Sutarties sąlygose nurodytus reikalavimus, bankiniu pavedimu į </w:t>
      </w:r>
      <w:r w:rsidRPr="00087836">
        <w:rPr>
          <w:rFonts w:ascii="Trebuchet MS" w:hAnsi="Trebuchet MS"/>
          <w:sz w:val="22"/>
          <w:lang w:eastAsia="zh-CN"/>
        </w:rPr>
        <w:t>Paslaugų teikėjo banko sąskaitą, nurodytą šioje Sutartyje,</w:t>
      </w:r>
      <w:r w:rsidRPr="00087836">
        <w:rPr>
          <w:rFonts w:ascii="Trebuchet MS" w:hAnsi="Trebuchet MS"/>
          <w:color w:val="000000"/>
          <w:spacing w:val="-1"/>
          <w:sz w:val="22"/>
          <w:lang w:eastAsia="zh-CN"/>
        </w:rPr>
        <w:t xml:space="preserve"> po Sąskaitos priėmimo per </w:t>
      </w:r>
      <w:r w:rsidRPr="00087836">
        <w:rPr>
          <w:rFonts w:ascii="Trebuchet MS" w:hAnsi="Trebuchet MS"/>
          <w:color w:val="000000"/>
          <w:sz w:val="22"/>
          <w:lang w:eastAsia="zh-CN"/>
        </w:rPr>
        <w:t>„</w:t>
      </w:r>
      <w:r w:rsidR="00EC1E6B">
        <w:rPr>
          <w:rFonts w:ascii="Trebuchet MS" w:hAnsi="Trebuchet MS"/>
          <w:color w:val="000000"/>
          <w:sz w:val="22"/>
          <w:lang w:eastAsia="zh-CN"/>
        </w:rPr>
        <w:t>SABIS</w:t>
      </w:r>
      <w:r w:rsidRPr="00087836">
        <w:rPr>
          <w:rFonts w:ascii="Trebuchet MS" w:hAnsi="Trebuchet MS"/>
          <w:color w:val="000000"/>
          <w:sz w:val="22"/>
          <w:lang w:eastAsia="zh-CN"/>
        </w:rPr>
        <w:t xml:space="preserve">“ </w:t>
      </w:r>
      <w:r w:rsidRPr="00087836">
        <w:rPr>
          <w:rFonts w:ascii="Trebuchet MS" w:hAnsi="Trebuchet MS"/>
          <w:color w:val="000000"/>
          <w:spacing w:val="-1"/>
          <w:sz w:val="22"/>
          <w:lang w:eastAsia="zh-CN"/>
        </w:rPr>
        <w:t>dienos</w:t>
      </w:r>
      <w:r w:rsidRPr="00087836">
        <w:rPr>
          <w:rFonts w:ascii="Trebuchet MS" w:hAnsi="Trebuchet MS"/>
          <w:sz w:val="22"/>
          <w:lang w:eastAsia="zh-CN"/>
        </w:rPr>
        <w:t xml:space="preserve">. </w:t>
      </w:r>
    </w:p>
    <w:p w14:paraId="1C7EF81B" w14:textId="77777777" w:rsidR="00947206" w:rsidRPr="00087836" w:rsidRDefault="00947206" w:rsidP="00947206">
      <w:pPr>
        <w:suppressAutoHyphens/>
        <w:spacing w:after="0" w:line="240" w:lineRule="auto"/>
        <w:ind w:firstLine="360"/>
        <w:jc w:val="both"/>
        <w:rPr>
          <w:rFonts w:ascii="Trebuchet MS" w:hAnsi="Trebuchet MS"/>
          <w:sz w:val="22"/>
          <w:lang w:eastAsia="zh-CN"/>
        </w:rPr>
      </w:pPr>
    </w:p>
    <w:p w14:paraId="4E00E4C5"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i/>
          <w:sz w:val="22"/>
        </w:rPr>
      </w:pPr>
      <w:r w:rsidRPr="00087836">
        <w:rPr>
          <w:rFonts w:ascii="Trebuchet MS" w:eastAsia="Times New Roman" w:hAnsi="Trebuchet MS"/>
          <w:b/>
          <w:bCs/>
          <w:sz w:val="22"/>
        </w:rPr>
        <w:t xml:space="preserve">6. SUTARTIES ĮVYKDYMO UŽTIKRINIMAS </w:t>
      </w:r>
      <w:r w:rsidRPr="00087836">
        <w:rPr>
          <w:rFonts w:ascii="Trebuchet MS" w:eastAsia="Times New Roman" w:hAnsi="Trebuchet MS"/>
          <w:b/>
          <w:bCs/>
          <w:i/>
          <w:sz w:val="22"/>
        </w:rPr>
        <w:t>(jei taikoma)</w:t>
      </w:r>
    </w:p>
    <w:p w14:paraId="135545EA" w14:textId="77777777" w:rsidR="00947206" w:rsidRPr="00087836" w:rsidRDefault="00947206" w:rsidP="00947206">
      <w:pPr>
        <w:tabs>
          <w:tab w:val="left" w:pos="360"/>
          <w:tab w:val="left" w:pos="709"/>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color w:val="000000"/>
          <w:sz w:val="22"/>
          <w:lang w:eastAsia="zh-CN"/>
        </w:rPr>
        <w:t xml:space="preserve">6.1. </w:t>
      </w:r>
      <w:r w:rsidRPr="00087836">
        <w:rPr>
          <w:rFonts w:ascii="Trebuchet MS" w:hAnsi="Trebuchet MS"/>
          <w:spacing w:val="-5"/>
          <w:sz w:val="22"/>
          <w:lang w:eastAsia="zh-CN"/>
        </w:rPr>
        <w:t>Sutarties</w:t>
      </w:r>
      <w:r w:rsidRPr="00087836">
        <w:rPr>
          <w:rFonts w:ascii="Trebuchet MS" w:hAnsi="Trebuchet MS"/>
          <w:spacing w:val="1"/>
          <w:sz w:val="22"/>
          <w:lang w:eastAsia="zh-CN"/>
        </w:rPr>
        <w:t xml:space="preserve"> įvykdymo užtikrinamo dydis ir būdas yra numatytas Sutarties Specialiosiose sąlygose. </w:t>
      </w:r>
    </w:p>
    <w:p w14:paraId="4967EE82" w14:textId="77777777" w:rsidR="00947206" w:rsidRPr="00087836" w:rsidRDefault="00947206" w:rsidP="00947206">
      <w:pPr>
        <w:tabs>
          <w:tab w:val="left" w:pos="360"/>
        </w:tabs>
        <w:suppressAutoHyphens/>
        <w:spacing w:after="0" w:line="240" w:lineRule="auto"/>
        <w:ind w:left="567" w:hanging="207"/>
        <w:jc w:val="both"/>
        <w:rPr>
          <w:rFonts w:ascii="Trebuchet MS" w:hAnsi="Trebuchet MS"/>
          <w:spacing w:val="1"/>
          <w:sz w:val="22"/>
          <w:lang w:eastAsia="zh-CN"/>
        </w:rPr>
      </w:pPr>
      <w:r w:rsidRPr="00087836">
        <w:rPr>
          <w:rFonts w:ascii="Trebuchet MS" w:hAnsi="Trebuchet MS"/>
          <w:spacing w:val="-5"/>
          <w:sz w:val="22"/>
          <w:lang w:eastAsia="zh-CN"/>
        </w:rPr>
        <w:t>6.2. Sutarties</w:t>
      </w:r>
      <w:r w:rsidRPr="00087836">
        <w:rPr>
          <w:rFonts w:ascii="Trebuchet MS" w:hAnsi="Trebuchet MS"/>
          <w:color w:val="000000"/>
          <w:spacing w:val="-6"/>
          <w:sz w:val="22"/>
          <w:lang w:eastAsia="zh-CN"/>
        </w:rPr>
        <w:t xml:space="preserve"> įvykdymas gali būti užtikrintas tik šiais būdais:</w:t>
      </w:r>
    </w:p>
    <w:p w14:paraId="3335DC86" w14:textId="77777777" w:rsidR="00947206" w:rsidRPr="00087836" w:rsidRDefault="00947206" w:rsidP="00947206">
      <w:pPr>
        <w:tabs>
          <w:tab w:val="left" w:pos="360"/>
        </w:tabs>
        <w:suppressAutoHyphens/>
        <w:spacing w:after="0" w:line="240" w:lineRule="auto"/>
        <w:ind w:firstLine="360"/>
        <w:jc w:val="both"/>
        <w:rPr>
          <w:rFonts w:ascii="Trebuchet MS" w:hAnsi="Trebuchet MS"/>
          <w:color w:val="000000"/>
          <w:spacing w:val="-6"/>
          <w:sz w:val="22"/>
          <w:lang w:eastAsia="zh-CN"/>
        </w:rPr>
      </w:pPr>
      <w:r w:rsidRPr="00087836">
        <w:rPr>
          <w:rFonts w:ascii="Trebuchet MS" w:hAnsi="Trebuchet MS"/>
          <w:color w:val="000000"/>
          <w:spacing w:val="-6"/>
          <w:sz w:val="22"/>
          <w:lang w:eastAsia="zh-CN"/>
        </w:rPr>
        <w:t xml:space="preserve">6.2.1. </w:t>
      </w:r>
      <w:r w:rsidRPr="00087836">
        <w:rPr>
          <w:rFonts w:ascii="Trebuchet MS" w:hAnsi="Trebuchet MS"/>
          <w:sz w:val="22"/>
          <w:lang w:eastAsia="zh-CN"/>
        </w:rPr>
        <w:t>netesybomis – bauda / delspinigiais, kurių dydis nurodytas Sutarties Specialiosiose sąlygose.</w:t>
      </w:r>
    </w:p>
    <w:p w14:paraId="3459DEB7" w14:textId="77777777" w:rsidR="00947206" w:rsidRPr="00087836" w:rsidRDefault="00947206" w:rsidP="00947206">
      <w:pPr>
        <w:suppressAutoHyphens/>
        <w:spacing w:after="0" w:line="240" w:lineRule="auto"/>
        <w:ind w:firstLine="360"/>
        <w:jc w:val="both"/>
        <w:rPr>
          <w:rFonts w:ascii="Trebuchet MS" w:hAnsi="Trebuchet MS"/>
          <w:color w:val="000000"/>
          <w:spacing w:val="-6"/>
          <w:sz w:val="22"/>
          <w:lang w:eastAsia="zh-CN"/>
        </w:rPr>
      </w:pPr>
      <w:r w:rsidRPr="00087836">
        <w:rPr>
          <w:rFonts w:ascii="Trebuchet MS" w:hAnsi="Trebuchet MS"/>
          <w:color w:val="000000"/>
          <w:spacing w:val="-6"/>
          <w:sz w:val="22"/>
          <w:lang w:eastAsia="zh-CN"/>
        </w:rPr>
        <w:t xml:space="preserve">6.2.2. pirmo pareikalavimo, Užsakovo naudai išduota banko garantija / draudimo bendrovės laidavimas. </w:t>
      </w:r>
    </w:p>
    <w:p w14:paraId="76C1EABE"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iCs/>
          <w:sz w:val="22"/>
          <w:lang w:eastAsia="zh-CN"/>
        </w:rPr>
        <w:lastRenderedPageBreak/>
        <w:t>B</w:t>
      </w:r>
      <w:r w:rsidRPr="00087836">
        <w:rPr>
          <w:rFonts w:ascii="Trebuchet MS" w:hAnsi="Trebuchet MS"/>
          <w:sz w:val="22"/>
          <w:lang w:eastAsia="zh-CN"/>
        </w:rPr>
        <w:t>anko garantija / draudimo bendrovės laidavimo raštas</w:t>
      </w:r>
      <w:r w:rsidRPr="00087836">
        <w:rPr>
          <w:rFonts w:ascii="Trebuchet MS" w:hAnsi="Trebuchet MS"/>
          <w:iCs/>
          <w:sz w:val="22"/>
          <w:lang w:eastAsia="zh-CN"/>
        </w:rPr>
        <w:t xml:space="preserve"> turi būti pasirašytas juos išdavusio subjekto kvalifikuotu elektroniniu parašu, </w:t>
      </w:r>
      <w:r w:rsidRPr="00087836">
        <w:rPr>
          <w:rFonts w:ascii="Trebuchet MS" w:hAnsi="Trebuchet MS"/>
          <w:sz w:val="22"/>
          <w:lang w:eastAsia="zh-CN"/>
        </w:rPr>
        <w:t xml:space="preserve">atitinkančiu Lietuvos Respublikos viešųjų pirkimų </w:t>
      </w:r>
      <w:r w:rsidRPr="00087836">
        <w:rPr>
          <w:rFonts w:ascii="Trebuchet MS" w:hAnsi="Trebuchet MS"/>
          <w:iCs/>
          <w:sz w:val="22"/>
          <w:lang w:eastAsia="zh-CN"/>
        </w:rPr>
        <w:t>įstatymo 22 straipsnio 11 dalies 2 ir 3 punktuose (arba juos pakeisiančiuose)</w:t>
      </w:r>
      <w:r w:rsidRPr="00087836">
        <w:rPr>
          <w:rFonts w:ascii="Trebuchet MS" w:hAnsi="Trebuchet MS"/>
          <w:sz w:val="22"/>
          <w:lang w:eastAsia="zh-CN"/>
        </w:rPr>
        <w:t xml:space="preserve"> </w:t>
      </w:r>
      <w:r w:rsidRPr="00087836">
        <w:rPr>
          <w:rFonts w:ascii="Trebuchet MS" w:hAnsi="Trebuchet MS"/>
          <w:iCs/>
          <w:sz w:val="22"/>
          <w:lang w:eastAsia="zh-CN"/>
        </w:rPr>
        <w:t xml:space="preserve">nustatytus reikalavimus. </w:t>
      </w:r>
    </w:p>
    <w:p w14:paraId="08577A2E" w14:textId="77777777" w:rsidR="00947206" w:rsidRPr="00087836" w:rsidRDefault="00947206" w:rsidP="00947206">
      <w:pPr>
        <w:tabs>
          <w:tab w:val="left" w:pos="709"/>
          <w:tab w:val="left" w:pos="900"/>
          <w:tab w:val="left" w:pos="1170"/>
        </w:tabs>
        <w:suppressAutoHyphens/>
        <w:spacing w:after="0" w:line="240" w:lineRule="auto"/>
        <w:ind w:firstLine="360"/>
        <w:jc w:val="both"/>
        <w:rPr>
          <w:rFonts w:ascii="Trebuchet MS" w:hAnsi="Trebuchet MS"/>
          <w:i/>
          <w:color w:val="000000"/>
          <w:spacing w:val="-6"/>
          <w:sz w:val="22"/>
          <w:lang w:eastAsia="zh-CN"/>
        </w:rPr>
      </w:pPr>
      <w:r w:rsidRPr="00087836">
        <w:rPr>
          <w:rFonts w:ascii="Trebuchet MS" w:hAnsi="Trebuchet MS"/>
          <w:color w:val="000000"/>
          <w:spacing w:val="-6"/>
          <w:sz w:val="22"/>
          <w:lang w:eastAsia="zh-CN"/>
        </w:rPr>
        <w:t xml:space="preserve">6.2.3. į Užsakovo sąskaitą padarytu mokėjimo pavedimu. </w:t>
      </w:r>
    </w:p>
    <w:p w14:paraId="1EF6F3A1" w14:textId="77777777" w:rsidR="00947206" w:rsidRPr="00087836" w:rsidRDefault="00947206" w:rsidP="00947206">
      <w:pPr>
        <w:tabs>
          <w:tab w:val="left" w:pos="709"/>
          <w:tab w:val="left" w:pos="900"/>
          <w:tab w:val="left" w:pos="117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color w:val="000000"/>
          <w:spacing w:val="-6"/>
          <w:sz w:val="22"/>
          <w:lang w:eastAsia="zh-CN"/>
        </w:rPr>
        <w:t xml:space="preserve">6.2.4. </w:t>
      </w:r>
      <w:r w:rsidRPr="00087836">
        <w:rPr>
          <w:rFonts w:ascii="Trebuchet MS" w:hAnsi="Trebuchet MS"/>
          <w:sz w:val="22"/>
          <w:lang w:eastAsia="zh-CN"/>
        </w:rPr>
        <w:t xml:space="preserve">Prievolių įvykdymo </w:t>
      </w:r>
      <w:r w:rsidRPr="00087836">
        <w:rPr>
          <w:rFonts w:ascii="Trebuchet MS" w:hAnsi="Trebuchet MS"/>
          <w:iCs/>
          <w:sz w:val="22"/>
          <w:lang w:eastAsia="zh-CN"/>
        </w:rPr>
        <w:t>užtikrinimą patvirtinantys dokumentai Užsakovui turi būti teikiami tik elektroniniu būdu.</w:t>
      </w:r>
    </w:p>
    <w:p w14:paraId="02ED34D1"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color w:val="000000"/>
          <w:spacing w:val="-6"/>
          <w:sz w:val="22"/>
          <w:lang w:eastAsia="zh-CN"/>
        </w:rPr>
      </w:pPr>
      <w:r w:rsidRPr="00087836">
        <w:rPr>
          <w:rFonts w:ascii="Trebuchet MS" w:hAnsi="Trebuchet MS"/>
          <w:spacing w:val="-5"/>
          <w:sz w:val="22"/>
          <w:lang w:eastAsia="zh-CN"/>
        </w:rPr>
        <w:t>6.3. Kiti</w:t>
      </w:r>
      <w:r w:rsidRPr="00087836">
        <w:rPr>
          <w:rFonts w:ascii="Trebuchet MS" w:hAnsi="Trebuchet MS"/>
          <w:color w:val="000000"/>
          <w:spacing w:val="-6"/>
          <w:sz w:val="22"/>
          <w:lang w:eastAsia="zh-CN"/>
        </w:rPr>
        <w:t xml:space="preserve">, nei nurodyti šios Sutarties 6.2.1 – 6.2.3 punktuose, Sutarties įvykdymo užtikrinimo būdai nepriimami. </w:t>
      </w:r>
    </w:p>
    <w:p w14:paraId="610FFAC8"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color w:val="000000"/>
          <w:spacing w:val="-6"/>
          <w:sz w:val="22"/>
          <w:lang w:eastAsia="zh-CN"/>
        </w:rPr>
      </w:pPr>
      <w:r w:rsidRPr="00087836">
        <w:rPr>
          <w:rFonts w:ascii="Trebuchet MS" w:hAnsi="Trebuchet MS"/>
          <w:color w:val="000000"/>
          <w:spacing w:val="-6"/>
          <w:sz w:val="22"/>
          <w:lang w:eastAsia="zh-CN"/>
        </w:rPr>
        <w:t>6.4.</w:t>
      </w:r>
      <w:r w:rsidRPr="00087836">
        <w:rPr>
          <w:rFonts w:ascii="Trebuchet MS" w:hAnsi="Trebuchet MS"/>
          <w:i/>
          <w:color w:val="000000"/>
          <w:spacing w:val="-6"/>
          <w:sz w:val="22"/>
          <w:lang w:eastAsia="zh-CN"/>
        </w:rPr>
        <w:t xml:space="preserve"> </w:t>
      </w:r>
      <w:r w:rsidRPr="00087836">
        <w:rPr>
          <w:rFonts w:ascii="Trebuchet MS" w:hAnsi="Trebuchet MS"/>
          <w:iCs/>
          <w:sz w:val="22"/>
          <w:lang w:eastAsia="zh-CN"/>
        </w:rPr>
        <w:t xml:space="preserve">Kitokiu būdu </w:t>
      </w:r>
      <w:r w:rsidRPr="00087836">
        <w:rPr>
          <w:rFonts w:ascii="Trebuchet MS" w:hAnsi="Trebuchet MS"/>
          <w:sz w:val="22"/>
          <w:lang w:eastAsia="zh-CN"/>
        </w:rPr>
        <w:t xml:space="preserve">prievolių įvykdymo </w:t>
      </w:r>
      <w:r w:rsidRPr="00087836">
        <w:rPr>
          <w:rFonts w:ascii="Trebuchet MS" w:hAnsi="Trebuchet MS"/>
          <w:iCs/>
          <w:sz w:val="22"/>
          <w:lang w:eastAsia="zh-CN"/>
        </w:rPr>
        <w:t>užtikrinimą patvirtinantys dokumentai gali būti pateikti tik tokiu atveju, jei bankas ar draudimo bendrovė neišdavinėja kvalifikuotu elektroniniu parašu pasirašytų dokumentų ir tai patys patvirtina.</w:t>
      </w:r>
    </w:p>
    <w:p w14:paraId="3D14C817"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 xml:space="preserve">6.5. </w:t>
      </w:r>
      <w:r w:rsidRPr="00087836">
        <w:rPr>
          <w:rFonts w:ascii="Trebuchet MS" w:hAnsi="Trebuchet MS"/>
          <w:spacing w:val="-5"/>
          <w:sz w:val="22"/>
          <w:lang w:eastAsia="zh-CN"/>
        </w:rPr>
        <w:t>Sutarties</w:t>
      </w:r>
      <w:r w:rsidRPr="00087836">
        <w:rPr>
          <w:rFonts w:ascii="Trebuchet MS" w:hAnsi="Trebuchet MS"/>
          <w:spacing w:val="1"/>
          <w:sz w:val="22"/>
          <w:lang w:eastAsia="zh-CN"/>
        </w:rPr>
        <w:t xml:space="preserve"> įvykdymo užtikrinimo galiojimo terminas privalo ne trumpesnis kaip </w:t>
      </w:r>
      <w:r w:rsidRPr="00087836">
        <w:rPr>
          <w:rFonts w:ascii="Trebuchet MS" w:hAnsi="Trebuchet MS"/>
          <w:sz w:val="22"/>
          <w:lang w:eastAsia="zh-CN"/>
        </w:rPr>
        <w:t>Vykdytojo visų sutartinių įsipareigojimų, įskaitant, bet neapsiribojant, netesybų mokėjimo pabaiga.</w:t>
      </w:r>
    </w:p>
    <w:p w14:paraId="614CE761"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 xml:space="preserve">6.6. Jeigu Paslaugų teikėjas Sutartyje nustatyta tvarka Sutarties nesudaro arba nepateikia Sutarties įvykdymo užtikrinimo per 10 (dešimt) kalendorinių dienų po Sutarties </w:t>
      </w:r>
      <w:r w:rsidRPr="00087836">
        <w:rPr>
          <w:rFonts w:ascii="Trebuchet MS" w:hAnsi="Trebuchet MS"/>
          <w:spacing w:val="-5"/>
          <w:sz w:val="22"/>
          <w:lang w:eastAsia="zh-CN"/>
        </w:rPr>
        <w:t>pasirašymo</w:t>
      </w:r>
      <w:r w:rsidRPr="00087836">
        <w:rPr>
          <w:rFonts w:ascii="Trebuchet MS" w:hAnsi="Trebuchet MS"/>
          <w:spacing w:val="1"/>
          <w:sz w:val="22"/>
          <w:lang w:eastAsia="zh-CN"/>
        </w:rPr>
        <w:t>, Sutartis laikoma nesudaryta, o Užsakovas įgyja teisę pasinaudoti pasiūlymo galiojimo užtikrinimu patirtų išlaidų ir nuostolių kompensavimui. Pateikus tinkamą Sutarties įvykdymo užtikrinimą, Paslaugų teikėjui per 10 (dešimt) kalendorinių dienų bus grąžintas pasiūlymo galiojimo užtikrinimas.</w:t>
      </w:r>
    </w:p>
    <w:p w14:paraId="5E5569F3"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 xml:space="preserve">6.7. </w:t>
      </w:r>
      <w:r w:rsidRPr="00087836">
        <w:rPr>
          <w:rFonts w:ascii="Trebuchet MS" w:hAnsi="Trebuchet MS"/>
          <w:spacing w:val="-5"/>
          <w:sz w:val="22"/>
          <w:lang w:eastAsia="zh-CN"/>
        </w:rPr>
        <w:t>Užsakovui</w:t>
      </w:r>
      <w:r w:rsidRPr="00087836">
        <w:rPr>
          <w:rFonts w:ascii="Trebuchet MS" w:hAnsi="Trebuchet MS"/>
          <w:spacing w:val="1"/>
          <w:sz w:val="22"/>
          <w:lang w:eastAsia="zh-CN"/>
        </w:rPr>
        <w:t xml:space="preserve"> gavus informaciją, jog bankas / draudimo bendrovę išdavęs garantiją / laidavimo raštą nebeatitinka Sutartyje keliamų reikalavimų, Paslaugų teikėjas įsipareigoja per 10 (dešimt) kalendorinių dienų nuo Užsakovo reikalavimo pateikti banko / draudimo bendrovės garantiją / laidavimo raštą atitinkančius Sutartyje nustatytus reikalavimus. Paslaugų teikėjui to nepadarius, Paslaugų teikėjas laikytinas iš esmės pažeidusiu Sutartį ir Užsakovas įgyja teisę vienašališkai nutraukti Sutartį bei reikalauti visų nuostolių atlyginimo.</w:t>
      </w:r>
    </w:p>
    <w:p w14:paraId="0DCE76D5"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6.8. Užsakovas gali pasinaudoti Sutarties įvykdymo užtikrinimu, esant bet kuriai iš žemiau nurodytų aplinkybių:</w:t>
      </w:r>
    </w:p>
    <w:p w14:paraId="44B17DE7"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6.8.1. Paslaugų teikėjas nevykdo arba netinkamai vykdo savo įsipareigojimus pagal Sutartį;</w:t>
      </w:r>
    </w:p>
    <w:p w14:paraId="6837ED6B"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6.8.2. Paslaugų teikėjas, per protingai nustatytą laikotarpį, neįvykdo Užsakovo nurodymo ištaisyti Paslaugų trūkumus;</w:t>
      </w:r>
    </w:p>
    <w:p w14:paraId="449C0E4B"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6.8.3. Paslaugų teikėjui iškeliama bankroto byla arba jis yra likviduojamas, arba sustabdo ūkinę veiklą;</w:t>
      </w:r>
    </w:p>
    <w:p w14:paraId="31DD26B8" w14:textId="77777777" w:rsidR="00947206" w:rsidRPr="00087836" w:rsidRDefault="00947206" w:rsidP="00947206">
      <w:pPr>
        <w:tabs>
          <w:tab w:val="left" w:pos="360"/>
          <w:tab w:val="left" w:pos="90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6.8.4. jei dėl bet kokių Paslaugų teikėjo veiksmų (veikimo ar neveikimo) Užsakovas patyrė nuostolius (įskaitant, bet neapribojant, papildomas išlaidas, negautas pajamas ar kitus tiesioginius ir netiesioginius nuostolius, delspinigius ir (arba) baudas);</w:t>
      </w:r>
    </w:p>
    <w:p w14:paraId="0C2321A9" w14:textId="77777777" w:rsidR="00947206" w:rsidRPr="00087836" w:rsidRDefault="00947206" w:rsidP="00947206">
      <w:pPr>
        <w:tabs>
          <w:tab w:val="left" w:pos="720"/>
          <w:tab w:val="left" w:pos="900"/>
          <w:tab w:val="left" w:pos="1080"/>
        </w:tabs>
        <w:suppressAutoHyphens/>
        <w:spacing w:after="0" w:line="240" w:lineRule="auto"/>
        <w:ind w:left="567" w:hanging="207"/>
        <w:jc w:val="both"/>
        <w:rPr>
          <w:rFonts w:ascii="Trebuchet MS" w:hAnsi="Trebuchet MS"/>
          <w:spacing w:val="1"/>
          <w:sz w:val="22"/>
          <w:lang w:eastAsia="zh-CN"/>
        </w:rPr>
      </w:pPr>
      <w:r w:rsidRPr="00087836">
        <w:rPr>
          <w:rFonts w:ascii="Trebuchet MS" w:hAnsi="Trebuchet MS"/>
          <w:spacing w:val="1"/>
          <w:sz w:val="22"/>
          <w:lang w:eastAsia="zh-CN"/>
        </w:rPr>
        <w:t>6.8.5. Paslaugų teikėjas be pateisinamos priežasties vienašališkai nutraukia Sutartį.</w:t>
      </w:r>
    </w:p>
    <w:p w14:paraId="3ACF0871" w14:textId="77777777" w:rsidR="00947206" w:rsidRPr="00087836" w:rsidRDefault="00947206" w:rsidP="00947206">
      <w:pPr>
        <w:tabs>
          <w:tab w:val="left" w:pos="0"/>
          <w:tab w:val="left" w:pos="360"/>
          <w:tab w:val="left" w:pos="1080"/>
        </w:tabs>
        <w:suppressAutoHyphens/>
        <w:spacing w:after="0" w:line="240" w:lineRule="auto"/>
        <w:ind w:firstLine="360"/>
        <w:jc w:val="both"/>
        <w:rPr>
          <w:rFonts w:ascii="Trebuchet MS" w:hAnsi="Trebuchet MS"/>
          <w:spacing w:val="1"/>
          <w:sz w:val="22"/>
          <w:lang w:eastAsia="zh-CN"/>
        </w:rPr>
      </w:pPr>
      <w:r w:rsidRPr="00087836">
        <w:rPr>
          <w:rFonts w:ascii="Trebuchet MS" w:hAnsi="Trebuchet MS"/>
          <w:spacing w:val="1"/>
          <w:sz w:val="22"/>
          <w:lang w:eastAsia="zh-CN"/>
        </w:rPr>
        <w:t xml:space="preserve">6.9. </w:t>
      </w:r>
      <w:r w:rsidRPr="00087836">
        <w:rPr>
          <w:rFonts w:ascii="Trebuchet MS" w:hAnsi="Trebuchet MS"/>
          <w:spacing w:val="-5"/>
          <w:sz w:val="22"/>
          <w:lang w:eastAsia="zh-CN"/>
        </w:rPr>
        <w:t>Sutarties</w:t>
      </w:r>
      <w:r w:rsidRPr="00087836">
        <w:rPr>
          <w:rFonts w:ascii="Trebuchet MS" w:hAnsi="Trebuchet MS"/>
          <w:spacing w:val="1"/>
          <w:sz w:val="22"/>
          <w:lang w:eastAsia="zh-CN"/>
        </w:rPr>
        <w:t xml:space="preserve"> įvykdymo užtikrinimas Paslaugų teikėjui grąžinamas per 10 (dešimt) kalendorinių dienų po Paslaugų teikėjo pilno sutartinių įsipareigojimų įvykdymo.</w:t>
      </w:r>
    </w:p>
    <w:p w14:paraId="3383ABCC" w14:textId="77777777" w:rsidR="00947206" w:rsidRPr="00087836" w:rsidRDefault="00947206" w:rsidP="00947206">
      <w:pPr>
        <w:tabs>
          <w:tab w:val="left" w:pos="0"/>
          <w:tab w:val="left" w:pos="360"/>
          <w:tab w:val="left" w:pos="1080"/>
        </w:tabs>
        <w:suppressAutoHyphens/>
        <w:spacing w:after="0" w:line="240" w:lineRule="auto"/>
        <w:ind w:firstLine="360"/>
        <w:jc w:val="both"/>
        <w:rPr>
          <w:rFonts w:ascii="Trebuchet MS" w:hAnsi="Trebuchet MS"/>
          <w:color w:val="000000"/>
          <w:sz w:val="22"/>
          <w:lang w:eastAsia="zh-CN"/>
        </w:rPr>
      </w:pPr>
      <w:r w:rsidRPr="00087836">
        <w:rPr>
          <w:rFonts w:ascii="Trebuchet MS" w:hAnsi="Trebuchet MS"/>
          <w:spacing w:val="1"/>
          <w:sz w:val="22"/>
          <w:lang w:eastAsia="zh-CN"/>
        </w:rPr>
        <w:t xml:space="preserve">6.10. </w:t>
      </w:r>
      <w:r w:rsidRPr="00087836">
        <w:rPr>
          <w:rFonts w:ascii="Trebuchet MS" w:hAnsi="Trebuchet MS"/>
          <w:spacing w:val="-5"/>
          <w:sz w:val="22"/>
          <w:lang w:eastAsia="zh-CN"/>
        </w:rPr>
        <w:t>Sutarties</w:t>
      </w:r>
      <w:r w:rsidRPr="00087836">
        <w:rPr>
          <w:rFonts w:ascii="Trebuchet MS" w:hAnsi="Trebuchet MS"/>
          <w:sz w:val="22"/>
          <w:lang w:eastAsia="zh-CN"/>
        </w:rPr>
        <w:t xml:space="preserve"> įvykdymo užtikrinimas yra skirtas visų Paslaugų teikėjo sutartinių įsipareigojimų įvykdymo užtikrinimui, įskaitant, bet neapsiribojant, netesybų mokėjimui užtikrinti. </w:t>
      </w:r>
      <w:r w:rsidRPr="00087836">
        <w:rPr>
          <w:rFonts w:ascii="Trebuchet MS" w:hAnsi="Trebuchet MS"/>
          <w:color w:val="000000"/>
          <w:sz w:val="22"/>
          <w:lang w:eastAsia="zh-CN"/>
        </w:rPr>
        <w:t xml:space="preserve">Jei Sutartis yra nutraukiama dėl bet kokios priežasties, Sutarties įvykdymo užtikrinimas gali būti panaudotas bet kokiai iš Paslaugų teikėjo Užsakovui priklausančiai pinigų sumai susigrąžinti. Sutarties įvykdymo užtikrinamu Užsakovas gali pasinaudoti, nepriklausomai nuo Sutarties nutraukimo. </w:t>
      </w:r>
    </w:p>
    <w:p w14:paraId="5D62754B"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color w:val="000000"/>
          <w:sz w:val="22"/>
          <w:lang w:eastAsia="zh-CN"/>
        </w:rPr>
        <w:t xml:space="preserve">6.11. Jei Sutarties galiojimas pratęsiamas, atitinkamai tam laikotarpiui </w:t>
      </w:r>
      <w:r w:rsidRPr="00087836">
        <w:rPr>
          <w:rFonts w:ascii="Trebuchet MS" w:hAnsi="Trebuchet MS"/>
          <w:sz w:val="22"/>
          <w:lang w:eastAsia="zh-CN"/>
        </w:rPr>
        <w:t xml:space="preserve">Sutarties vykdymas privalo būti užtikrintas, kaip nurodyta Sutarties Specialiųjų sąlygų 6 skyriuje, ir Užsakovui pateiktas per 10 (dešimt) kalendorinių dienų. </w:t>
      </w:r>
    </w:p>
    <w:p w14:paraId="253AA35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sidDel="00BF59E5">
        <w:rPr>
          <w:rFonts w:ascii="Trebuchet MS" w:eastAsia="Times New Roman" w:hAnsi="Trebuchet MS" w:cs="TimesLT"/>
          <w:sz w:val="22"/>
          <w:lang w:eastAsia="zh-CN"/>
        </w:rPr>
        <w:t xml:space="preserve"> </w:t>
      </w:r>
    </w:p>
    <w:p w14:paraId="55988244"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7. PASLAUGŲ TEIKIMAS, PERDAVIMAS IR PRIĖMIMAS</w:t>
      </w:r>
      <w:r w:rsidRPr="00087836" w:rsidDel="00864D0D">
        <w:rPr>
          <w:rFonts w:ascii="Trebuchet MS" w:eastAsia="Times New Roman" w:hAnsi="Trebuchet MS"/>
          <w:b/>
          <w:bCs/>
          <w:sz w:val="22"/>
        </w:rPr>
        <w:t xml:space="preserve"> </w:t>
      </w:r>
    </w:p>
    <w:p w14:paraId="56CA3FBF" w14:textId="77777777" w:rsidR="00947206" w:rsidRPr="00087836" w:rsidRDefault="00947206" w:rsidP="00947206">
      <w:pPr>
        <w:widowControl w:val="0"/>
        <w:tabs>
          <w:tab w:val="left" w:pos="1134"/>
        </w:tabs>
        <w:suppressAutoHyphens/>
        <w:spacing w:after="0" w:line="240" w:lineRule="auto"/>
        <w:ind w:firstLine="360"/>
        <w:jc w:val="both"/>
        <w:outlineLvl w:val="1"/>
        <w:rPr>
          <w:rFonts w:ascii="Trebuchet MS" w:hAnsi="Trebuchet MS"/>
          <w:sz w:val="22"/>
          <w:lang w:eastAsia="zh-CN"/>
        </w:rPr>
      </w:pPr>
      <w:bookmarkStart w:id="21" w:name="_Toc30497324"/>
      <w:r w:rsidRPr="00087836">
        <w:rPr>
          <w:rFonts w:ascii="Trebuchet MS" w:hAnsi="Trebuchet MS"/>
          <w:sz w:val="22"/>
          <w:lang w:eastAsia="zh-CN"/>
        </w:rPr>
        <w:t xml:space="preserve">7.1. </w:t>
      </w:r>
      <w:bookmarkStart w:id="22" w:name="_Toc438559489"/>
      <w:bookmarkStart w:id="23" w:name="_Toc438559816"/>
      <w:r w:rsidRPr="00087836">
        <w:rPr>
          <w:rFonts w:ascii="Trebuchet MS" w:hAnsi="Trebuchet MS"/>
          <w:sz w:val="22"/>
          <w:lang w:eastAsia="zh-CN"/>
        </w:rPr>
        <w:t>Paslaugų teikėjas įsipareigoja savo lėšomis laiku suteikti Užsakovui Paslaugas Sutarties Specialiosiose sąlygose nurodytoje (-</w:t>
      </w:r>
      <w:proofErr w:type="spellStart"/>
      <w:r w:rsidRPr="00087836">
        <w:rPr>
          <w:rFonts w:ascii="Trebuchet MS" w:hAnsi="Trebuchet MS"/>
          <w:sz w:val="22"/>
          <w:lang w:eastAsia="zh-CN"/>
        </w:rPr>
        <w:t>ose</w:t>
      </w:r>
      <w:proofErr w:type="spellEnd"/>
      <w:r w:rsidRPr="00087836">
        <w:rPr>
          <w:rFonts w:ascii="Trebuchet MS" w:hAnsi="Trebuchet MS"/>
          <w:sz w:val="22"/>
          <w:lang w:eastAsia="zh-CN"/>
        </w:rPr>
        <w:t xml:space="preserve">) vietose, </w:t>
      </w:r>
      <w:r w:rsidRPr="00087836">
        <w:rPr>
          <w:rFonts w:ascii="Trebuchet MS" w:hAnsi="Trebuchet MS"/>
          <w:bCs/>
          <w:sz w:val="22"/>
          <w:lang w:eastAsia="zh-CN"/>
        </w:rPr>
        <w:t>o Užsakovas įsipareigoja priimti tinkamai ir laiku suteiktas Paslaugas ir sumokėti Paslaugų teikėjui už priimtas Paslaugas Sutartyje numatytą kainą, Sutartyje numatytomis sąlygomis ir terminais</w:t>
      </w:r>
      <w:r w:rsidRPr="00087836">
        <w:rPr>
          <w:rFonts w:ascii="Trebuchet MS" w:hAnsi="Trebuchet MS"/>
          <w:sz w:val="22"/>
          <w:lang w:eastAsia="zh-CN"/>
        </w:rPr>
        <w:t>.</w:t>
      </w:r>
      <w:bookmarkEnd w:id="21"/>
      <w:bookmarkEnd w:id="22"/>
      <w:bookmarkEnd w:id="23"/>
    </w:p>
    <w:p w14:paraId="27FC6272" w14:textId="77777777" w:rsidR="00947206" w:rsidRPr="00087836" w:rsidRDefault="00947206" w:rsidP="00947206">
      <w:pPr>
        <w:suppressAutoHyphens/>
        <w:autoSpaceDE w:val="0"/>
        <w:spacing w:after="0" w:line="240" w:lineRule="auto"/>
        <w:ind w:firstLine="360"/>
        <w:jc w:val="both"/>
        <w:rPr>
          <w:rFonts w:ascii="Trebuchet MS" w:hAnsi="Trebuchet MS" w:cs="TimesLT"/>
          <w:sz w:val="22"/>
          <w:lang w:eastAsia="zh-CN"/>
        </w:rPr>
      </w:pPr>
      <w:r w:rsidRPr="00087836">
        <w:rPr>
          <w:rFonts w:ascii="Trebuchet MS" w:hAnsi="Trebuchet MS" w:cs="TimesLT"/>
          <w:sz w:val="22"/>
          <w:lang w:eastAsia="zh-CN"/>
        </w:rPr>
        <w:t>7.2. Suteikus Paslaugas anksčiau nei nurodyta Sutartyje, jos gali būti priimtos tik tuo atveju, jei iš anksto buvo raštu suderinta su  Užsakovu. </w:t>
      </w:r>
    </w:p>
    <w:p w14:paraId="18598403" w14:textId="77777777" w:rsidR="00947206" w:rsidRPr="00087836" w:rsidRDefault="00947206" w:rsidP="00947206">
      <w:pPr>
        <w:suppressAutoHyphens/>
        <w:autoSpaceDE w:val="0"/>
        <w:spacing w:after="0" w:line="240" w:lineRule="auto"/>
        <w:ind w:firstLine="360"/>
        <w:jc w:val="both"/>
        <w:rPr>
          <w:rFonts w:ascii="Trebuchet MS" w:hAnsi="Trebuchet MS" w:cs="TimesLT"/>
          <w:sz w:val="22"/>
          <w:lang w:eastAsia="zh-CN"/>
        </w:rPr>
      </w:pPr>
      <w:r w:rsidRPr="00087836">
        <w:rPr>
          <w:rFonts w:ascii="Trebuchet MS" w:hAnsi="Trebuchet MS" w:cs="TimesLT"/>
          <w:sz w:val="22"/>
          <w:lang w:eastAsia="zh-CN"/>
        </w:rPr>
        <w:t xml:space="preserve">7.3. Be Užsakovo raštiško sutikimo negalimas joks Paslaugų teikimo, teikimo grafiko </w:t>
      </w:r>
      <w:r w:rsidRPr="00087836">
        <w:rPr>
          <w:rFonts w:ascii="Trebuchet MS" w:hAnsi="Trebuchet MS" w:cs="TimesLT"/>
          <w:i/>
          <w:sz w:val="22"/>
          <w:lang w:eastAsia="zh-CN"/>
        </w:rPr>
        <w:t xml:space="preserve">(jei toks yra) </w:t>
      </w:r>
      <w:r w:rsidRPr="00087836">
        <w:rPr>
          <w:rFonts w:ascii="Trebuchet MS" w:hAnsi="Trebuchet MS" w:cs="TimesLT"/>
          <w:sz w:val="22"/>
          <w:lang w:eastAsia="zh-CN"/>
        </w:rPr>
        <w:t>termino keitimas.</w:t>
      </w:r>
    </w:p>
    <w:p w14:paraId="3D2A1D57" w14:textId="77777777" w:rsidR="00947206" w:rsidRPr="00087836" w:rsidRDefault="00947206" w:rsidP="00947206">
      <w:pPr>
        <w:suppressAutoHyphens/>
        <w:autoSpaceDE w:val="0"/>
        <w:spacing w:after="0" w:line="240" w:lineRule="auto"/>
        <w:ind w:firstLine="360"/>
        <w:jc w:val="both"/>
        <w:rPr>
          <w:rFonts w:ascii="Trebuchet MS" w:hAnsi="Trebuchet MS" w:cs="TimesLT"/>
          <w:i/>
          <w:iCs/>
          <w:sz w:val="22"/>
          <w:lang w:eastAsia="zh-CN"/>
        </w:rPr>
      </w:pPr>
      <w:r w:rsidRPr="00087836">
        <w:rPr>
          <w:rFonts w:ascii="Trebuchet MS" w:hAnsi="Trebuchet MS" w:cs="TimesLT"/>
          <w:sz w:val="22"/>
          <w:lang w:eastAsia="zh-CN"/>
        </w:rPr>
        <w:t>7.4. Paslaugos teikiamos ir perduodamos Sutarties Specialiosiose sąlygose ir / ar jos prieduose nurodytu adresu/</w:t>
      </w:r>
      <w:proofErr w:type="spellStart"/>
      <w:r w:rsidRPr="00087836">
        <w:rPr>
          <w:rFonts w:ascii="Trebuchet MS" w:hAnsi="Trebuchet MS" w:cs="TimesLT"/>
          <w:sz w:val="22"/>
          <w:lang w:eastAsia="zh-CN"/>
        </w:rPr>
        <w:t>ais</w:t>
      </w:r>
      <w:proofErr w:type="spellEnd"/>
      <w:r w:rsidRPr="00087836">
        <w:rPr>
          <w:rFonts w:ascii="Trebuchet MS" w:hAnsi="Trebuchet MS" w:cs="TimesLT"/>
          <w:sz w:val="22"/>
          <w:lang w:eastAsia="zh-CN"/>
        </w:rPr>
        <w:t>.</w:t>
      </w:r>
    </w:p>
    <w:p w14:paraId="13B45991" w14:textId="77777777" w:rsidR="00947206" w:rsidRPr="00087836" w:rsidRDefault="00947206" w:rsidP="00947206">
      <w:pPr>
        <w:suppressAutoHyphens/>
        <w:autoSpaceDE w:val="0"/>
        <w:spacing w:after="0" w:line="240" w:lineRule="auto"/>
        <w:ind w:firstLine="360"/>
        <w:jc w:val="both"/>
        <w:rPr>
          <w:rFonts w:ascii="Trebuchet MS" w:hAnsi="Trebuchet MS" w:cs="TimesLT"/>
          <w:sz w:val="22"/>
          <w:lang w:eastAsia="zh-CN"/>
        </w:rPr>
      </w:pPr>
      <w:r w:rsidRPr="00087836">
        <w:rPr>
          <w:rFonts w:ascii="Trebuchet MS" w:hAnsi="Trebuchet MS" w:cs="TimesLT"/>
          <w:sz w:val="22"/>
          <w:lang w:eastAsia="zh-CN"/>
        </w:rPr>
        <w:t>7.5. Paslaugų suteikimo data yra Paslaugų perdavimo</w:t>
      </w:r>
      <w:r w:rsidRPr="00087836">
        <w:rPr>
          <w:rFonts w:ascii="Trebuchet MS" w:hAnsi="Trebuchet MS" w:cs="TimesLT"/>
          <w:bCs/>
          <w:sz w:val="22"/>
          <w:lang w:eastAsia="zh-CN"/>
        </w:rPr>
        <w:t>–</w:t>
      </w:r>
      <w:r w:rsidRPr="00087836">
        <w:rPr>
          <w:rFonts w:ascii="Trebuchet MS" w:hAnsi="Trebuchet MS" w:cs="TimesLT"/>
          <w:sz w:val="22"/>
          <w:lang w:eastAsia="zh-CN"/>
        </w:rPr>
        <w:t xml:space="preserve">priėmimo </w:t>
      </w:r>
      <w:r w:rsidRPr="00087836">
        <w:rPr>
          <w:rFonts w:ascii="Trebuchet MS" w:hAnsi="Trebuchet MS" w:cs="TimesLT"/>
          <w:spacing w:val="-2"/>
          <w:sz w:val="22"/>
          <w:lang w:eastAsia="zh-CN"/>
        </w:rPr>
        <w:t xml:space="preserve">akto pasirašymo diena. </w:t>
      </w:r>
      <w:r w:rsidRPr="00087836">
        <w:rPr>
          <w:rFonts w:ascii="Trebuchet MS" w:hAnsi="Trebuchet MS" w:cs="TimesLT"/>
          <w:sz w:val="22"/>
          <w:lang w:eastAsia="zh-CN"/>
        </w:rPr>
        <w:t>Paslaugų perdavimo</w:t>
      </w:r>
      <w:r w:rsidRPr="00087836">
        <w:rPr>
          <w:rFonts w:ascii="Trebuchet MS" w:hAnsi="Trebuchet MS" w:cs="TimesLT"/>
          <w:bCs/>
          <w:sz w:val="22"/>
          <w:lang w:eastAsia="zh-CN"/>
        </w:rPr>
        <w:t>–</w:t>
      </w:r>
      <w:r w:rsidRPr="00087836">
        <w:rPr>
          <w:rFonts w:ascii="Trebuchet MS" w:hAnsi="Trebuchet MS" w:cs="TimesLT"/>
          <w:sz w:val="22"/>
          <w:lang w:eastAsia="zh-CN"/>
        </w:rPr>
        <w:t>priėmimo aktą pasirašo Užsakovo ir Paslaugų teikėjo atsakingi atstovai.</w:t>
      </w:r>
    </w:p>
    <w:p w14:paraId="08DCC3AE" w14:textId="77777777" w:rsidR="00947206" w:rsidRPr="00087836" w:rsidRDefault="00947206" w:rsidP="00947206">
      <w:pPr>
        <w:suppressAutoHyphens/>
        <w:autoSpaceDE w:val="0"/>
        <w:spacing w:after="0" w:line="240" w:lineRule="auto"/>
        <w:ind w:firstLine="360"/>
        <w:jc w:val="both"/>
        <w:rPr>
          <w:rFonts w:ascii="Trebuchet MS" w:hAnsi="Trebuchet MS" w:cs="TimesLT"/>
          <w:sz w:val="22"/>
          <w:lang w:eastAsia="zh-CN"/>
        </w:rPr>
      </w:pPr>
      <w:r w:rsidRPr="00087836">
        <w:rPr>
          <w:rFonts w:ascii="Trebuchet MS" w:hAnsi="Trebuchet MS" w:cs="TimesLT"/>
          <w:sz w:val="22"/>
          <w:lang w:eastAsia="zh-CN"/>
        </w:rPr>
        <w:lastRenderedPageBreak/>
        <w:t xml:space="preserve">7.6. Paslaugų perdavimo–priėmimo aktą Užsakovas </w:t>
      </w:r>
      <w:r w:rsidRPr="00087836">
        <w:rPr>
          <w:rFonts w:ascii="Trebuchet MS" w:hAnsi="Trebuchet MS" w:cs="TimesLT"/>
          <w:spacing w:val="-2"/>
          <w:sz w:val="22"/>
          <w:lang w:eastAsia="zh-CN"/>
        </w:rPr>
        <w:t xml:space="preserve">privalo pasirašyti ne ilgiau kaip per 5 (penkias) kalendorines dienas nuo faktinio </w:t>
      </w:r>
      <w:r w:rsidRPr="00087836">
        <w:rPr>
          <w:rFonts w:ascii="Trebuchet MS" w:hAnsi="Trebuchet MS" w:cs="TimesLT"/>
          <w:sz w:val="22"/>
          <w:lang w:eastAsia="zh-CN"/>
        </w:rPr>
        <w:t>Paslaugų</w:t>
      </w:r>
      <w:r w:rsidRPr="00087836">
        <w:rPr>
          <w:rFonts w:ascii="Trebuchet MS" w:hAnsi="Trebuchet MS" w:cs="TimesLT"/>
          <w:spacing w:val="-2"/>
          <w:sz w:val="22"/>
          <w:lang w:eastAsia="zh-CN"/>
        </w:rPr>
        <w:t xml:space="preserve"> suteikimo, o nustatęs, kad </w:t>
      </w:r>
      <w:r w:rsidRPr="00087836">
        <w:rPr>
          <w:rFonts w:ascii="Trebuchet MS" w:hAnsi="Trebuchet MS" w:cs="TimesLT"/>
          <w:sz w:val="22"/>
          <w:lang w:eastAsia="zh-CN"/>
        </w:rPr>
        <w:t>Paslaugos turi trūkumų, neatitinka Sutarties ir / ar jos priedų reikalavimų, išsiunčia Paslaugų teikėjui pranešimą apie nepriėmimą, kuriame turi būti nurodytos Paslaugų nepriėmimo priežastys, ir kuriuo Paslaugų teikėjas kviečiamas dalyvauti surašant aktą dėl Paslaugų trūkumų.</w:t>
      </w:r>
      <w:r w:rsidRPr="00087836">
        <w:rPr>
          <w:rFonts w:ascii="Trebuchet MS" w:hAnsi="Trebuchet MS" w:cs="TimesLT"/>
          <w:spacing w:val="-2"/>
          <w:sz w:val="22"/>
          <w:lang w:eastAsia="zh-CN"/>
        </w:rPr>
        <w:t xml:space="preserve"> Užsakovui nepasirašius Paslaugų </w:t>
      </w:r>
      <w:r w:rsidRPr="00087836">
        <w:rPr>
          <w:rFonts w:ascii="Trebuchet MS" w:hAnsi="Trebuchet MS" w:cs="TimesLT"/>
          <w:sz w:val="22"/>
          <w:lang w:eastAsia="zh-CN"/>
        </w:rPr>
        <w:t>perdavimo</w:t>
      </w:r>
      <w:r w:rsidRPr="00087836">
        <w:rPr>
          <w:rFonts w:ascii="Trebuchet MS" w:hAnsi="Trebuchet MS" w:cs="TimesLT"/>
          <w:bCs/>
          <w:sz w:val="22"/>
          <w:lang w:eastAsia="zh-CN"/>
        </w:rPr>
        <w:t>–</w:t>
      </w:r>
      <w:r w:rsidRPr="00087836">
        <w:rPr>
          <w:rFonts w:ascii="Trebuchet MS" w:hAnsi="Trebuchet MS" w:cs="TimesLT"/>
          <w:sz w:val="22"/>
          <w:lang w:eastAsia="zh-CN"/>
        </w:rPr>
        <w:t>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184B9FF0"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pacing w:val="-2"/>
          <w:sz w:val="22"/>
          <w:lang w:eastAsia="zh-CN"/>
        </w:rPr>
        <w:t>7.7</w:t>
      </w:r>
      <w:r w:rsidRPr="00087836">
        <w:rPr>
          <w:rFonts w:ascii="Trebuchet MS" w:hAnsi="Trebuchet MS"/>
          <w:sz w:val="22"/>
          <w:lang w:eastAsia="zh-CN"/>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284376BB"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7.8. Paslaugų teikėjas Paslaugų trūkumus privalo pašalinti per Sutarties Specialiųjų sąlygų 4.3 p. nustatytą terminą savo sąskaita, Užsakovas neatlygina jokių su tuo susijusių Paslaugų teikėjo turėtų išlaidų ar nuostolių. </w:t>
      </w:r>
    </w:p>
    <w:p w14:paraId="3F2EB4C8"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7DDA361E" w14:textId="77777777" w:rsidR="00947206" w:rsidRPr="00087836" w:rsidRDefault="00947206" w:rsidP="00947206">
      <w:pPr>
        <w:suppressAutoHyphens/>
        <w:spacing w:after="0" w:line="240" w:lineRule="auto"/>
        <w:ind w:firstLine="357"/>
        <w:jc w:val="both"/>
        <w:rPr>
          <w:rFonts w:ascii="Trebuchet MS" w:hAnsi="Trebuchet MS"/>
          <w:sz w:val="22"/>
          <w:lang w:eastAsia="zh-CN"/>
        </w:rPr>
      </w:pPr>
      <w:r w:rsidRPr="00087836">
        <w:rPr>
          <w:rFonts w:ascii="Trebuchet MS" w:hAnsi="Trebuchet MS"/>
          <w:sz w:val="22"/>
          <w:lang w:eastAsia="zh-CN"/>
        </w:rPr>
        <w:t>7.10. Paslaugų teikėjas kartu su Paslaugų perdavimo–priėmimo aktu turi pateikti Užsakovui visus dokumentus (dokumentai turi būti originalo kalba bei pateiktas patvirtintas vertimas į lietuvių kalbą.</w:t>
      </w:r>
      <w:r w:rsidRPr="00087836">
        <w:rPr>
          <w:rFonts w:ascii="Trebuchet MS" w:hAnsi="Trebuchet MS"/>
          <w:color w:val="000000"/>
          <w:sz w:val="22"/>
          <w:lang w:eastAsia="zh-CN"/>
        </w:rPr>
        <w:t xml:space="preserve"> Vertimo patvirtinimas laikomas tinkamu, jei išverstas dokumentas yra patvirtintas vertėjo parašu ir vertimų biuro antspaudu</w:t>
      </w:r>
      <w:r w:rsidRPr="00087836">
        <w:rPr>
          <w:rFonts w:ascii="Trebuchet MS" w:hAnsi="Trebuchet MS"/>
          <w:sz w:val="22"/>
          <w:lang w:eastAsia="zh-CN"/>
        </w:rPr>
        <w:t>), kurie būtini gautos Paslaugos rezultatų naudojimui (</w:t>
      </w:r>
      <w:r w:rsidRPr="00087836">
        <w:rPr>
          <w:rFonts w:ascii="Trebuchet MS" w:hAnsi="Trebuchet MS"/>
          <w:i/>
          <w:sz w:val="22"/>
          <w:lang w:eastAsia="zh-CN"/>
        </w:rPr>
        <w:t>jei taikoma</w:t>
      </w:r>
      <w:r w:rsidRPr="00087836">
        <w:rPr>
          <w:rFonts w:ascii="Trebuchet MS" w:hAnsi="Trebuchet MS"/>
          <w:sz w:val="22"/>
          <w:lang w:eastAsia="zh-CN"/>
        </w:rPr>
        <w:t>).</w:t>
      </w:r>
    </w:p>
    <w:p w14:paraId="375B1875" w14:textId="77777777" w:rsidR="00947206" w:rsidRPr="00087836" w:rsidRDefault="00947206" w:rsidP="00947206">
      <w:pPr>
        <w:suppressAutoHyphens/>
        <w:spacing w:after="0" w:line="240" w:lineRule="auto"/>
        <w:ind w:right="-1" w:firstLine="357"/>
        <w:jc w:val="both"/>
        <w:rPr>
          <w:rFonts w:ascii="Trebuchet MS" w:hAnsi="Trebuchet MS"/>
          <w:sz w:val="22"/>
          <w:lang w:eastAsia="zh-CN"/>
        </w:rPr>
      </w:pPr>
      <w:r w:rsidRPr="00087836">
        <w:rPr>
          <w:rFonts w:ascii="Trebuchet MS" w:hAnsi="Trebuchet MS"/>
          <w:sz w:val="22"/>
          <w:lang w:eastAsia="zh-CN"/>
        </w:rPr>
        <w:t>7.11. Jei Paslaugos teikiamos etapais, Paslaugų teikimo, perdavimo ir priėmimo tvarka nustatoma sekanti:</w:t>
      </w:r>
    </w:p>
    <w:p w14:paraId="3CC60836" w14:textId="77777777" w:rsidR="00947206" w:rsidRPr="00087836" w:rsidRDefault="00947206" w:rsidP="00947206">
      <w:pPr>
        <w:suppressAutoHyphens/>
        <w:spacing w:after="0" w:line="240" w:lineRule="auto"/>
        <w:ind w:right="-1" w:firstLine="357"/>
        <w:jc w:val="both"/>
        <w:rPr>
          <w:rFonts w:ascii="Trebuchet MS" w:hAnsi="Trebuchet MS"/>
          <w:sz w:val="22"/>
          <w:lang w:eastAsia="zh-CN"/>
        </w:rPr>
      </w:pPr>
      <w:r w:rsidRPr="00087836">
        <w:rPr>
          <w:rFonts w:ascii="Trebuchet MS" w:hAnsi="Trebuchet MS"/>
          <w:sz w:val="22"/>
          <w:lang w:eastAsia="zh-CN"/>
        </w:rPr>
        <w:t xml:space="preserve">7.11.1. Paslaugų teikėjas turi suteikti Paslaugas, t. y. pateikti su etapo atlikimu susijusius dokumentus ir gauti Užsakovo patvirtinimą raštu arba elektroniniu paštu iki Paslaugų teikimo termino (etapo) pabaigos. </w:t>
      </w:r>
    </w:p>
    <w:p w14:paraId="1435D2F1" w14:textId="77777777" w:rsidR="00947206" w:rsidRPr="00087836" w:rsidRDefault="00947206" w:rsidP="00947206">
      <w:pPr>
        <w:suppressAutoHyphens/>
        <w:spacing w:after="0" w:line="240" w:lineRule="auto"/>
        <w:ind w:right="-1" w:firstLine="357"/>
        <w:jc w:val="both"/>
        <w:rPr>
          <w:rFonts w:ascii="Trebuchet MS" w:hAnsi="Trebuchet MS"/>
          <w:sz w:val="22"/>
          <w:lang w:eastAsia="zh-CN"/>
        </w:rPr>
      </w:pPr>
      <w:r w:rsidRPr="00087836">
        <w:rPr>
          <w:rFonts w:ascii="Trebuchet MS" w:hAnsi="Trebuchet MS"/>
          <w:sz w:val="22"/>
          <w:lang w:eastAsia="zh-CN"/>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6FEA1A6D" w14:textId="77777777" w:rsidR="00947206" w:rsidRPr="00087836" w:rsidRDefault="00947206" w:rsidP="00947206">
      <w:pPr>
        <w:suppressAutoHyphens/>
        <w:spacing w:after="0" w:line="240" w:lineRule="auto"/>
        <w:ind w:right="-1" w:firstLine="357"/>
        <w:jc w:val="both"/>
        <w:rPr>
          <w:rFonts w:ascii="Trebuchet MS" w:hAnsi="Trebuchet MS"/>
          <w:sz w:val="22"/>
          <w:lang w:eastAsia="zh-CN"/>
        </w:rPr>
      </w:pPr>
      <w:r w:rsidRPr="00087836">
        <w:rPr>
          <w:rFonts w:ascii="Trebuchet MS" w:hAnsi="Trebuchet MS"/>
          <w:sz w:val="22"/>
          <w:lang w:eastAsia="zh-CN"/>
        </w:rPr>
        <w:t>7.11.3 Užsakovas patvirtins pateiktus su etapo atlikimu susijusius dokumentus arba atmes juos ir pateiks savo pastabas per 5 (penkias) kalendorines dienas nuo jų gavimo dienos.</w:t>
      </w:r>
    </w:p>
    <w:p w14:paraId="0304AE41" w14:textId="77777777" w:rsidR="00947206" w:rsidRPr="00087836" w:rsidRDefault="00947206" w:rsidP="00947206">
      <w:pPr>
        <w:suppressAutoHyphens/>
        <w:spacing w:after="0" w:line="240" w:lineRule="auto"/>
        <w:ind w:right="-1" w:firstLine="357"/>
        <w:jc w:val="both"/>
        <w:rPr>
          <w:rFonts w:ascii="Trebuchet MS" w:hAnsi="Trebuchet MS"/>
          <w:sz w:val="22"/>
          <w:lang w:eastAsia="zh-CN"/>
        </w:rPr>
      </w:pPr>
      <w:r w:rsidRPr="00087836">
        <w:rPr>
          <w:rFonts w:ascii="Trebuchet MS" w:hAnsi="Trebuchet MS"/>
          <w:sz w:val="22"/>
          <w:lang w:eastAsia="zh-CN"/>
        </w:rPr>
        <w:t>7.11.4. Atmestus dokumentus Paslaugų teikėjas turės pataisyti atsižvelgdamas į Užsakovo pastabas ir pakartotinai juos pateikti Užsakovui ne vėliau kaip per 5 (penkias) kalendorines dienas nuo jų gavimo dienos.</w:t>
      </w:r>
    </w:p>
    <w:p w14:paraId="659DA164" w14:textId="77777777" w:rsidR="00947206" w:rsidRPr="00087836" w:rsidRDefault="00947206" w:rsidP="00947206">
      <w:pPr>
        <w:suppressAutoHyphens/>
        <w:spacing w:after="0" w:line="240" w:lineRule="auto"/>
        <w:ind w:firstLine="357"/>
        <w:jc w:val="both"/>
        <w:rPr>
          <w:rFonts w:ascii="Trebuchet MS" w:hAnsi="Trebuchet MS"/>
          <w:sz w:val="22"/>
          <w:lang w:eastAsia="zh-CN"/>
        </w:rPr>
      </w:pPr>
      <w:r w:rsidRPr="00087836">
        <w:rPr>
          <w:rFonts w:ascii="Trebuchet MS" w:hAnsi="Trebuchet MS"/>
          <w:sz w:val="22"/>
          <w:lang w:eastAsia="zh-CN"/>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6B4578DB" w14:textId="77777777" w:rsidR="00947206" w:rsidRPr="00087836" w:rsidRDefault="00947206" w:rsidP="00947206">
      <w:pPr>
        <w:tabs>
          <w:tab w:val="left" w:pos="720"/>
          <w:tab w:val="left" w:pos="900"/>
        </w:tabs>
        <w:suppressAutoHyphens/>
        <w:spacing w:after="0" w:line="240" w:lineRule="auto"/>
        <w:ind w:firstLine="357"/>
        <w:jc w:val="both"/>
        <w:rPr>
          <w:rFonts w:ascii="Trebuchet MS" w:hAnsi="Trebuchet MS"/>
          <w:sz w:val="22"/>
          <w:lang w:eastAsia="zh-CN"/>
        </w:rPr>
      </w:pPr>
      <w:r w:rsidRPr="00087836">
        <w:rPr>
          <w:rFonts w:ascii="Trebuchet MS" w:hAnsi="Trebuchet MS"/>
          <w:sz w:val="22"/>
          <w:lang w:eastAsia="zh-CN"/>
        </w:rPr>
        <w:t xml:space="preserve">7.11.6. Bet kokios Užsakovo pastabos, sąlygojančios Paslaugų suteikimą įrodančių dokumentų  atmetimą, turi būti motyvuotos, </w:t>
      </w:r>
      <w:proofErr w:type="spellStart"/>
      <w:r w:rsidRPr="00087836">
        <w:rPr>
          <w:rFonts w:ascii="Trebuchet MS" w:hAnsi="Trebuchet MS"/>
          <w:sz w:val="22"/>
          <w:lang w:eastAsia="zh-CN"/>
        </w:rPr>
        <w:t>t.y</w:t>
      </w:r>
      <w:proofErr w:type="spellEnd"/>
      <w:r w:rsidRPr="00087836">
        <w:rPr>
          <w:rFonts w:ascii="Trebuchet MS" w:hAnsi="Trebuchet MS"/>
          <w:sz w:val="22"/>
          <w:lang w:eastAsia="zh-CN"/>
        </w:rPr>
        <w:t>.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633A603E"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7.11.7. Bet kurio Paslaugų etapo atlikimo terminas, susijęs su ankstesniojo Paslaugų etapo suteikimu, nebus pratęstas, jei Užsakovas nepasirašys ankstesniojo etapo Paslaugų priėmimo-perdavimo akto dėl Paslaugų teikėjo kaltės. </w:t>
      </w:r>
    </w:p>
    <w:p w14:paraId="518B1FEF"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7.11.8. Suteiktų Paslaugų etapas priimamas abiem Šalims pasirašius Paslaugų priėmimo – perdavimo aktą.</w:t>
      </w:r>
    </w:p>
    <w:p w14:paraId="615505DD" w14:textId="77777777" w:rsidR="00947206" w:rsidRPr="00087836" w:rsidRDefault="00947206" w:rsidP="00947206">
      <w:pPr>
        <w:suppressAutoHyphens/>
        <w:spacing w:after="0" w:line="240" w:lineRule="auto"/>
        <w:ind w:firstLine="360"/>
        <w:jc w:val="both"/>
        <w:rPr>
          <w:rFonts w:ascii="Trebuchet MS" w:hAnsi="Trebuchet MS"/>
          <w:color w:val="000000"/>
          <w:sz w:val="22"/>
          <w:lang w:eastAsia="zh-CN"/>
        </w:rPr>
      </w:pPr>
      <w:r w:rsidRPr="00087836">
        <w:rPr>
          <w:rFonts w:ascii="Trebuchet MS" w:hAnsi="Trebuchet MS"/>
          <w:sz w:val="22"/>
          <w:lang w:eastAsia="zh-CN"/>
        </w:rPr>
        <w:t xml:space="preserve">7.11.9. </w:t>
      </w:r>
      <w:r w:rsidRPr="00087836">
        <w:rPr>
          <w:rFonts w:ascii="Trebuchet MS" w:hAnsi="Trebuchet MS"/>
          <w:color w:val="000000"/>
          <w:sz w:val="22"/>
          <w:lang w:eastAsia="zh-CN"/>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15CEDAA9"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7.12. Abiem Šalims pasirašius Paslaugų </w:t>
      </w:r>
      <w:r w:rsidRPr="00087836">
        <w:rPr>
          <w:rFonts w:ascii="Trebuchet MS" w:hAnsi="Trebuchet MS"/>
          <w:bCs/>
          <w:sz w:val="22"/>
          <w:lang w:eastAsia="zh-CN"/>
        </w:rPr>
        <w:t xml:space="preserve">perdavimo–priėmimo </w:t>
      </w:r>
      <w:r w:rsidRPr="00087836">
        <w:rPr>
          <w:rFonts w:ascii="Trebuchet MS" w:hAnsi="Trebuchet MS"/>
          <w:sz w:val="22"/>
          <w:lang w:eastAsia="zh-CN"/>
        </w:rPr>
        <w:t xml:space="preserve">aktą, Paslaugų teikėjas, įsipareigoja ne vėliau kaip per 2 (dvi) kalendorines dienas pateikti Sąskaitą. Sąskaita turi būti išrašoma ta data, kuria Užsakovas pasirašė Paslaugų </w:t>
      </w:r>
      <w:r w:rsidRPr="00087836">
        <w:rPr>
          <w:rFonts w:ascii="Trebuchet MS" w:hAnsi="Trebuchet MS"/>
          <w:bCs/>
          <w:sz w:val="22"/>
          <w:lang w:eastAsia="zh-CN"/>
        </w:rPr>
        <w:t>perdavimo–priėmimo</w:t>
      </w:r>
      <w:r w:rsidRPr="00087836" w:rsidDel="00BD0ED9">
        <w:rPr>
          <w:rFonts w:ascii="Trebuchet MS" w:hAnsi="Trebuchet MS"/>
          <w:sz w:val="22"/>
          <w:lang w:eastAsia="zh-CN"/>
        </w:rPr>
        <w:t xml:space="preserve"> </w:t>
      </w:r>
      <w:r w:rsidRPr="00087836">
        <w:rPr>
          <w:rFonts w:ascii="Trebuchet MS" w:hAnsi="Trebuchet MS"/>
          <w:sz w:val="22"/>
          <w:lang w:eastAsia="zh-CN"/>
        </w:rPr>
        <w:t xml:space="preserve">aktą. </w:t>
      </w:r>
    </w:p>
    <w:p w14:paraId="3BA74409"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w:t>
      </w:r>
      <w:r w:rsidRPr="00087836">
        <w:rPr>
          <w:rFonts w:ascii="Trebuchet MS" w:hAnsi="Trebuchet MS"/>
          <w:sz w:val="22"/>
          <w:lang w:eastAsia="zh-CN"/>
        </w:rPr>
        <w:lastRenderedPageBreak/>
        <w:t xml:space="preserve">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1AE9E16B"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197978AD" w14:textId="77777777" w:rsidR="00947206" w:rsidRPr="00087836" w:rsidRDefault="00947206" w:rsidP="00940EA7">
      <w:pPr>
        <w:keepNext/>
        <w:keepLines/>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8. PASLAUGŲ KOKYBĖ IR GARANTINIAI ĮSIPAREIGOJIMAI</w:t>
      </w:r>
    </w:p>
    <w:p w14:paraId="64173E2A" w14:textId="77777777" w:rsidR="00947206" w:rsidRPr="00087836" w:rsidRDefault="00947206" w:rsidP="00947206">
      <w:pPr>
        <w:keepNext/>
        <w:keepLines/>
        <w:suppressAutoHyphens/>
        <w:autoSpaceDE w:val="0"/>
        <w:spacing w:after="0" w:line="240" w:lineRule="auto"/>
        <w:ind w:firstLine="357"/>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AB8CFBC" w14:textId="77777777" w:rsidR="00947206" w:rsidRPr="00087836" w:rsidRDefault="00947206" w:rsidP="00947206">
      <w:pPr>
        <w:keepNext/>
        <w:keepLines/>
        <w:suppressAutoHyphens/>
        <w:autoSpaceDE w:val="0"/>
        <w:spacing w:after="0" w:line="240" w:lineRule="auto"/>
        <w:ind w:firstLine="357"/>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8.2.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4F065083"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8.3. Garantijos negalioja, jeigu Paslaugų trūkumai atsiranda dėl to, kad Užsakovas nepaisė aptarnavimo, priežiūros ir eksploatacijos instrukcijų.</w:t>
      </w:r>
    </w:p>
    <w:p w14:paraId="404B9D0A"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8.4. Pastebėjus Paslaugų trūkumus, Užsakovas bet kuriuo garantinio termino metu gali pareikšti pretenzijas Paslaugų teikėjui dėl Paslaugų kokybės. Užsakovas surašo aktą dėl trūkumų ir išsiunčia Paslaugų teikėjui faksu ar paštu, ar pasirašytinai per kurjerį, nurodant Paslaugų teikėjui jį pasirašyti ir atsiųsti Užsakovui per 3 (tris) kalendorines dienas faksu, arba pasirašytinai per kurjerį. Paslaugų teikėjui neatsiuntus pasirašyto akto dėl trūkumų ar motyvuoto atsisakymo pripažinti trūkumus, laikoma, kad Paslaugų teikėjas trūkumus pripažino. Paslaugų teikėjui trūkumus nepripažinus, Šalys tariasi dėl nepriklausomos ekspertizės skyrimo, o nepavykus susitarti per 3 (tris) kalendorines dienas, Užsakovas savo pasirinkimu atlieka ekspertizę. Ekspertizės išlaidas padengia:</w:t>
      </w:r>
    </w:p>
    <w:p w14:paraId="2FD44E3E"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 xml:space="preserve">- jei Paslaugos atitinka Sutartyje nurodytus reikalavimus – Užsakovas,- jei Paslaugos neatitinka Sutarties reikalavimų – Paslaugų teikėjas. </w:t>
      </w:r>
    </w:p>
    <w:p w14:paraId="7ECA708B" w14:textId="77777777" w:rsidR="00947206" w:rsidRPr="00087836" w:rsidRDefault="00947206" w:rsidP="00947206">
      <w:pPr>
        <w:tabs>
          <w:tab w:val="left" w:pos="360"/>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8.5.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374C8466" w14:textId="77777777" w:rsidR="00947206" w:rsidRPr="00087836" w:rsidRDefault="00947206" w:rsidP="00947206">
      <w:pPr>
        <w:tabs>
          <w:tab w:val="left" w:pos="3060"/>
        </w:tabs>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8.6.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Sąskaitą.</w:t>
      </w:r>
    </w:p>
    <w:p w14:paraId="0D80194B"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p>
    <w:p w14:paraId="06571CBB" w14:textId="77777777" w:rsidR="00947206" w:rsidRPr="00087836" w:rsidRDefault="00947206" w:rsidP="00940EA7">
      <w:pPr>
        <w:tabs>
          <w:tab w:val="left" w:pos="480"/>
        </w:tabs>
        <w:spacing w:after="0" w:line="240" w:lineRule="auto"/>
        <w:ind w:left="540" w:hanging="540"/>
        <w:jc w:val="center"/>
        <w:rPr>
          <w:rFonts w:ascii="Trebuchet MS" w:eastAsia="Times New Roman" w:hAnsi="Trebuchet MS"/>
          <w:b/>
          <w:sz w:val="22"/>
        </w:rPr>
      </w:pPr>
      <w:r w:rsidRPr="00087836">
        <w:rPr>
          <w:rFonts w:ascii="Trebuchet MS" w:eastAsia="Times New Roman" w:hAnsi="Trebuchet MS"/>
          <w:b/>
          <w:sz w:val="22"/>
        </w:rPr>
        <w:t>9. INTELEKTINĖS IR PRAMONINĖS NUOSAVYBĖS TEISĖS</w:t>
      </w:r>
    </w:p>
    <w:p w14:paraId="56F5D42D" w14:textId="77777777" w:rsidR="00947206" w:rsidRPr="00087836" w:rsidRDefault="00947206" w:rsidP="00947206">
      <w:pPr>
        <w:tabs>
          <w:tab w:val="left" w:pos="540"/>
        </w:tabs>
        <w:suppressAutoHyphens/>
        <w:spacing w:after="0" w:line="240" w:lineRule="auto"/>
        <w:ind w:firstLine="360"/>
        <w:jc w:val="both"/>
        <w:rPr>
          <w:rFonts w:ascii="Trebuchet MS" w:hAnsi="Trebuchet MS"/>
          <w:color w:val="000000"/>
          <w:sz w:val="22"/>
          <w:lang w:eastAsia="zh-CN"/>
        </w:rPr>
      </w:pPr>
      <w:r w:rsidRPr="00087836">
        <w:rPr>
          <w:rFonts w:ascii="Trebuchet MS" w:hAnsi="Trebuchet MS"/>
          <w:color w:val="000000"/>
          <w:sz w:val="22"/>
          <w:lang w:eastAsia="zh-CN"/>
        </w:rPr>
        <w:t xml:space="preserve">9.1. Jei Sutartyje nenustatyta kitaip, Paslaugų teikėjas įsipareigoja atlyginti nuostolius Užsakovui dėl bet kokių reikalavimų, kylančių dėl </w:t>
      </w:r>
      <w:r w:rsidRPr="00087836">
        <w:rPr>
          <w:rFonts w:ascii="Trebuchet MS" w:hAnsi="Trebuchet MS"/>
          <w:sz w:val="22"/>
          <w:lang w:eastAsia="zh-CN"/>
        </w:rPr>
        <w:t>patento,</w:t>
      </w:r>
      <w:r w:rsidRPr="00087836">
        <w:rPr>
          <w:rFonts w:ascii="Trebuchet MS" w:hAnsi="Trebuchet MS"/>
          <w:color w:val="000000"/>
          <w:sz w:val="22"/>
          <w:lang w:eastAsia="zh-CN"/>
        </w:rPr>
        <w:t xml:space="preserve"> </w:t>
      </w:r>
      <w:r w:rsidRPr="00087836">
        <w:rPr>
          <w:rFonts w:ascii="Trebuchet MS" w:hAnsi="Trebuchet MS"/>
          <w:sz w:val="22"/>
          <w:lang w:eastAsia="zh-CN"/>
        </w:rPr>
        <w:t>prekių ženklo, teisės, kylančios iš paraiškų bet kurioms minėtoms teisėms įregistruoti, autoriaus teisės, duomenų bazių gamintojų (</w:t>
      </w:r>
      <w:proofErr w:type="spellStart"/>
      <w:r w:rsidRPr="00087836">
        <w:rPr>
          <w:rFonts w:ascii="Trebuchet MS" w:hAnsi="Trebuchet MS"/>
          <w:sz w:val="22"/>
          <w:lang w:eastAsia="zh-CN"/>
        </w:rPr>
        <w:t>sui</w:t>
      </w:r>
      <w:proofErr w:type="spellEnd"/>
      <w:r w:rsidRPr="00087836">
        <w:rPr>
          <w:rFonts w:ascii="Trebuchet MS" w:hAnsi="Trebuchet MS"/>
          <w:sz w:val="22"/>
          <w:lang w:eastAsia="zh-CN"/>
        </w:rPr>
        <w:t xml:space="preserve"> </w:t>
      </w:r>
      <w:proofErr w:type="spellStart"/>
      <w:r w:rsidRPr="00087836">
        <w:rPr>
          <w:rFonts w:ascii="Trebuchet MS" w:hAnsi="Trebuchet MS"/>
          <w:sz w:val="22"/>
          <w:lang w:eastAsia="zh-CN"/>
        </w:rPr>
        <w:t>generis</w:t>
      </w:r>
      <w:proofErr w:type="spellEnd"/>
      <w:r w:rsidRPr="00087836">
        <w:rPr>
          <w:rFonts w:ascii="Trebuchet MS" w:hAnsi="Trebuchet MS"/>
          <w:sz w:val="22"/>
          <w:lang w:eastAsia="zh-CN"/>
        </w:rPr>
        <w:t>) teisės, organizacijų, verslo pavadinimų ar vardų savininkų ir kitos panašios teisės ar įsipareigojimai, nepriklausomai nuo to, ar jie registruoti Lietuvoje, ar kitose šalyse, ar neregistruotini</w:t>
      </w:r>
      <w:r w:rsidRPr="00087836">
        <w:rPr>
          <w:rFonts w:ascii="Trebuchet MS" w:hAnsi="Trebuchet MS"/>
          <w:color w:val="000000"/>
          <w:sz w:val="22"/>
          <w:lang w:eastAsia="zh-CN"/>
        </w:rPr>
        <w:t>, kaip numatyta Sutartyje, išskyrus atvejus, kai toks pažeidimas atsiranda dėl Užsakovo kaltės.</w:t>
      </w:r>
    </w:p>
    <w:p w14:paraId="2FD99C90" w14:textId="77777777" w:rsidR="00947206" w:rsidRPr="00940EA7" w:rsidRDefault="00947206" w:rsidP="00947206">
      <w:pPr>
        <w:widowControl w:val="0"/>
        <w:tabs>
          <w:tab w:val="left" w:pos="1134"/>
        </w:tabs>
        <w:suppressAutoHyphens/>
        <w:spacing w:after="0" w:line="240" w:lineRule="auto"/>
        <w:ind w:firstLine="360"/>
        <w:jc w:val="both"/>
        <w:outlineLvl w:val="1"/>
        <w:rPr>
          <w:rFonts w:ascii="Trebuchet MS" w:hAnsi="Trebuchet MS"/>
          <w:sz w:val="22"/>
          <w:lang w:eastAsia="zh-CN"/>
        </w:rPr>
      </w:pPr>
      <w:bookmarkStart w:id="24" w:name="_Toc30497325"/>
      <w:r w:rsidRPr="00087836">
        <w:rPr>
          <w:rFonts w:ascii="Trebuchet MS" w:hAnsi="Trebuchet MS"/>
          <w:sz w:val="22"/>
          <w:lang w:eastAsia="zh-CN"/>
        </w:rPr>
        <w:t xml:space="preserve">9.2. Perduodamas Paslaugas (pasirašydamas tiek tarpinius, tiek galutinį suteiktų Paslaugų </w:t>
      </w:r>
      <w:r w:rsidRPr="00087836">
        <w:rPr>
          <w:rFonts w:ascii="Trebuchet MS" w:hAnsi="Trebuchet MS"/>
          <w:bCs/>
          <w:sz w:val="22"/>
          <w:lang w:eastAsia="zh-CN"/>
        </w:rPr>
        <w:t>perdavimo–priėmimo</w:t>
      </w:r>
      <w:r w:rsidRPr="00087836" w:rsidDel="00BD0ED9">
        <w:rPr>
          <w:rFonts w:ascii="Trebuchet MS" w:hAnsi="Trebuchet MS"/>
          <w:sz w:val="22"/>
          <w:lang w:eastAsia="zh-CN"/>
        </w:rPr>
        <w:t xml:space="preserve"> </w:t>
      </w:r>
      <w:r w:rsidRPr="00087836">
        <w:rPr>
          <w:rFonts w:ascii="Trebuchet MS" w:hAnsi="Trebuchet MS"/>
          <w:sz w:val="22"/>
          <w:lang w:eastAsia="zh-CN"/>
        </w:rPr>
        <w:t xml:space="preserve">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087836">
        <w:rPr>
          <w:rFonts w:ascii="Trebuchet MS" w:hAnsi="Trebuchet MS"/>
          <w:i/>
          <w:sz w:val="22"/>
          <w:lang w:eastAsia="zh-CN"/>
        </w:rPr>
        <w:t xml:space="preserve">(jei </w:t>
      </w:r>
      <w:r w:rsidRPr="00940EA7">
        <w:rPr>
          <w:rFonts w:ascii="Trebuchet MS" w:hAnsi="Trebuchet MS"/>
          <w:i/>
          <w:sz w:val="22"/>
          <w:lang w:eastAsia="zh-CN"/>
        </w:rPr>
        <w:t>taikoma).</w:t>
      </w:r>
      <w:bookmarkEnd w:id="24"/>
    </w:p>
    <w:p w14:paraId="4A580E76"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2F2FB004" w14:textId="77777777" w:rsidR="00947206" w:rsidRPr="00087836" w:rsidRDefault="00947206" w:rsidP="00940EA7">
      <w:pPr>
        <w:keepNext/>
        <w:keepLines/>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10. ŠALIŲ ATSAKOMYBĖ</w:t>
      </w:r>
    </w:p>
    <w:p w14:paraId="5380598D" w14:textId="77777777" w:rsidR="00947206" w:rsidRPr="00087836" w:rsidRDefault="00947206" w:rsidP="00947206">
      <w:pPr>
        <w:keepNext/>
        <w:keepLines/>
        <w:suppressAutoHyphens/>
        <w:autoSpaceDE w:val="0"/>
        <w:spacing w:after="0" w:line="240" w:lineRule="auto"/>
        <w:ind w:firstLine="357"/>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DF856BA"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10.2. Netesybų (delspinigių ir / ar baudų) dydis ir jų mokėjimo sąlygos nustatytos Sutarties Specialiosiose sąlygose.</w:t>
      </w:r>
    </w:p>
    <w:p w14:paraId="3B241BFA"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ir netiesioginius nuostolius ar žalą bei papildomas išlaidas.</w:t>
      </w:r>
    </w:p>
    <w:p w14:paraId="735209C7"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10.4. Delspinigių sumokėjimas neatleidžia Sutarties Šalių nuo pareigos vykdyti šioje Sutartyje prisiimtus įsipareigojimus.</w:t>
      </w:r>
    </w:p>
    <w:p w14:paraId="2D4E0DD5"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color w:val="000000"/>
          <w:sz w:val="22"/>
          <w:lang w:eastAsia="zh-CN"/>
        </w:rPr>
      </w:pPr>
      <w:r w:rsidRPr="00087836">
        <w:rPr>
          <w:rFonts w:ascii="Trebuchet MS" w:eastAsia="Times New Roman" w:hAnsi="Trebuchet MS" w:cs="TimesLT"/>
          <w:color w:val="000000"/>
          <w:sz w:val="22"/>
          <w:lang w:eastAsia="zh-CN"/>
        </w:rPr>
        <w:t xml:space="preserve">10.5. </w:t>
      </w:r>
      <w:r w:rsidRPr="00087836">
        <w:rPr>
          <w:rFonts w:ascii="Trebuchet MS" w:eastAsia="Times New Roman" w:hAnsi="Trebuchet MS" w:cs="TimesLT"/>
          <w:sz w:val="22"/>
          <w:lang w:eastAsia="zh-CN"/>
        </w:rPr>
        <w:t>Paslaugų teikėjas</w:t>
      </w:r>
      <w:r w:rsidRPr="00087836">
        <w:rPr>
          <w:rFonts w:ascii="Trebuchet MS" w:eastAsia="Times New Roman" w:hAnsi="Trebuchet MS" w:cs="TimesLT"/>
          <w:color w:val="000000"/>
          <w:sz w:val="22"/>
          <w:lang w:eastAsia="zh-CN"/>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087836">
        <w:rPr>
          <w:rFonts w:ascii="Trebuchet MS" w:eastAsia="Times New Roman" w:hAnsi="Trebuchet MS" w:cs="TimesLT"/>
          <w:sz w:val="22"/>
          <w:lang w:eastAsia="zh-CN"/>
        </w:rPr>
        <w:t>Paslaugų teikėjo</w:t>
      </w:r>
      <w:r w:rsidRPr="00087836">
        <w:rPr>
          <w:rFonts w:ascii="Trebuchet MS" w:eastAsia="Times New Roman" w:hAnsi="Trebuchet MS" w:cs="TimesLT"/>
          <w:color w:val="000000"/>
          <w:sz w:val="22"/>
          <w:lang w:eastAsia="zh-CN"/>
        </w:rPr>
        <w:t xml:space="preserve"> nuo pareigos savo sutartinius įsipareigojimus įvykdyti Sutartyje nustatytais terminais.</w:t>
      </w:r>
    </w:p>
    <w:p w14:paraId="267565A5" w14:textId="77777777" w:rsidR="00947206" w:rsidRPr="00087836" w:rsidRDefault="00947206" w:rsidP="00947206">
      <w:pPr>
        <w:tabs>
          <w:tab w:val="left" w:pos="720"/>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10.6. Paslaugų teikėjas visais atvejais atsako už Paslaugų teikimo metu jo pasitelktų asmenų padarytus nuostolius ar žalą, nepriklausomai nuo to, ar tokie nuostoliai ar žala būtų padaryta Užsakovui, jo darbuotojams ar bet kokiems tretiesiems asmenims ir jų turtui.</w:t>
      </w:r>
    </w:p>
    <w:p w14:paraId="00C92670" w14:textId="77777777" w:rsidR="00947206" w:rsidRPr="00087836" w:rsidRDefault="00947206" w:rsidP="00947206">
      <w:pPr>
        <w:tabs>
          <w:tab w:val="left" w:pos="720"/>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10.7. Jei Paslaugų teikėjas nevykdo kokios nors Sutarties sąlygos ar įsipareigojimų, kuriuos jis privalo vykdyti, atsisako arba nepaiso bet kokio nurodymo, kuriuos pateikti turi teisę Užsakovas ir kuriems Paslaugų teikėjas privalo paklusti pagal Sutarties sąlygas, Užsakovas gali raštu pranešti Paslaugų teikėjui apie tokio nurodymo nevykdymą ir reikalauti, kad Paslaugų teikėjas ištaisytų pranešime nurodytus pažeidimus. Paslaugų teikėjui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3FD452B5" w14:textId="77777777" w:rsidR="00947206" w:rsidRPr="00087836" w:rsidRDefault="00947206" w:rsidP="00947206">
      <w:pPr>
        <w:tabs>
          <w:tab w:val="left" w:pos="0"/>
          <w:tab w:val="left" w:pos="360"/>
        </w:tabs>
        <w:suppressAutoHyphens/>
        <w:spacing w:after="0" w:line="240" w:lineRule="auto"/>
        <w:ind w:firstLine="360"/>
        <w:jc w:val="both"/>
        <w:outlineLvl w:val="2"/>
        <w:rPr>
          <w:rFonts w:ascii="Trebuchet MS" w:hAnsi="Trebuchet MS"/>
          <w:sz w:val="22"/>
          <w:lang w:eastAsia="zh-CN"/>
        </w:rPr>
      </w:pPr>
      <w:bookmarkStart w:id="25" w:name="_Toc438559500"/>
      <w:bookmarkStart w:id="26" w:name="_Toc438559827"/>
      <w:bookmarkStart w:id="27" w:name="_Toc30497326"/>
      <w:r w:rsidRPr="00087836">
        <w:rPr>
          <w:rFonts w:ascii="Trebuchet MS" w:hAnsi="Trebuchet MS"/>
          <w:sz w:val="22"/>
          <w:lang w:eastAsia="zh-CN"/>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25"/>
      <w:bookmarkEnd w:id="26"/>
      <w:bookmarkEnd w:id="27"/>
      <w:r w:rsidRPr="00087836">
        <w:rPr>
          <w:rFonts w:ascii="Trebuchet MS" w:hAnsi="Trebuchet MS"/>
          <w:sz w:val="22"/>
          <w:lang w:eastAsia="zh-CN"/>
        </w:rPr>
        <w:t xml:space="preserve"> </w:t>
      </w:r>
    </w:p>
    <w:p w14:paraId="4F75B030" w14:textId="77777777" w:rsidR="00947206" w:rsidRPr="00087836" w:rsidRDefault="00947206" w:rsidP="00947206">
      <w:pPr>
        <w:tabs>
          <w:tab w:val="left" w:pos="0"/>
          <w:tab w:val="left" w:pos="360"/>
        </w:tabs>
        <w:suppressAutoHyphens/>
        <w:spacing w:after="0" w:line="240" w:lineRule="auto"/>
        <w:ind w:firstLine="360"/>
        <w:jc w:val="both"/>
        <w:outlineLvl w:val="2"/>
        <w:rPr>
          <w:rFonts w:ascii="Trebuchet MS" w:hAnsi="Trebuchet MS"/>
          <w:sz w:val="22"/>
          <w:lang w:eastAsia="zh-CN"/>
        </w:rPr>
      </w:pPr>
    </w:p>
    <w:p w14:paraId="70F4FCD9"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7" w:right="-18" w:hanging="317"/>
        <w:contextualSpacing/>
        <w:jc w:val="center"/>
        <w:rPr>
          <w:rFonts w:ascii="Trebuchet MS" w:eastAsia="Times New Roman" w:hAnsi="Trebuchet MS"/>
          <w:b/>
          <w:bCs/>
          <w:sz w:val="22"/>
        </w:rPr>
      </w:pPr>
      <w:r w:rsidRPr="00087836">
        <w:rPr>
          <w:rFonts w:ascii="Trebuchet MS" w:eastAsia="Times New Roman" w:hAnsi="Trebuchet MS"/>
          <w:b/>
          <w:bCs/>
          <w:sz w:val="22"/>
        </w:rPr>
        <w:t xml:space="preserve">11. NENUGALIMOS JĖGOS APLINKYBĖS </w:t>
      </w:r>
      <w:r w:rsidRPr="00087836">
        <w:rPr>
          <w:rFonts w:ascii="Trebuchet MS" w:eastAsia="Times New Roman" w:hAnsi="Trebuchet MS"/>
          <w:b/>
          <w:bCs/>
          <w:i/>
          <w:iCs/>
          <w:sz w:val="22"/>
        </w:rPr>
        <w:t>(FORCE MAJEURE)</w:t>
      </w:r>
    </w:p>
    <w:p w14:paraId="019501C1"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87836">
        <w:rPr>
          <w:rFonts w:ascii="Trebuchet MS" w:eastAsia="Times New Roman" w:hAnsi="Trebuchet MS" w:cs="TimesLT"/>
          <w:i/>
          <w:sz w:val="22"/>
          <w:lang w:eastAsia="zh-CN"/>
        </w:rPr>
        <w:t>force majeure</w:t>
      </w:r>
      <w:r w:rsidRPr="00087836">
        <w:rPr>
          <w:rFonts w:ascii="Trebuchet MS" w:eastAsia="Times New Roman" w:hAnsi="Trebuchet MS" w:cs="TimesLT"/>
          <w:sz w:val="22"/>
          <w:lang w:eastAsia="zh-CN"/>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087836">
        <w:rPr>
          <w:rFonts w:ascii="Trebuchet MS" w:eastAsia="Times New Roman" w:hAnsi="Trebuchet MS" w:cs="TimesLT"/>
          <w:i/>
          <w:sz w:val="22"/>
          <w:lang w:eastAsia="zh-CN"/>
        </w:rPr>
        <w:t>force majeure</w:t>
      </w:r>
      <w:r w:rsidRPr="00087836">
        <w:rPr>
          <w:rFonts w:ascii="Trebuchet MS" w:eastAsia="Times New Roman" w:hAnsi="Trebuchet MS" w:cs="TimesLT"/>
          <w:sz w:val="22"/>
          <w:lang w:eastAsia="zh-CN"/>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C70F266"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410101E"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4724C5"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1F5A5330"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67362610"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12. KONFIDENCIALUMO ĮSIPAREIGOJIMAI</w:t>
      </w:r>
    </w:p>
    <w:p w14:paraId="235F148C"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11A40572"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5C719DEF"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12.3. Konfidencialumo įsipareigojimai išlieka ir po Sutarties pasibaigimo.</w:t>
      </w:r>
    </w:p>
    <w:p w14:paraId="0DC4CA85"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519A0AFC"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13. SUTARTIES GALIOJIMAS</w:t>
      </w:r>
    </w:p>
    <w:p w14:paraId="1DA44801"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 xml:space="preserve">13.1. Sutarties galiojimo terminas nustatytas Sutarties Specialiosiose sąlygose. </w:t>
      </w:r>
    </w:p>
    <w:p w14:paraId="426B1BC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13.2. Jei bet kuri šios Sutarties nuostata tampa ar pripažįstama visiškai ar iš dalies negaliojančia, tai neturi įtakos kitų Sutarties nuostatų galiojimui.</w:t>
      </w:r>
    </w:p>
    <w:p w14:paraId="2214FA08"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13.3.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9C8D7DB"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13.4. Garantiniai įsipareigojimai galioja iki visiško jų įvykdymo </w:t>
      </w:r>
      <w:r w:rsidRPr="00087836">
        <w:rPr>
          <w:rFonts w:ascii="Trebuchet MS" w:hAnsi="Trebuchet MS"/>
          <w:i/>
          <w:sz w:val="22"/>
          <w:lang w:eastAsia="zh-CN"/>
        </w:rPr>
        <w:t>(jei taikoma)</w:t>
      </w:r>
      <w:r w:rsidRPr="00087836">
        <w:rPr>
          <w:rFonts w:ascii="Trebuchet MS" w:hAnsi="Trebuchet MS"/>
          <w:sz w:val="22"/>
          <w:lang w:eastAsia="zh-CN"/>
        </w:rPr>
        <w:t>.</w:t>
      </w:r>
    </w:p>
    <w:p w14:paraId="490DA2F5"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2B3165E6"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14. SUTARTIES PAKEITIMAI</w:t>
      </w:r>
    </w:p>
    <w:p w14:paraId="14076D32" w14:textId="2C42C8FF" w:rsidR="00000217" w:rsidRPr="00460F8B"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Sutartis gali būti keičiama Lietuvos Respublikos teisės aktų nurodyta tvarka.</w:t>
      </w:r>
    </w:p>
    <w:p w14:paraId="7BF4E097" w14:textId="77777777" w:rsidR="00000217" w:rsidRPr="00460F8B"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Sutartis jos galiojimo laikotarpiu gali būti keičiama, kai yra bent vienas iš šių atvejų:</w:t>
      </w:r>
    </w:p>
    <w:p w14:paraId="7C590CDB" w14:textId="7777777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Sutarties keitimas, neatsižvelgiant į jo piniginę vertę, iš anksto yra aiškiai, tiksliai ir nedviprasmiškai suformuluotas Sutarties sąlygose, įskaitant kainos indeksavimą, atlyginimų darbuotojams peržiūrą, sąlygas ar pasirinkimo galimybes, taip pat įskaitant Sutarties termino, perkamų kiekių, apimties, objekto pakeitimą;</w:t>
      </w:r>
    </w:p>
    <w:p w14:paraId="7F4F29DC" w14:textId="7777777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Sutarties sąlygose turi būti nurodyta galimų pakeitimų arba pasirinkimo galimybių apimtis, pobūdis ir aplinkybės, kuriomis tai gali būti atliekama. Neleidžiami tokie pakeitimai ar pasirinkimo</w:t>
      </w:r>
      <w:r w:rsidRPr="0010669E">
        <w:rPr>
          <w:rFonts w:ascii="Trebuchet MS" w:hAnsi="Trebuchet MS"/>
          <w:bCs/>
          <w:sz w:val="22"/>
          <w:szCs w:val="22"/>
        </w:rPr>
        <w:t xml:space="preserve"> </w:t>
      </w:r>
      <w:r w:rsidRPr="00460F8B">
        <w:rPr>
          <w:rFonts w:ascii="Trebuchet MS" w:hAnsi="Trebuchet MS"/>
          <w:bCs/>
          <w:sz w:val="22"/>
          <w:szCs w:val="22"/>
        </w:rPr>
        <w:t>galimybės, dėl kurių iš esmės pasikeistų Sutarties pobūdis;</w:t>
      </w:r>
    </w:p>
    <w:p w14:paraId="1B05EA50" w14:textId="7777777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kai būtina iš tiekėjo pirkti papildomų prekių, kurios nebuvo įtraukti į Sutartį, kai yra visos šios sąlygos kartu:</w:t>
      </w:r>
    </w:p>
    <w:p w14:paraId="4CFACF9C" w14:textId="77777777" w:rsidR="00000217" w:rsidRPr="00460F8B" w:rsidRDefault="00000217" w:rsidP="0005449C">
      <w:pPr>
        <w:pStyle w:val="ListParagraph"/>
        <w:numPr>
          <w:ilvl w:val="0"/>
          <w:numId w:val="41"/>
        </w:numPr>
        <w:tabs>
          <w:tab w:val="left" w:pos="360"/>
          <w:tab w:val="left" w:pos="993"/>
        </w:tabs>
        <w:spacing w:after="0" w:line="240" w:lineRule="auto"/>
        <w:ind w:left="0" w:firstLine="567"/>
        <w:jc w:val="both"/>
        <w:rPr>
          <w:rFonts w:ascii="Trebuchet MS" w:hAnsi="Trebuchet MS"/>
          <w:bCs/>
          <w:sz w:val="22"/>
          <w:szCs w:val="22"/>
        </w:rPr>
      </w:pPr>
      <w:r w:rsidRPr="0010669E">
        <w:rPr>
          <w:rFonts w:ascii="Trebuchet MS" w:hAnsi="Trebuchet MS"/>
          <w:bCs/>
          <w:sz w:val="22"/>
          <w:szCs w:val="22"/>
        </w:rPr>
        <w:t>tiekėjo pakeitimas negalimas dėl ekonominių ar techninių priežasčių, tokių kaip pagal Sutartį</w:t>
      </w:r>
      <w:r w:rsidRPr="00460F8B">
        <w:rPr>
          <w:rFonts w:ascii="Trebuchet MS" w:hAnsi="Trebuchet MS"/>
          <w:bCs/>
          <w:sz w:val="22"/>
          <w:szCs w:val="22"/>
        </w:rPr>
        <w:t xml:space="preserve"> įsigytos įrangos, paslaugų ar įrenginių pakeičiamumo ir sąveikos reikalavimų užtikrinimas, ir dėl to, kad pirkėjui sukeltų didelių nepatogumų ar nemažą išlaidų dubliavimą;</w:t>
      </w:r>
    </w:p>
    <w:p w14:paraId="4CFB77A0" w14:textId="77777777" w:rsidR="00000217" w:rsidRPr="00460F8B" w:rsidRDefault="00000217" w:rsidP="0005449C">
      <w:pPr>
        <w:pStyle w:val="ListParagraph"/>
        <w:numPr>
          <w:ilvl w:val="0"/>
          <w:numId w:val="41"/>
        </w:numPr>
        <w:tabs>
          <w:tab w:val="left" w:pos="360"/>
          <w:tab w:val="left" w:pos="993"/>
        </w:tabs>
        <w:spacing w:after="0" w:line="240" w:lineRule="auto"/>
        <w:ind w:left="0" w:firstLine="567"/>
        <w:jc w:val="both"/>
        <w:rPr>
          <w:rFonts w:ascii="Trebuchet MS" w:hAnsi="Trebuchet MS"/>
          <w:bCs/>
          <w:sz w:val="22"/>
          <w:szCs w:val="22"/>
        </w:rPr>
      </w:pPr>
      <w:r w:rsidRPr="00460F8B">
        <w:rPr>
          <w:rFonts w:ascii="Trebuchet MS" w:hAnsi="Trebuchet MS"/>
          <w:bCs/>
          <w:sz w:val="22"/>
          <w:szCs w:val="22"/>
        </w:rPr>
        <w:t>atskiro pakeitimo vertė neviršija 50 (penkiasdešimt) procentų. Tokiais pakeitimais negali būti</w:t>
      </w:r>
      <w:r w:rsidRPr="0010669E">
        <w:rPr>
          <w:rFonts w:ascii="Trebuchet MS" w:hAnsi="Trebuchet MS"/>
          <w:bCs/>
          <w:sz w:val="22"/>
          <w:szCs w:val="22"/>
        </w:rPr>
        <w:t xml:space="preserve"> </w:t>
      </w:r>
      <w:r w:rsidRPr="00460F8B">
        <w:rPr>
          <w:rFonts w:ascii="Trebuchet MS" w:hAnsi="Trebuchet MS"/>
          <w:bCs/>
          <w:sz w:val="22"/>
          <w:szCs w:val="22"/>
        </w:rPr>
        <w:t>siekiama išvengti Viešųjų pirkimų įstatyme pirkimui nustatytos tvarkos taikymo;</w:t>
      </w:r>
    </w:p>
    <w:p w14:paraId="66291ACD" w14:textId="7777777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10669E">
        <w:rPr>
          <w:rFonts w:ascii="Trebuchet MS" w:hAnsi="Trebuchet MS"/>
          <w:bCs/>
          <w:sz w:val="22"/>
          <w:szCs w:val="22"/>
        </w:rPr>
        <w:t xml:space="preserve"> kai pakeitimo poreikis atsirado dėl aplinkybių, kurių protingas ir apdairus </w:t>
      </w:r>
      <w:r w:rsidRPr="00460F8B">
        <w:rPr>
          <w:rFonts w:ascii="Trebuchet MS" w:hAnsi="Trebuchet MS"/>
          <w:bCs/>
          <w:sz w:val="22"/>
          <w:szCs w:val="22"/>
        </w:rPr>
        <w:t>P</w:t>
      </w:r>
      <w:r w:rsidRPr="0010669E">
        <w:rPr>
          <w:rFonts w:ascii="Trebuchet MS" w:hAnsi="Trebuchet MS"/>
          <w:bCs/>
          <w:sz w:val="22"/>
          <w:szCs w:val="22"/>
        </w:rPr>
        <w:t xml:space="preserve">irkėjas negalėjo </w:t>
      </w:r>
      <w:r w:rsidRPr="00460F8B">
        <w:rPr>
          <w:rFonts w:ascii="Trebuchet MS" w:hAnsi="Trebuchet MS"/>
          <w:bCs/>
          <w:sz w:val="22"/>
          <w:szCs w:val="22"/>
        </w:rPr>
        <w:t>numatyti, ir kai kartu yra šios sąlygos:</w:t>
      </w:r>
    </w:p>
    <w:p w14:paraId="51F616F8" w14:textId="77777777" w:rsidR="00000217" w:rsidRPr="0010669E" w:rsidRDefault="00000217" w:rsidP="0005449C">
      <w:pPr>
        <w:pStyle w:val="ListParagraph"/>
        <w:numPr>
          <w:ilvl w:val="0"/>
          <w:numId w:val="42"/>
        </w:numPr>
        <w:tabs>
          <w:tab w:val="left" w:pos="360"/>
          <w:tab w:val="left" w:pos="993"/>
        </w:tabs>
        <w:spacing w:after="0" w:line="240" w:lineRule="auto"/>
        <w:ind w:left="0" w:firstLine="567"/>
        <w:jc w:val="both"/>
        <w:rPr>
          <w:rFonts w:ascii="Trebuchet MS" w:hAnsi="Trebuchet MS"/>
          <w:bCs/>
          <w:sz w:val="22"/>
          <w:szCs w:val="22"/>
        </w:rPr>
      </w:pPr>
      <w:r w:rsidRPr="0010669E">
        <w:rPr>
          <w:rFonts w:ascii="Trebuchet MS" w:hAnsi="Trebuchet MS"/>
          <w:bCs/>
          <w:sz w:val="22"/>
          <w:szCs w:val="22"/>
        </w:rPr>
        <w:t>pakeitimas iš esmės nepakeičia Sutarties pobūdžio;</w:t>
      </w:r>
    </w:p>
    <w:p w14:paraId="68DC0288" w14:textId="77777777" w:rsidR="00000217" w:rsidRPr="0010669E" w:rsidRDefault="00000217" w:rsidP="0005449C">
      <w:pPr>
        <w:pStyle w:val="ListParagraph"/>
        <w:numPr>
          <w:ilvl w:val="0"/>
          <w:numId w:val="42"/>
        </w:numPr>
        <w:tabs>
          <w:tab w:val="left" w:pos="360"/>
          <w:tab w:val="left" w:pos="993"/>
        </w:tabs>
        <w:spacing w:after="0" w:line="240" w:lineRule="auto"/>
        <w:ind w:left="0" w:firstLine="567"/>
        <w:jc w:val="both"/>
        <w:rPr>
          <w:rFonts w:ascii="Trebuchet MS" w:hAnsi="Trebuchet MS"/>
          <w:bCs/>
          <w:sz w:val="22"/>
          <w:szCs w:val="22"/>
        </w:rPr>
      </w:pPr>
      <w:r w:rsidRPr="0010669E">
        <w:rPr>
          <w:rFonts w:ascii="Trebuchet MS" w:hAnsi="Trebuchet MS"/>
          <w:bCs/>
          <w:sz w:val="22"/>
          <w:szCs w:val="22"/>
        </w:rPr>
        <w:t>atskiro pakeitimo vertė neviršija 50 (penkiasdešimt) procentų. Tokiais pakeitimais negali būti siekiama išvengti Viešųjų pirkimų įstatyme pirkimui nustatytos tvarkos taikymo;</w:t>
      </w:r>
    </w:p>
    <w:p w14:paraId="5B59FE76" w14:textId="77777777" w:rsidR="00000217" w:rsidRPr="0010669E"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10669E">
        <w:rPr>
          <w:rFonts w:ascii="Trebuchet MS" w:hAnsi="Trebuchet MS"/>
          <w:bCs/>
          <w:sz w:val="22"/>
          <w:szCs w:val="22"/>
        </w:rPr>
        <w:t>kai tiekėjas ir/ar tiekėjų grupės narys keičiamas kitu, dėl bent vienos iš šių priežasčių:</w:t>
      </w:r>
    </w:p>
    <w:p w14:paraId="2683D3A7" w14:textId="77777777" w:rsidR="00000217" w:rsidRPr="00460F8B" w:rsidRDefault="00000217" w:rsidP="0005449C">
      <w:pPr>
        <w:pStyle w:val="ListParagraph"/>
        <w:numPr>
          <w:ilvl w:val="0"/>
          <w:numId w:val="43"/>
        </w:numPr>
        <w:tabs>
          <w:tab w:val="left" w:pos="360"/>
          <w:tab w:val="left" w:pos="993"/>
        </w:tabs>
        <w:spacing w:after="0" w:line="240" w:lineRule="auto"/>
        <w:ind w:left="0" w:firstLine="567"/>
        <w:jc w:val="both"/>
        <w:rPr>
          <w:rFonts w:ascii="Trebuchet MS" w:hAnsi="Trebuchet MS"/>
          <w:bCs/>
          <w:sz w:val="22"/>
          <w:szCs w:val="22"/>
        </w:rPr>
      </w:pPr>
      <w:r w:rsidRPr="00460F8B">
        <w:rPr>
          <w:rFonts w:ascii="Trebuchet MS" w:hAnsi="Trebuchet MS"/>
          <w:bCs/>
          <w:sz w:val="22"/>
          <w:szCs w:val="22"/>
        </w:rPr>
        <w:t>Sutartyje nedviprasmiškai, laikantis šiame straipsnyje nustatytų reikalavimų, suformuluotą Sutarties peržiūros sąlygą ar pasirinkimo galimybę;</w:t>
      </w:r>
    </w:p>
    <w:p w14:paraId="2A5B7EE4" w14:textId="77777777" w:rsidR="00000217" w:rsidRPr="0010669E" w:rsidRDefault="00000217" w:rsidP="0005449C">
      <w:pPr>
        <w:pStyle w:val="ListParagraph"/>
        <w:numPr>
          <w:ilvl w:val="0"/>
          <w:numId w:val="43"/>
        </w:numPr>
        <w:tabs>
          <w:tab w:val="left" w:pos="360"/>
          <w:tab w:val="left" w:pos="993"/>
        </w:tabs>
        <w:spacing w:after="0" w:line="240" w:lineRule="auto"/>
        <w:ind w:left="0" w:firstLine="567"/>
        <w:jc w:val="both"/>
        <w:rPr>
          <w:rFonts w:ascii="Trebuchet MS" w:hAnsi="Trebuchet MS"/>
          <w:bCs/>
          <w:sz w:val="22"/>
          <w:szCs w:val="22"/>
        </w:rPr>
      </w:pPr>
      <w:r w:rsidRPr="00460F8B">
        <w:rPr>
          <w:rFonts w:ascii="Trebuchet MS" w:hAnsi="Trebuchet MS"/>
          <w:bCs/>
          <w:sz w:val="22"/>
          <w:szCs w:val="22"/>
        </w:rPr>
        <w:t>dėl tiekėjo ir/ar tiekėjų grupės nario (narių) reorganizavimo, įskaitant jungimą ir skaidymą, atskyrimo, restruktūrizavimo ar bankroto procedūros, tiekėjo ir/ar tiekėjų grupės nario (narių)</w:t>
      </w:r>
      <w:r w:rsidRPr="0010669E">
        <w:rPr>
          <w:rFonts w:ascii="Trebuchet MS" w:hAnsi="Trebuchet MS"/>
          <w:bCs/>
          <w:sz w:val="22"/>
          <w:szCs w:val="22"/>
        </w:rPr>
        <w:t xml:space="preserve"> teises ir pareigas visiškai ar iš dalies perima kitas tiekėjas, atitinkantis pirkimo, kurį įvykdžius sudaryta ši Sutartis, dokumentuose nustatytus kvalifikacijos reikalavimus. Toks tiekėjo pakeitimas negali lemti kitų esminių Sutarties pakeitimų ir taip negali būti siekiama išvengti Viešųjų pirkimų įstatymo taikymo;</w:t>
      </w:r>
    </w:p>
    <w:p w14:paraId="131FC6C6" w14:textId="77777777" w:rsidR="00000217" w:rsidRPr="00460F8B" w:rsidRDefault="00000217" w:rsidP="0005449C">
      <w:pPr>
        <w:pStyle w:val="ListParagraph"/>
        <w:numPr>
          <w:ilvl w:val="0"/>
          <w:numId w:val="43"/>
        </w:numPr>
        <w:tabs>
          <w:tab w:val="left" w:pos="360"/>
          <w:tab w:val="left" w:pos="993"/>
        </w:tabs>
        <w:spacing w:after="0" w:line="240" w:lineRule="auto"/>
        <w:ind w:left="0" w:firstLine="567"/>
        <w:jc w:val="both"/>
        <w:rPr>
          <w:rFonts w:ascii="Trebuchet MS" w:hAnsi="Trebuchet MS"/>
          <w:bCs/>
          <w:sz w:val="22"/>
          <w:szCs w:val="22"/>
        </w:rPr>
      </w:pPr>
      <w:r w:rsidRPr="00460F8B">
        <w:rPr>
          <w:rFonts w:ascii="Trebuchet MS" w:hAnsi="Trebuchet MS"/>
          <w:bCs/>
          <w:sz w:val="22"/>
          <w:szCs w:val="22"/>
        </w:rPr>
        <w:t>kai pats Pirkėjas prisiima tiekėjo įsipareigojimus dėl tiesioginio apmokėjimo subtiekėjui. Toks</w:t>
      </w:r>
      <w:r w:rsidRPr="0010669E">
        <w:rPr>
          <w:rFonts w:ascii="Trebuchet MS" w:hAnsi="Trebuchet MS"/>
          <w:bCs/>
          <w:sz w:val="22"/>
          <w:szCs w:val="22"/>
        </w:rPr>
        <w:t xml:space="preserve"> </w:t>
      </w:r>
      <w:r w:rsidRPr="00460F8B">
        <w:rPr>
          <w:rFonts w:ascii="Trebuchet MS" w:hAnsi="Trebuchet MS"/>
          <w:bCs/>
          <w:sz w:val="22"/>
          <w:szCs w:val="22"/>
        </w:rPr>
        <w:t>Sutarties pakeitimas galimas, jeigu subtiekėjas išreiškė norą pasinaudoti tiesioginio atsiskaitymo galimybe;</w:t>
      </w:r>
    </w:p>
    <w:p w14:paraId="45195A85" w14:textId="77777777" w:rsidR="00000217" w:rsidRPr="0010669E"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10669E">
        <w:rPr>
          <w:rFonts w:ascii="Trebuchet MS" w:hAnsi="Trebuchet MS"/>
          <w:bCs/>
          <w:sz w:val="22"/>
          <w:szCs w:val="22"/>
        </w:rPr>
        <w:t>kai pakeitimas nėra esminis.</w:t>
      </w:r>
    </w:p>
    <w:p w14:paraId="78B269D1" w14:textId="77777777" w:rsidR="00000217" w:rsidRPr="00460F8B"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lastRenderedPageBreak/>
        <w:t>Sutartis jos galiojimo laikotarpiu taip pat gali būti keičiama, kai yra visos šios sąlygos kartu:</w:t>
      </w:r>
    </w:p>
    <w:p w14:paraId="6F927E65" w14:textId="7777777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10669E">
        <w:rPr>
          <w:rFonts w:ascii="Trebuchet MS" w:hAnsi="Trebuchet MS"/>
          <w:bCs/>
          <w:sz w:val="22"/>
          <w:szCs w:val="22"/>
        </w:rPr>
        <w:t>bendra atskirų pakeitimų pagal šį punktą vertė neviršija atitinkamų tarptautinio pirkimo vertės</w:t>
      </w:r>
      <w:r w:rsidRPr="00460F8B">
        <w:rPr>
          <w:rFonts w:ascii="Trebuchet MS" w:hAnsi="Trebuchet MS"/>
          <w:bCs/>
          <w:sz w:val="22"/>
          <w:szCs w:val="22"/>
        </w:rPr>
        <w:t xml:space="preserve"> ribų;</w:t>
      </w:r>
    </w:p>
    <w:p w14:paraId="6207D21D" w14:textId="42B68293"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bendra atskirų pakeitimų pagal šį punktą vertė neviršija 10 (dešimt) procentų pradinės</w:t>
      </w:r>
      <w:r w:rsidRPr="0010669E">
        <w:rPr>
          <w:rFonts w:ascii="Trebuchet MS" w:hAnsi="Trebuchet MS"/>
          <w:bCs/>
          <w:sz w:val="22"/>
          <w:szCs w:val="22"/>
        </w:rPr>
        <w:t xml:space="preserve"> </w:t>
      </w:r>
      <w:r w:rsidRPr="00460F8B">
        <w:rPr>
          <w:rFonts w:ascii="Trebuchet MS" w:hAnsi="Trebuchet MS"/>
          <w:bCs/>
          <w:sz w:val="22"/>
          <w:szCs w:val="22"/>
        </w:rPr>
        <w:t>Sutarties vertės;</w:t>
      </w:r>
    </w:p>
    <w:p w14:paraId="61149240" w14:textId="77777777" w:rsidR="00000217" w:rsidRPr="0010669E"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10669E">
        <w:rPr>
          <w:rFonts w:ascii="Trebuchet MS" w:hAnsi="Trebuchet MS"/>
          <w:bCs/>
          <w:sz w:val="22"/>
          <w:szCs w:val="22"/>
        </w:rPr>
        <w:t>pakeitimu iš esmės nepakeičiamas Sutarties pobūdis.</w:t>
      </w:r>
    </w:p>
    <w:p w14:paraId="6D3B9AC8" w14:textId="77777777" w:rsidR="00000217" w:rsidRPr="00460F8B"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Jeigu Sutarties vertė buvo peržiūrėta pagal joje nurodytas kainų peržiūros sąlygas, Sutarties keitimo atveju, atsižvelgiama į patikslintą Sutarties vertę.</w:t>
      </w:r>
    </w:p>
    <w:p w14:paraId="22ADDC53" w14:textId="77777777" w:rsidR="00000217" w:rsidRPr="00460F8B"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Sutarties pakeitimas jos galiojimo laikotarpiu laikomas esminiu, kai juo pakeičiamas Sutarties bendrasis pobūdis. Bet kuriuo atveju esminiais Sutarties pakeitimais laikomi tokie pakeitimai, kai tenkinama bent viena iš šių sąlygų:</w:t>
      </w:r>
    </w:p>
    <w:p w14:paraId="02EA24C3" w14:textId="6EBC0CC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pakeitimu nustatoma nauja sąlyga, kurią įtraukus į pradinį pirkimą būtų galima priimti kitų dalyvių pasiūlymų ar pirkimas sudomintų daugiau tiekėjų;</w:t>
      </w:r>
    </w:p>
    <w:p w14:paraId="6B9100B0" w14:textId="7777777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dėl pakeitimo ekonominė Sutarties pusiausvyra pasikeičia tiekėjo, su kuriuo sudaryta ši</w:t>
      </w:r>
      <w:r w:rsidRPr="0010669E">
        <w:rPr>
          <w:rFonts w:ascii="Trebuchet MS" w:hAnsi="Trebuchet MS"/>
          <w:bCs/>
          <w:sz w:val="22"/>
          <w:szCs w:val="22"/>
        </w:rPr>
        <w:t xml:space="preserve"> </w:t>
      </w:r>
      <w:r w:rsidRPr="00460F8B">
        <w:rPr>
          <w:rFonts w:ascii="Trebuchet MS" w:hAnsi="Trebuchet MS"/>
          <w:bCs/>
          <w:sz w:val="22"/>
          <w:szCs w:val="22"/>
        </w:rPr>
        <w:t>Sutartis, naudai taip, kaip nebuvo aptarta Sutartyje, ją sudarant;</w:t>
      </w:r>
    </w:p>
    <w:p w14:paraId="34D45474" w14:textId="77777777" w:rsidR="00000217" w:rsidRPr="00460F8B"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10669E">
        <w:rPr>
          <w:rFonts w:ascii="Trebuchet MS" w:hAnsi="Trebuchet MS"/>
          <w:bCs/>
          <w:sz w:val="22"/>
          <w:szCs w:val="22"/>
        </w:rPr>
        <w:t>dėl pakeitimo labai padidėja Sutarties apimtis;</w:t>
      </w:r>
    </w:p>
    <w:p w14:paraId="50B8C1ED" w14:textId="77777777" w:rsidR="00000217" w:rsidRPr="0010669E" w:rsidRDefault="00000217" w:rsidP="0005449C">
      <w:pPr>
        <w:pStyle w:val="ListParagraph"/>
        <w:numPr>
          <w:ilvl w:val="2"/>
          <w:numId w:val="40"/>
        </w:numPr>
        <w:tabs>
          <w:tab w:val="left" w:pos="360"/>
          <w:tab w:val="left" w:pos="993"/>
        </w:tabs>
        <w:spacing w:after="0" w:line="240" w:lineRule="auto"/>
        <w:ind w:left="0" w:firstLine="360"/>
        <w:jc w:val="both"/>
        <w:rPr>
          <w:rFonts w:ascii="Trebuchet MS" w:hAnsi="Trebuchet MS"/>
          <w:bCs/>
          <w:sz w:val="22"/>
          <w:szCs w:val="22"/>
        </w:rPr>
      </w:pPr>
      <w:r w:rsidRPr="0010669E">
        <w:rPr>
          <w:rFonts w:ascii="Trebuchet MS" w:hAnsi="Trebuchet MS" w:cs="Arial"/>
          <w:sz w:val="22"/>
          <w:szCs w:val="22"/>
        </w:rPr>
        <w:t>kai tiekėją, su kuriuo sudaryta ši Sutartis, pakeičia naujas tiekėjas dėl kitų priežasčių, negu</w:t>
      </w:r>
      <w:r>
        <w:rPr>
          <w:rFonts w:ascii="Trebuchet MS" w:hAnsi="Trebuchet MS" w:cs="Arial"/>
          <w:sz w:val="22"/>
          <w:szCs w:val="22"/>
        </w:rPr>
        <w:t xml:space="preserve"> </w:t>
      </w:r>
      <w:r w:rsidRPr="0010669E">
        <w:rPr>
          <w:rFonts w:ascii="Trebuchet MS" w:hAnsi="Trebuchet MS" w:cs="Arial"/>
          <w:sz w:val="22"/>
          <w:szCs w:val="22"/>
        </w:rPr>
        <w:t xml:space="preserve">šiame </w:t>
      </w:r>
      <w:r>
        <w:rPr>
          <w:rFonts w:ascii="Trebuchet MS" w:hAnsi="Trebuchet MS" w:cs="Arial"/>
          <w:sz w:val="22"/>
          <w:szCs w:val="22"/>
        </w:rPr>
        <w:t>skyriuje</w:t>
      </w:r>
      <w:r w:rsidRPr="0010669E">
        <w:rPr>
          <w:rFonts w:ascii="Trebuchet MS" w:hAnsi="Trebuchet MS" w:cs="Arial"/>
          <w:sz w:val="22"/>
          <w:szCs w:val="22"/>
        </w:rPr>
        <w:t xml:space="preserve"> nurodytos priežastys.</w:t>
      </w:r>
    </w:p>
    <w:p w14:paraId="5AF48E7E" w14:textId="77777777" w:rsidR="00000217"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460F8B">
        <w:rPr>
          <w:rFonts w:ascii="Trebuchet MS" w:hAnsi="Trebuchet MS"/>
          <w:bCs/>
          <w:sz w:val="22"/>
          <w:szCs w:val="22"/>
        </w:rPr>
        <w:t>Bet kuriuo atveju, Sutarties pakeitimu neturi būti siekiama išvengti Viešųjų pirkimų įstatymo taikymo.</w:t>
      </w:r>
    </w:p>
    <w:p w14:paraId="730B591A" w14:textId="7757A674" w:rsidR="00000217"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8362C4">
        <w:rPr>
          <w:rFonts w:ascii="Trebuchet MS" w:hAnsi="Trebuchet MS"/>
          <w:bCs/>
          <w:sz w:val="22"/>
          <w:szCs w:val="22"/>
        </w:rPr>
        <w:t>Pakeitimai galioja, kada yra sudaryti raštu ir yra pasirašyti įgaliotų Šalių atstovų.</w:t>
      </w:r>
    </w:p>
    <w:p w14:paraId="397203ED" w14:textId="156638C7" w:rsidR="00000217" w:rsidRPr="00A006BB" w:rsidRDefault="00000217" w:rsidP="0005449C">
      <w:pPr>
        <w:numPr>
          <w:ilvl w:val="1"/>
          <w:numId w:val="40"/>
        </w:numPr>
        <w:tabs>
          <w:tab w:val="left" w:pos="360"/>
          <w:tab w:val="left" w:pos="993"/>
        </w:tabs>
        <w:spacing w:after="0" w:line="240" w:lineRule="auto"/>
        <w:ind w:left="0" w:firstLine="360"/>
        <w:jc w:val="both"/>
        <w:rPr>
          <w:rFonts w:ascii="Trebuchet MS" w:hAnsi="Trebuchet MS"/>
          <w:bCs/>
          <w:sz w:val="22"/>
          <w:szCs w:val="22"/>
        </w:rPr>
      </w:pPr>
      <w:r w:rsidRPr="00A006BB">
        <w:rPr>
          <w:rFonts w:ascii="Trebuchet MS" w:hAnsi="Trebuchet MS"/>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Sutarties neatskiriama dalis.</w:t>
      </w:r>
    </w:p>
    <w:p w14:paraId="2E5FE072" w14:textId="2F3242D1" w:rsidR="00000217" w:rsidRDefault="00000217" w:rsidP="00947206">
      <w:pPr>
        <w:tabs>
          <w:tab w:val="left" w:pos="360"/>
        </w:tabs>
        <w:suppressAutoHyphens/>
        <w:spacing w:after="0" w:line="240" w:lineRule="auto"/>
        <w:ind w:firstLine="360"/>
        <w:jc w:val="both"/>
        <w:rPr>
          <w:rFonts w:ascii="Trebuchet MS" w:hAnsi="Trebuchet MS"/>
          <w:bCs/>
          <w:sz w:val="22"/>
          <w:lang w:eastAsia="zh-CN"/>
        </w:rPr>
      </w:pPr>
    </w:p>
    <w:p w14:paraId="1FF86470" w14:textId="77777777" w:rsidR="00947206" w:rsidRPr="00087836" w:rsidRDefault="00947206" w:rsidP="00A006BB">
      <w:pPr>
        <w:widowControl w:val="0"/>
        <w:tabs>
          <w:tab w:val="left" w:pos="0"/>
          <w:tab w:val="left" w:pos="426"/>
        </w:tabs>
        <w:suppressAutoHyphens/>
        <w:spacing w:after="0" w:line="240" w:lineRule="auto"/>
        <w:jc w:val="center"/>
        <w:rPr>
          <w:rFonts w:ascii="Trebuchet MS" w:hAnsi="Trebuchet MS"/>
          <w:color w:val="000000"/>
          <w:sz w:val="22"/>
          <w:lang w:eastAsia="zh-CN"/>
        </w:rPr>
      </w:pPr>
      <w:r w:rsidRPr="00087836">
        <w:rPr>
          <w:rFonts w:ascii="Trebuchet MS" w:hAnsi="Trebuchet MS"/>
          <w:b/>
          <w:bCs/>
          <w:sz w:val="22"/>
          <w:lang w:eastAsia="zh-CN"/>
        </w:rPr>
        <w:t>15.</w:t>
      </w:r>
      <w:r w:rsidRPr="00087836">
        <w:rPr>
          <w:rFonts w:ascii="Trebuchet MS" w:hAnsi="Trebuchet MS"/>
          <w:b/>
          <w:sz w:val="22"/>
          <w:lang w:eastAsia="zh-CN"/>
        </w:rPr>
        <w:t xml:space="preserve"> DARBUOTOJŲ SAUGA </w:t>
      </w:r>
      <w:r w:rsidRPr="00087836">
        <w:rPr>
          <w:rFonts w:ascii="Trebuchet MS" w:hAnsi="Trebuchet MS"/>
          <w:b/>
          <w:bCs/>
          <w:i/>
          <w:color w:val="000000"/>
          <w:sz w:val="22"/>
          <w:lang w:eastAsia="zh-CN"/>
        </w:rPr>
        <w:t xml:space="preserve">(jei </w:t>
      </w:r>
      <w:proofErr w:type="spellStart"/>
      <w:r w:rsidRPr="00087836">
        <w:rPr>
          <w:rFonts w:ascii="Trebuchet MS" w:hAnsi="Trebuchet MS"/>
          <w:b/>
          <w:bCs/>
          <w:i/>
          <w:color w:val="000000"/>
          <w:sz w:val="22"/>
          <w:lang w:eastAsia="zh-CN"/>
        </w:rPr>
        <w:t>teikoma</w:t>
      </w:r>
      <w:proofErr w:type="spellEnd"/>
      <w:r w:rsidRPr="00087836">
        <w:rPr>
          <w:rFonts w:ascii="Trebuchet MS" w:hAnsi="Trebuchet MS"/>
          <w:b/>
          <w:bCs/>
          <w:i/>
          <w:color w:val="000000"/>
          <w:sz w:val="22"/>
          <w:lang w:eastAsia="zh-CN"/>
        </w:rPr>
        <w:t xml:space="preserve"> pagal</w:t>
      </w:r>
      <w:r w:rsidRPr="00087836">
        <w:rPr>
          <w:rFonts w:ascii="Trebuchet MS" w:hAnsi="Trebuchet MS"/>
          <w:b/>
          <w:i/>
          <w:color w:val="000000"/>
          <w:sz w:val="22"/>
          <w:lang w:eastAsia="zh-CN"/>
        </w:rPr>
        <w:t xml:space="preserve"> Paslaugų </w:t>
      </w:r>
      <w:r w:rsidRPr="00087836">
        <w:rPr>
          <w:rFonts w:ascii="Trebuchet MS" w:hAnsi="Trebuchet MS"/>
          <w:b/>
          <w:bCs/>
          <w:i/>
          <w:color w:val="000000"/>
          <w:sz w:val="22"/>
          <w:lang w:eastAsia="zh-CN"/>
        </w:rPr>
        <w:t>pobūdį)</w:t>
      </w:r>
    </w:p>
    <w:p w14:paraId="1731EAB1" w14:textId="77777777" w:rsidR="00947206" w:rsidRPr="00087836" w:rsidRDefault="00947206" w:rsidP="00947206">
      <w:pPr>
        <w:widowControl w:val="0"/>
        <w:tabs>
          <w:tab w:val="left" w:pos="0"/>
          <w:tab w:val="left" w:pos="426"/>
        </w:tabs>
        <w:suppressAutoHyphens/>
        <w:autoSpaceDE w:val="0"/>
        <w:autoSpaceDN w:val="0"/>
        <w:adjustRightInd w:val="0"/>
        <w:spacing w:after="0" w:line="240" w:lineRule="auto"/>
        <w:ind w:right="-34" w:firstLine="360"/>
        <w:jc w:val="both"/>
        <w:rPr>
          <w:rFonts w:ascii="Trebuchet MS" w:hAnsi="Trebuchet MS"/>
          <w:sz w:val="22"/>
          <w:lang w:eastAsia="zh-CN"/>
        </w:rPr>
      </w:pPr>
      <w:r w:rsidRPr="00087836">
        <w:rPr>
          <w:rFonts w:ascii="Trebuchet MS" w:hAnsi="Trebuchet MS"/>
          <w:sz w:val="22"/>
          <w:lang w:eastAsia="zh-CN"/>
        </w:rPr>
        <w:t>15.1. Paslaugų teikėjas privalo užtikrinti, kad jo darbuotojai, ar jo pasitelktų subteikėjų darbuotojai</w:t>
      </w:r>
      <w:r w:rsidRPr="00087836">
        <w:rPr>
          <w:rFonts w:ascii="Trebuchet MS" w:hAnsi="Trebuchet MS"/>
          <w:bCs/>
          <w:sz w:val="22"/>
          <w:lang w:eastAsia="zh-CN"/>
        </w:rPr>
        <w:t>, teikdami Sutartimi sulygtas Paslaugas, vykdys darbuotojų saugos ir sveikatos</w:t>
      </w:r>
      <w:r w:rsidRPr="00087836">
        <w:rPr>
          <w:rFonts w:ascii="Trebuchet MS" w:hAnsi="Trebuchet MS"/>
          <w:sz w:val="22"/>
          <w:lang w:eastAsia="zh-CN"/>
        </w:rPr>
        <w:t>, priešgaisrinės saugos, aplinkosaugos, elektros saugos ir higienos teisės aktų reikalavimus, bei užtikrins teisėtą bei saugų darbą.</w:t>
      </w:r>
    </w:p>
    <w:p w14:paraId="71053F25" w14:textId="77777777" w:rsidR="00947206" w:rsidRPr="00087836" w:rsidRDefault="00947206" w:rsidP="00947206">
      <w:pPr>
        <w:widowControl w:val="0"/>
        <w:tabs>
          <w:tab w:val="left" w:pos="0"/>
          <w:tab w:val="left" w:pos="426"/>
        </w:tabs>
        <w:suppressAutoHyphens/>
        <w:spacing w:after="0" w:line="240" w:lineRule="auto"/>
        <w:ind w:firstLine="360"/>
        <w:jc w:val="both"/>
        <w:rPr>
          <w:rFonts w:ascii="Trebuchet MS" w:hAnsi="Trebuchet MS"/>
          <w:color w:val="000000"/>
          <w:sz w:val="22"/>
          <w:lang w:eastAsia="zh-CN"/>
        </w:rPr>
      </w:pPr>
      <w:r w:rsidRPr="00087836">
        <w:rPr>
          <w:rFonts w:ascii="Trebuchet MS" w:hAnsi="Trebuchet MS"/>
          <w:color w:val="000000"/>
          <w:sz w:val="22"/>
          <w:lang w:eastAsia="zh-CN"/>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w:t>
      </w:r>
      <w:r w:rsidRPr="00087836">
        <w:rPr>
          <w:rFonts w:ascii="Trebuchet MS" w:hAnsi="Trebuchet MS"/>
          <w:b/>
          <w:color w:val="000000"/>
          <w:sz w:val="22"/>
          <w:lang w:eastAsia="zh-CN"/>
        </w:rPr>
        <w:t>Atsakingas asmuo</w:t>
      </w:r>
      <w:r w:rsidRPr="00087836">
        <w:rPr>
          <w:rFonts w:ascii="Trebuchet MS" w:hAnsi="Trebuchet MS"/>
          <w:color w:val="000000"/>
          <w:sz w:val="22"/>
          <w:lang w:eastAsia="zh-CN"/>
        </w:rPr>
        <w:t xml:space="preserve">), jei Paslaugas atlieka tik Paslaugų teikėjas, o darbuotojų saugos ir sveikatos koordinatorius neskiriamas. </w:t>
      </w:r>
      <w:r w:rsidRPr="00087836">
        <w:rPr>
          <w:rFonts w:ascii="Trebuchet MS" w:hAnsi="Trebuchet MS"/>
          <w:sz w:val="22"/>
          <w:lang w:eastAsia="zh-CN"/>
        </w:rPr>
        <w:t>Paslaugų teikėjo</w:t>
      </w:r>
      <w:r w:rsidRPr="00087836">
        <w:rPr>
          <w:rFonts w:ascii="Trebuchet MS" w:hAnsi="Trebuchet MS"/>
          <w:color w:val="000000"/>
          <w:sz w:val="22"/>
          <w:lang w:eastAsia="zh-CN"/>
        </w:rPr>
        <w:t xml:space="preserve"> Atsakingas asmuo instruktuoja </w:t>
      </w:r>
      <w:r w:rsidRPr="00087836">
        <w:rPr>
          <w:rFonts w:ascii="Trebuchet MS" w:hAnsi="Trebuchet MS"/>
          <w:sz w:val="22"/>
          <w:lang w:eastAsia="zh-CN"/>
        </w:rPr>
        <w:t xml:space="preserve">Paslaugų teikėjo </w:t>
      </w:r>
      <w:r w:rsidRPr="00087836">
        <w:rPr>
          <w:rFonts w:ascii="Trebuchet MS" w:hAnsi="Trebuchet MS"/>
          <w:color w:val="000000"/>
          <w:sz w:val="22"/>
          <w:lang w:eastAsia="zh-CN"/>
        </w:rPr>
        <w:t>darbuotojus saugiai dirbti Užsakovo įmonėje.</w:t>
      </w:r>
    </w:p>
    <w:p w14:paraId="71546D24" w14:textId="77777777" w:rsidR="00947206" w:rsidRPr="00087836" w:rsidRDefault="00947206" w:rsidP="00947206">
      <w:pPr>
        <w:widowControl w:val="0"/>
        <w:tabs>
          <w:tab w:val="left" w:pos="0"/>
          <w:tab w:val="left" w:pos="426"/>
        </w:tabs>
        <w:suppressAutoHyphens/>
        <w:spacing w:after="0" w:line="240" w:lineRule="auto"/>
        <w:ind w:firstLine="360"/>
        <w:jc w:val="both"/>
        <w:rPr>
          <w:rFonts w:ascii="Trebuchet MS" w:hAnsi="Trebuchet MS"/>
          <w:bCs/>
          <w:color w:val="000000"/>
          <w:sz w:val="22"/>
          <w:lang w:eastAsia="zh-CN"/>
        </w:rPr>
      </w:pPr>
      <w:r w:rsidRPr="00087836">
        <w:rPr>
          <w:rFonts w:ascii="Trebuchet MS" w:hAnsi="Trebuchet MS"/>
          <w:color w:val="000000"/>
          <w:sz w:val="22"/>
          <w:lang w:eastAsia="zh-CN"/>
        </w:rPr>
        <w:t xml:space="preserve">15.3. </w:t>
      </w:r>
      <w:r w:rsidRPr="00087836">
        <w:rPr>
          <w:rFonts w:ascii="Trebuchet MS" w:hAnsi="Trebuchet MS"/>
          <w:bCs/>
          <w:color w:val="000000"/>
          <w:sz w:val="22"/>
          <w:lang w:eastAsia="zh-CN"/>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4EEC0446" w14:textId="77777777" w:rsidR="00947206" w:rsidRPr="00087836" w:rsidRDefault="00947206" w:rsidP="00947206">
      <w:pPr>
        <w:widowControl w:val="0"/>
        <w:tabs>
          <w:tab w:val="left" w:pos="0"/>
          <w:tab w:val="left" w:pos="426"/>
        </w:tabs>
        <w:suppressAutoHyphens/>
        <w:spacing w:after="0" w:line="240" w:lineRule="auto"/>
        <w:ind w:firstLine="360"/>
        <w:jc w:val="both"/>
        <w:rPr>
          <w:rFonts w:ascii="Trebuchet MS" w:hAnsi="Trebuchet MS"/>
          <w:color w:val="000000"/>
          <w:sz w:val="22"/>
          <w:lang w:eastAsia="zh-CN"/>
        </w:rPr>
      </w:pPr>
      <w:r w:rsidRPr="00087836">
        <w:rPr>
          <w:rFonts w:ascii="Trebuchet MS" w:hAnsi="Trebuchet MS"/>
          <w:color w:val="000000"/>
          <w:sz w:val="22"/>
          <w:lang w:eastAsia="zh-CN"/>
        </w:rPr>
        <w:t xml:space="preserve">15.4. Paslaugų teikėjas įsipareigoja </w:t>
      </w:r>
      <w:r w:rsidRPr="00087836">
        <w:rPr>
          <w:rFonts w:ascii="Trebuchet MS" w:hAnsi="Trebuchet MS"/>
          <w:sz w:val="22"/>
          <w:lang w:eastAsia="zh-CN"/>
        </w:rPr>
        <w:t xml:space="preserve">būti gerai susipažinęs su evakavimo planais, avarijų prevencijos ir likvidavimo planais ir priemonėmis, kurių privaloma imtis avarijų atvejais. </w:t>
      </w:r>
    </w:p>
    <w:p w14:paraId="4F6CD78E" w14:textId="77777777" w:rsidR="00947206" w:rsidRPr="00087836" w:rsidRDefault="00947206" w:rsidP="00947206">
      <w:pPr>
        <w:widowControl w:val="0"/>
        <w:tabs>
          <w:tab w:val="left" w:pos="0"/>
          <w:tab w:val="left" w:pos="426"/>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15.5. </w:t>
      </w:r>
      <w:r w:rsidRPr="00087836">
        <w:rPr>
          <w:rFonts w:ascii="Trebuchet MS" w:hAnsi="Trebuchet MS"/>
          <w:color w:val="000000"/>
          <w:sz w:val="22"/>
          <w:lang w:eastAsia="zh-CN"/>
        </w:rPr>
        <w:t>Paslaugų teikėjas</w:t>
      </w:r>
      <w:r w:rsidRPr="00087836">
        <w:rPr>
          <w:rFonts w:ascii="Trebuchet MS" w:hAnsi="Trebuchet MS"/>
          <w:sz w:val="22"/>
          <w:lang w:eastAsia="zh-CN"/>
        </w:rPr>
        <w:t xml:space="preserve"> užtikrina, kad visi įrankiai, mechanizmai, prietaisai ir kt. būtų tvarkingi, naudojami laikantis saugios eksploatacijos taisyklių bei laikomi saugioje vietoje.</w:t>
      </w:r>
    </w:p>
    <w:p w14:paraId="1D965288" w14:textId="77777777" w:rsidR="00947206" w:rsidRPr="00087836" w:rsidRDefault="00947206" w:rsidP="00947206">
      <w:pPr>
        <w:widowControl w:val="0"/>
        <w:tabs>
          <w:tab w:val="left" w:pos="0"/>
          <w:tab w:val="left" w:pos="426"/>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15.6. </w:t>
      </w:r>
      <w:r w:rsidRPr="00087836">
        <w:rPr>
          <w:rFonts w:ascii="Trebuchet MS" w:hAnsi="Trebuchet MS"/>
          <w:color w:val="000000"/>
          <w:sz w:val="22"/>
          <w:lang w:eastAsia="zh-CN"/>
        </w:rPr>
        <w:t>Paslaugų teikėjas</w:t>
      </w:r>
      <w:r w:rsidRPr="00087836">
        <w:rPr>
          <w:rFonts w:ascii="Trebuchet MS" w:hAnsi="Trebuchet MS"/>
          <w:sz w:val="22"/>
          <w:lang w:eastAsia="zh-CN"/>
        </w:rPr>
        <w:t xml:space="preserve"> įsipareigoja nepalikti neužbaigtų arba iš dalies užbaigtų Paslaugų nesaugiose sąlygose, kurios galėtų pakenkti saugiam darbui, sugadinti įrengimus ar sukelti pavojų žmonių sveikatai ar gyvybei.</w:t>
      </w:r>
    </w:p>
    <w:p w14:paraId="2AE8ED1F" w14:textId="77777777" w:rsidR="00947206" w:rsidRPr="00087836" w:rsidRDefault="00947206" w:rsidP="00947206">
      <w:pPr>
        <w:tabs>
          <w:tab w:val="left" w:pos="0"/>
          <w:tab w:val="left" w:pos="426"/>
        </w:tabs>
        <w:suppressAutoHyphens/>
        <w:spacing w:after="0" w:line="240" w:lineRule="auto"/>
        <w:ind w:firstLine="360"/>
        <w:jc w:val="both"/>
        <w:rPr>
          <w:rFonts w:ascii="Trebuchet MS" w:hAnsi="Trebuchet MS"/>
          <w:b/>
          <w:bCs/>
          <w:sz w:val="22"/>
          <w:lang w:eastAsia="zh-CN"/>
        </w:rPr>
      </w:pPr>
      <w:r w:rsidRPr="00087836">
        <w:rPr>
          <w:rFonts w:ascii="Trebuchet MS" w:hAnsi="Trebuchet MS"/>
          <w:sz w:val="22"/>
          <w:lang w:eastAsia="zh-CN"/>
        </w:rPr>
        <w:t xml:space="preserve">15.7. </w:t>
      </w:r>
      <w:r w:rsidRPr="00087836">
        <w:rPr>
          <w:rFonts w:ascii="Trebuchet MS" w:hAnsi="Trebuchet MS"/>
          <w:color w:val="000000"/>
          <w:sz w:val="22"/>
          <w:lang w:eastAsia="zh-CN"/>
        </w:rPr>
        <w:t>Paslaugų teikėjas</w:t>
      </w:r>
      <w:r w:rsidRPr="00087836">
        <w:rPr>
          <w:rFonts w:ascii="Trebuchet MS" w:hAnsi="Trebuchet MS"/>
          <w:sz w:val="22"/>
          <w:lang w:eastAsia="zh-CN"/>
        </w:rPr>
        <w:t xml:space="preserve"> įsipareigoja nutraukti Paslaugų teikimą, jeigu susidarė situacija kelianti grėsmę žmonių saugai ir sveikatai. Paslaugų teikimas privalo būti sustabdytas, kai gamtinės sąlygos kliudo saugiai juos atlikti.</w:t>
      </w:r>
    </w:p>
    <w:p w14:paraId="44DD7D34" w14:textId="77777777" w:rsidR="00947206" w:rsidRPr="00087836" w:rsidRDefault="00947206" w:rsidP="00947206">
      <w:pPr>
        <w:tabs>
          <w:tab w:val="left" w:pos="0"/>
          <w:tab w:val="left" w:pos="426"/>
        </w:tabs>
        <w:suppressAutoHyphens/>
        <w:spacing w:after="0" w:line="240" w:lineRule="auto"/>
        <w:ind w:firstLine="360"/>
        <w:jc w:val="both"/>
        <w:rPr>
          <w:rFonts w:ascii="Trebuchet MS" w:hAnsi="Trebuchet MS"/>
          <w:b/>
          <w:bCs/>
          <w:sz w:val="22"/>
          <w:lang w:eastAsia="zh-CN"/>
        </w:rPr>
      </w:pPr>
      <w:r w:rsidRPr="00087836">
        <w:rPr>
          <w:rFonts w:ascii="Trebuchet MS" w:hAnsi="Trebuchet MS"/>
          <w:bCs/>
          <w:sz w:val="22"/>
          <w:lang w:eastAsia="zh-CN"/>
        </w:rPr>
        <w:lastRenderedPageBreak/>
        <w:t>15.8. N</w:t>
      </w:r>
      <w:r w:rsidRPr="00087836">
        <w:rPr>
          <w:rFonts w:ascii="Trebuchet MS" w:hAnsi="Trebuchet MS"/>
          <w:sz w:val="22"/>
          <w:lang w:eastAsia="zh-CN"/>
        </w:rPr>
        <w:t>edelsiant pranešti Užsakovo atstovui apie bet kokį nelaimingą atsitikimą, sužeidimą arba incidentą, ar apie žalą, daromą ar padarytą Užsakovo darbuotojams, turtui ar tretiesiems asmenims.</w:t>
      </w:r>
    </w:p>
    <w:p w14:paraId="0018FD8D" w14:textId="77777777" w:rsidR="00947206" w:rsidRPr="00087836" w:rsidRDefault="00947206" w:rsidP="00947206">
      <w:pPr>
        <w:tabs>
          <w:tab w:val="left" w:pos="0"/>
          <w:tab w:val="left" w:pos="426"/>
        </w:tabs>
        <w:suppressAutoHyphens/>
        <w:spacing w:after="0" w:line="240" w:lineRule="auto"/>
        <w:ind w:firstLine="360"/>
        <w:jc w:val="both"/>
        <w:rPr>
          <w:rFonts w:ascii="Trebuchet MS" w:hAnsi="Trebuchet MS"/>
          <w:color w:val="000000"/>
          <w:sz w:val="22"/>
          <w:lang w:eastAsia="zh-CN"/>
        </w:rPr>
      </w:pPr>
      <w:r w:rsidRPr="00087836">
        <w:rPr>
          <w:rFonts w:ascii="Trebuchet MS" w:hAnsi="Trebuchet MS"/>
          <w:color w:val="000000"/>
          <w:sz w:val="22"/>
          <w:lang w:eastAsia="zh-CN"/>
        </w:rPr>
        <w:t xml:space="preserve">15.9. Paslaugų teikėjui nesilaikant šiame punkte nustatytų reikalavimų, už kiekvieną nustatytą tokių reikalavimų nesilaikymo atvejį </w:t>
      </w:r>
      <w:r w:rsidRPr="00087836">
        <w:rPr>
          <w:rFonts w:ascii="Trebuchet MS" w:hAnsi="Trebuchet MS"/>
          <w:sz w:val="22"/>
          <w:lang w:eastAsia="zh-CN"/>
        </w:rPr>
        <w:t>Paslaugų teikėjas</w:t>
      </w:r>
      <w:r w:rsidRPr="00087836">
        <w:rPr>
          <w:rFonts w:ascii="Trebuchet MS" w:hAnsi="Trebuchet MS"/>
          <w:color w:val="000000"/>
          <w:sz w:val="22"/>
          <w:lang w:eastAsia="zh-CN"/>
        </w:rPr>
        <w:t xml:space="preserve"> įsipareigoja Užsakovui sumokėti </w:t>
      </w:r>
      <w:r w:rsidRPr="00087836">
        <w:rPr>
          <w:rFonts w:ascii="Trebuchet MS" w:hAnsi="Trebuchet MS"/>
          <w:sz w:val="22"/>
          <w:lang w:eastAsia="zh-CN"/>
        </w:rPr>
        <w:t xml:space="preserve">100,00 (vieno šimto eurų ir 00 ct) EUR </w:t>
      </w:r>
      <w:r w:rsidRPr="00087836">
        <w:rPr>
          <w:rFonts w:ascii="Trebuchet MS" w:hAnsi="Trebuchet MS"/>
          <w:color w:val="000000"/>
          <w:sz w:val="22"/>
          <w:lang w:eastAsia="zh-CN"/>
        </w:rPr>
        <w:t>baudą.</w:t>
      </w:r>
    </w:p>
    <w:p w14:paraId="59C3AC8A" w14:textId="77777777" w:rsidR="00947206" w:rsidRPr="00087836" w:rsidRDefault="00947206" w:rsidP="00947206">
      <w:pPr>
        <w:tabs>
          <w:tab w:val="left" w:pos="0"/>
          <w:tab w:val="left" w:pos="426"/>
        </w:tabs>
        <w:suppressAutoHyphens/>
        <w:spacing w:after="0" w:line="240" w:lineRule="auto"/>
        <w:ind w:firstLine="360"/>
        <w:jc w:val="both"/>
        <w:rPr>
          <w:rFonts w:ascii="Trebuchet MS" w:hAnsi="Trebuchet MS"/>
          <w:snapToGrid w:val="0"/>
          <w:color w:val="000000"/>
          <w:sz w:val="22"/>
          <w:lang w:eastAsia="zh-CN"/>
        </w:rPr>
      </w:pPr>
    </w:p>
    <w:p w14:paraId="42BF0B51" w14:textId="77777777" w:rsidR="00947206" w:rsidRPr="00087836" w:rsidRDefault="00947206" w:rsidP="00A006BB">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16. SUTARTIES NUTRAUKIMAS</w:t>
      </w:r>
    </w:p>
    <w:p w14:paraId="3621FA18" w14:textId="77777777" w:rsidR="00947206" w:rsidRPr="00087836" w:rsidRDefault="00947206" w:rsidP="00947206">
      <w:pPr>
        <w:tabs>
          <w:tab w:val="left" w:pos="360"/>
          <w:tab w:val="left" w:pos="113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16.1. Sutartis gali būti nutraukiama rašytiniu Šalių susitarimu</w:t>
      </w:r>
      <w:r w:rsidRPr="00087836">
        <w:rPr>
          <w:rFonts w:ascii="Trebuchet MS" w:hAnsi="Trebuchet MS"/>
          <w:bCs/>
          <w:sz w:val="22"/>
          <w:lang w:eastAsia="zh-CN"/>
        </w:rPr>
        <w:t xml:space="preserve"> arba vienašališkai, Sutartyje numatytais atvejais. </w:t>
      </w:r>
      <w:r w:rsidRPr="00087836">
        <w:rPr>
          <w:rFonts w:ascii="Trebuchet MS" w:hAnsi="Trebuchet MS"/>
          <w:sz w:val="22"/>
          <w:lang w:eastAsia="zh-CN"/>
        </w:rPr>
        <w:t>Susitarime įvardijamos Sutarties nutraukimo priežastys, nutraukimo data ir susitariama dėl apmokėjimo už iki Sutarties nutraukimo suteiktas ir priimtas Paslaugas, taip pat dėl atsakomybės nuostatų taikymo.</w:t>
      </w:r>
    </w:p>
    <w:p w14:paraId="50843220" w14:textId="77777777" w:rsidR="00947206" w:rsidRPr="00087836" w:rsidRDefault="00947206" w:rsidP="00947206">
      <w:pPr>
        <w:shd w:val="clear" w:color="auto" w:fill="FFFFFF"/>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16.2. Jeigu Paslaugų teikėjas vėluoja įvykdyti savo sutartinius įsipareigojimus ilgiau kaip 14 (keturiolika) kalendorinių dienų, Užsakovas, raštu įspėjęs Paslaugų teikėją prieš 5 (penkias) kalendorines dienas, įgyja teisę vienašališkai nutraukti Sutartį, neatlygindamas Paslaugų teikėjui jokių išlaidų ar nuostolių, susijusių su Sutarties nutraukimu, bei įgyja teisę į Sutarties įvykdymo užtikrinimą.</w:t>
      </w:r>
    </w:p>
    <w:p w14:paraId="7A83D36F"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 Užsakovas turi teisę vienašališkai nutraukti Sutartį apie tai įspėjęs Paslaugų teikėją raštu prieš trumpesnį negu 10 (dešimt) kalendorinių dienų terminą šiais atvejais:</w:t>
      </w:r>
    </w:p>
    <w:p w14:paraId="2E53330D"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16.3.1.  kai Paslaugų teikėjas bankrutuoja arba yra likviduojamas, sustabdo ūkinę veiklą arba kituose teisės aktuose numatyta tvarka susidaro analogiška situacija;</w:t>
      </w:r>
    </w:p>
    <w:p w14:paraId="48DA3896"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16.3.2.  kai keičiasi Paslaugų teikėjo organizacinė struktūra – juridinis statusas, pobūdis ar valdymo struktūra ir tai gali turėti įtakos tinkamam Sutarties įvykdymui;</w:t>
      </w:r>
    </w:p>
    <w:p w14:paraId="76B9BB8A"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16.3.3.  kai Paslaugų teikėjas įsiteisėjusiu kompetentingos institucijos ar teismo sprendimu yra pripažintas kaltu dėl profesinio pažeidimo;</w:t>
      </w:r>
    </w:p>
    <w:p w14:paraId="4E5C904C"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16.3.4. kai paaiškėjo, kad Paslaugų teikėjas turėjo būti pašalintas iš pirkimo procedūros taikant Lietuvos Respublikos Viešųjų pirkimų įstatymo 46 straipsnio 1 dalį;</w:t>
      </w:r>
    </w:p>
    <w:p w14:paraId="5018947E"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16.3.5.  jeigu Paslaugų teikėjas nesilaiko Sutarties įvykdymo terminų;</w:t>
      </w:r>
    </w:p>
    <w:p w14:paraId="5A057A4B"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16.3.6.  kai Paslaugų teikėjas nevykdo kitų savo sutartinių įsipareigojimų ir tai yra esminis Sutarties pažeidimas;</w:t>
      </w:r>
    </w:p>
    <w:p w14:paraId="1F3164E4"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4F849E8"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16.3.8. </w:t>
      </w:r>
      <w:bookmarkStart w:id="28" w:name="_Hlk486928989"/>
      <w:r w:rsidRPr="00087836">
        <w:rPr>
          <w:rFonts w:ascii="Trebuchet MS" w:hAnsi="Trebuchet MS"/>
          <w:sz w:val="22"/>
          <w:lang w:eastAsia="zh-CN"/>
        </w:rPr>
        <w:t xml:space="preserve">kai Sutartis buvo pakeista pažeidžiant Viešųjų pirkimų įstatymo 89 straipsnį; </w:t>
      </w:r>
    </w:p>
    <w:p w14:paraId="04382346" w14:textId="77777777" w:rsidR="00947206" w:rsidRPr="00087836" w:rsidRDefault="00947206" w:rsidP="00947206">
      <w:pPr>
        <w:suppressAutoHyphens/>
        <w:spacing w:after="0" w:line="240" w:lineRule="auto"/>
        <w:ind w:firstLine="360"/>
        <w:jc w:val="both"/>
        <w:rPr>
          <w:rFonts w:ascii="Trebuchet MS" w:hAnsi="Trebuchet MS"/>
          <w:sz w:val="22"/>
          <w:lang w:eastAsia="zh-CN"/>
        </w:rPr>
      </w:pPr>
      <w:bookmarkStart w:id="29" w:name="part_8f4dadbdf27c4882b72f57a56c9631ad"/>
      <w:bookmarkStart w:id="30" w:name="part_9fd9687904354f69bb532178a7959ebe"/>
      <w:bookmarkEnd w:id="29"/>
      <w:bookmarkEnd w:id="30"/>
      <w:r w:rsidRPr="00087836">
        <w:rPr>
          <w:rFonts w:ascii="Trebuchet MS" w:hAnsi="Trebuchet MS"/>
          <w:sz w:val="22"/>
          <w:lang w:eastAsia="zh-CN"/>
        </w:rPr>
        <w:t>16.3.9. 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bookmarkEnd w:id="28"/>
    <w:p w14:paraId="78ADEDAC"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16.3.10. dėl kitokio pobūdžio neveikimo, trukdančio vykdyti Sutartį ir kitais Sutartyje nurodytais atvejais.</w:t>
      </w:r>
    </w:p>
    <w:p w14:paraId="4383D6FF"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16.4. Paslaugų teikėjas turi teisę vienašališkai nutraukti šią Sutartį apie tai įspėjęs Užsakovą raštu prieš ne trumpesnį negu 30 (trisdešimties) kalendorinių dienų terminą šiais atvejais:</w:t>
      </w:r>
    </w:p>
    <w:p w14:paraId="33DBC3B0"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16.4.1.  kai Užsakovas nesumoka Paslaugų teikėjui, o Užsakovo įsiskolinimas viršija Sutarties Specialiosiose sąlygose nurodytą priskaičiuotą delspinigių dydį;</w:t>
      </w:r>
    </w:p>
    <w:p w14:paraId="10EF029E"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16.4.2.  kai Užsakovas bankrutuoja arba yra likviduojamas, sustabdo ūkinę veiklą arba kituose teisės aktuose numatyta tvarka susidaro analogiška situacija;</w:t>
      </w:r>
    </w:p>
    <w:p w14:paraId="3C442C68"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16.4.3.  kai keičiasi Užsakovo organizacinė struktūra – juridinis statusas, pobūdis ar valdymo struktūra ir tai gali turėti įtakos tinkamam Sutarties įvykdymui.</w:t>
      </w:r>
    </w:p>
    <w:p w14:paraId="1E6876C9"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16.5. Jei Sutartis nutraukiama Užsakovo iniciatyva dėl Paslaugų teikėjo kaltės, Užsakovo patirti nuostoliai ar išlaidos gali būti išskaičiuojami iš Paslaugų teikėjui mokėtinų sumų arba panaudojant Paslaugų teikėjo pateiktą Sutarties įvykdymo užtikrinimą.</w:t>
      </w:r>
    </w:p>
    <w:p w14:paraId="28A1D12A"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16.6. Sutarties nutraukimas nepanaikina Užsakovo teisės reikalauti atlyginti nuostolius, atsiradusius dėl Sutarties neįvykdymo, bei netesybas.</w:t>
      </w:r>
    </w:p>
    <w:p w14:paraId="62E2116C" w14:textId="77777777" w:rsidR="00947206" w:rsidRPr="00087836" w:rsidRDefault="00947206" w:rsidP="00947206">
      <w:pPr>
        <w:tabs>
          <w:tab w:val="left" w:pos="360"/>
          <w:tab w:val="num" w:pos="444"/>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16.7. Sutarties nutraukimas neatleidžia Sutarties šalių nuo delspinigių, priskaičiuotų iki Sutarties nutraukimo, mokėjimo.</w:t>
      </w:r>
    </w:p>
    <w:p w14:paraId="15C33BEC" w14:textId="77777777" w:rsidR="00947206" w:rsidRPr="00087836" w:rsidRDefault="00947206" w:rsidP="00947206">
      <w:pPr>
        <w:widowControl w:val="0"/>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16.8. Jei Paslaugų teikėjas be pateisinamos priežasties vienašališkai nutraukia Sutartį, Užsakovas pasinaudoja Sutarties įvykdymo užtikrinimu.</w:t>
      </w:r>
    </w:p>
    <w:p w14:paraId="7DDE7E7C" w14:textId="77777777" w:rsidR="00947206" w:rsidRPr="00087836" w:rsidRDefault="00947206" w:rsidP="00947206">
      <w:pPr>
        <w:widowControl w:val="0"/>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16.9. Užsakovas turi teisę vienašališkai nutraukti sutartį, nepaisydamas to, kad Paslaugų teikėjas jau pradėjo ją vykdyti. Šiuo atveju Užsakovas privalo sumokėti Paslaugų teikėjui kainos dalį, proporcingą suteiktoms Paslaugoms, ir atlyginti kitas protingas išlaidas, kurias Paslaugų teikėjas, norėdamas įvykdyti </w:t>
      </w:r>
      <w:r w:rsidRPr="00087836">
        <w:rPr>
          <w:rFonts w:ascii="Trebuchet MS" w:hAnsi="Trebuchet MS"/>
          <w:sz w:val="22"/>
          <w:lang w:eastAsia="zh-CN"/>
        </w:rPr>
        <w:lastRenderedPageBreak/>
        <w:t>Sutartį, padarė iki pranešimo apie Sutarties nutraukimą gavimo iš Užsakovo momento.</w:t>
      </w:r>
    </w:p>
    <w:p w14:paraId="5BA74C43"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16.10. Sutarties nutraukimas atleidžia Sutarties Šalis nuo Sutarties vykdymo.</w:t>
      </w:r>
    </w:p>
    <w:p w14:paraId="3C2591DD"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16.11. Sutarties nutraukimas neturi įtakos ginčų nagrinėjimo tvarką nustatančių Sutarties sąlygų ir kitų Sutarties sąlygų galiojimui, jeigu šios sąlygos pagal savo esmę lieka galioti ir po Sutarties nutraukimo.</w:t>
      </w:r>
    </w:p>
    <w:p w14:paraId="085997DE"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16.12. Kai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023C52F"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16.13. Sutartis gali būti nutraukta ir kitais negu šioje Sutartyje nurodytais ir Civiliniame kodekse nustatytais atvejais ir tvarka.</w:t>
      </w:r>
    </w:p>
    <w:p w14:paraId="27509C5A"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5A8B0156" w14:textId="77777777" w:rsidR="00947206" w:rsidRPr="00087836" w:rsidRDefault="00947206" w:rsidP="00940EA7">
      <w:pPr>
        <w:suppressAutoHyphens/>
        <w:autoSpaceDE w:val="0"/>
        <w:autoSpaceDN w:val="0"/>
        <w:spacing w:after="0" w:line="240" w:lineRule="auto"/>
        <w:jc w:val="center"/>
        <w:textAlignment w:val="baseline"/>
        <w:rPr>
          <w:rFonts w:ascii="Trebuchet MS" w:hAnsi="Trebuchet MS"/>
          <w:sz w:val="22"/>
          <w:lang w:eastAsia="zh-CN"/>
        </w:rPr>
      </w:pPr>
      <w:r w:rsidRPr="00087836">
        <w:rPr>
          <w:rFonts w:ascii="Trebuchet MS" w:hAnsi="Trebuchet MS"/>
          <w:b/>
          <w:bCs/>
          <w:sz w:val="22"/>
          <w:lang w:eastAsia="zh-CN"/>
        </w:rPr>
        <w:t>17. SUTARTIES VYKDYMO SUSTABDYMAS / PRATĘSIMAS</w:t>
      </w:r>
    </w:p>
    <w:p w14:paraId="21BF1583" w14:textId="77777777" w:rsidR="00947206" w:rsidRPr="00087836" w:rsidRDefault="00947206" w:rsidP="00412F60">
      <w:pPr>
        <w:numPr>
          <w:ilvl w:val="1"/>
          <w:numId w:val="35"/>
        </w:numPr>
        <w:tabs>
          <w:tab w:val="left" w:pos="990"/>
        </w:tabs>
        <w:suppressAutoHyphens/>
        <w:autoSpaceDE w:val="0"/>
        <w:autoSpaceDN w:val="0"/>
        <w:spacing w:after="0" w:line="240" w:lineRule="auto"/>
        <w:ind w:left="0" w:firstLine="567"/>
        <w:jc w:val="both"/>
        <w:textAlignment w:val="baseline"/>
        <w:rPr>
          <w:rFonts w:ascii="Trebuchet MS" w:hAnsi="Trebuchet MS"/>
          <w:sz w:val="22"/>
          <w:lang w:eastAsia="zh-CN"/>
        </w:rPr>
      </w:pPr>
      <w:r w:rsidRPr="00087836">
        <w:rPr>
          <w:rFonts w:ascii="Trebuchet MS" w:hAnsi="Trebuchet MS"/>
          <w:spacing w:val="-3"/>
          <w:sz w:val="22"/>
          <w:lang w:eastAsia="zh-CN"/>
        </w:rPr>
        <w:t xml:space="preserve">Jeigu Paslaugų teikėjui teikiant Paslaugas atsiranda trukdžių arba kitokių kliūčių, trukdančių tinkamai teikti Paslaugas pagal Sutartį, jis privalo raštu nedelsdamas, bet ne vėliau kaip per 1 (vieną) kalendorinę dieną, </w:t>
      </w:r>
      <w:r w:rsidRPr="00087836">
        <w:rPr>
          <w:rFonts w:ascii="Trebuchet MS" w:hAnsi="Trebuchet MS"/>
          <w:spacing w:val="-5"/>
          <w:sz w:val="22"/>
          <w:lang w:eastAsia="zh-CN"/>
        </w:rPr>
        <w:t>apie tai pranešti Užsakovui, pateikdamas minėtų aplinkybių egzistavimo įrodymus. Tokiu atveju Paslaugų teikėjas turi teisę prašyti Užsakovo sustabdyti Paslaugų teikimą, kol bus pašalinti nurodyti trukdžiai ar kliūtys. Užsakovui sutikus, Paslaugų teikimas gali būti sustabdomas tik minėtų aplinkybių egzistavimo laikotarpiui, ir jas pašalinus Paslaugų teikėjas privalo nedelsiant atnaujinti Paslaugų teikimą.</w:t>
      </w:r>
    </w:p>
    <w:p w14:paraId="3AA91131" w14:textId="77777777" w:rsidR="00947206" w:rsidRPr="00087836" w:rsidRDefault="00947206" w:rsidP="00412F60">
      <w:pPr>
        <w:numPr>
          <w:ilvl w:val="1"/>
          <w:numId w:val="35"/>
        </w:numPr>
        <w:tabs>
          <w:tab w:val="left" w:pos="990"/>
        </w:tabs>
        <w:suppressAutoHyphens/>
        <w:autoSpaceDE w:val="0"/>
        <w:autoSpaceDN w:val="0"/>
        <w:spacing w:after="0" w:line="240" w:lineRule="auto"/>
        <w:ind w:left="0" w:firstLine="567"/>
        <w:jc w:val="both"/>
        <w:textAlignment w:val="baseline"/>
        <w:rPr>
          <w:rFonts w:ascii="Trebuchet MS" w:hAnsi="Trebuchet MS"/>
          <w:sz w:val="22"/>
          <w:lang w:eastAsia="zh-CN"/>
        </w:rPr>
      </w:pPr>
      <w:r w:rsidRPr="00087836">
        <w:rPr>
          <w:rFonts w:ascii="Trebuchet MS" w:hAnsi="Trebuchet MS"/>
          <w:spacing w:val="3"/>
          <w:sz w:val="22"/>
          <w:lang w:eastAsia="zh-CN"/>
        </w:rPr>
        <w:t xml:space="preserve">Paslaugų teikėjas privalo nedelsiant, bet ne vėliau kaip per 1 (vieną) kalendorinę dieną, sustabdyti Paslaugų arba jų dalies teikimą, gavęs raštišką pranešimą iš </w:t>
      </w:r>
      <w:r w:rsidRPr="00087836">
        <w:rPr>
          <w:rFonts w:ascii="Trebuchet MS" w:hAnsi="Trebuchet MS"/>
          <w:spacing w:val="-5"/>
          <w:sz w:val="22"/>
          <w:lang w:eastAsia="zh-CN"/>
        </w:rPr>
        <w:t>Užsakovo</w:t>
      </w:r>
      <w:r w:rsidRPr="00087836">
        <w:rPr>
          <w:rFonts w:ascii="Trebuchet MS" w:hAnsi="Trebuchet MS"/>
          <w:spacing w:val="3"/>
          <w:sz w:val="22"/>
          <w:lang w:eastAsia="zh-CN"/>
        </w:rPr>
        <w:t xml:space="preserve">, </w:t>
      </w:r>
      <w:r w:rsidRPr="00087836">
        <w:rPr>
          <w:rFonts w:ascii="Trebuchet MS" w:hAnsi="Trebuchet MS"/>
          <w:spacing w:val="-5"/>
          <w:sz w:val="22"/>
          <w:lang w:eastAsia="zh-CN"/>
        </w:rPr>
        <w:t>kuriame nurodoma tai padaryti. Paslaugų teikimo sustabdymas nereiškia Sutarties nutraukimo.</w:t>
      </w:r>
    </w:p>
    <w:p w14:paraId="03054D09" w14:textId="77777777" w:rsidR="00947206" w:rsidRPr="00087836" w:rsidRDefault="00947206" w:rsidP="00412F60">
      <w:pPr>
        <w:numPr>
          <w:ilvl w:val="1"/>
          <w:numId w:val="35"/>
        </w:numPr>
        <w:tabs>
          <w:tab w:val="left" w:pos="900"/>
        </w:tabs>
        <w:suppressAutoHyphens/>
        <w:autoSpaceDE w:val="0"/>
        <w:autoSpaceDN w:val="0"/>
        <w:spacing w:after="0" w:line="240" w:lineRule="auto"/>
        <w:ind w:left="0" w:firstLine="567"/>
        <w:jc w:val="both"/>
        <w:textAlignment w:val="baseline"/>
        <w:rPr>
          <w:rFonts w:ascii="Trebuchet MS" w:hAnsi="Trebuchet MS"/>
          <w:sz w:val="22"/>
          <w:lang w:eastAsia="zh-CN"/>
        </w:rPr>
      </w:pPr>
      <w:r w:rsidRPr="00087836">
        <w:rPr>
          <w:rFonts w:ascii="Trebuchet MS" w:hAnsi="Trebuchet MS"/>
          <w:sz w:val="22"/>
          <w:lang w:eastAsia="zh-CN"/>
        </w:rPr>
        <w:t xml:space="preserve"> Jei Užsakovas sustabdo Paslaugų teikimą daugiau nei 20 (dvidešimt) kalendorinių dienų ne dėl Paslaugų teikėjo kaltės ir ne dėl aplinkybių, kurių atsiradimo rizika tenka Paslaugų teikėjui, Paslaugų teikėjas gali rašytiniu pranešimu pareikalauti leidimo atnaujinti Paslaugų teikimą per 10 (dešimt) kalendorinių dienų, o tokio leidimo negavęs Sutartį nutraukti apie tai raštu pranešdamas Užsakovui Sutartyje nustatyta tvarka.</w:t>
      </w:r>
    </w:p>
    <w:p w14:paraId="7D6909A3" w14:textId="77777777" w:rsidR="00947206" w:rsidRPr="00087836" w:rsidRDefault="00947206" w:rsidP="00412F60">
      <w:pPr>
        <w:numPr>
          <w:ilvl w:val="1"/>
          <w:numId w:val="35"/>
        </w:numPr>
        <w:tabs>
          <w:tab w:val="left" w:pos="990"/>
        </w:tabs>
        <w:suppressAutoHyphens/>
        <w:autoSpaceDE w:val="0"/>
        <w:autoSpaceDN w:val="0"/>
        <w:spacing w:after="0" w:line="240" w:lineRule="auto"/>
        <w:ind w:left="0" w:firstLine="360"/>
        <w:jc w:val="both"/>
        <w:textAlignment w:val="baseline"/>
        <w:rPr>
          <w:rFonts w:ascii="Trebuchet MS" w:hAnsi="Trebuchet MS"/>
          <w:sz w:val="22"/>
          <w:lang w:eastAsia="zh-CN"/>
        </w:rPr>
      </w:pPr>
      <w:r w:rsidRPr="00087836">
        <w:rPr>
          <w:rFonts w:ascii="Trebuchet MS" w:hAnsi="Trebuchet MS"/>
          <w:spacing w:val="-2"/>
          <w:sz w:val="22"/>
          <w:lang w:eastAsia="zh-CN"/>
        </w:rPr>
        <w:t>Jeigu Paslaugų teikimas sustabdomas ilgiau nei 30 (trisdešimt) kalendorinių dienų, kiekviena Sutarties Šalis gali vienašališkai nutraukti Sutartį, pranešdama apie tai kitai Šaliai raštu Sutartyje nustatyta tvarka.</w:t>
      </w:r>
    </w:p>
    <w:p w14:paraId="41A3BB56" w14:textId="77777777" w:rsidR="00947206" w:rsidRPr="00087836" w:rsidRDefault="00947206" w:rsidP="00412F60">
      <w:pPr>
        <w:numPr>
          <w:ilvl w:val="1"/>
          <w:numId w:val="35"/>
        </w:numPr>
        <w:tabs>
          <w:tab w:val="left" w:pos="990"/>
        </w:tabs>
        <w:suppressAutoHyphens/>
        <w:autoSpaceDE w:val="0"/>
        <w:autoSpaceDN w:val="0"/>
        <w:spacing w:after="0" w:line="240" w:lineRule="auto"/>
        <w:ind w:left="0" w:firstLine="360"/>
        <w:jc w:val="both"/>
        <w:textAlignment w:val="baseline"/>
        <w:rPr>
          <w:rFonts w:ascii="Trebuchet MS" w:hAnsi="Trebuchet MS"/>
          <w:sz w:val="22"/>
          <w:lang w:eastAsia="zh-CN"/>
        </w:rPr>
      </w:pPr>
      <w:r w:rsidRPr="00087836">
        <w:rPr>
          <w:rFonts w:ascii="Trebuchet MS" w:hAnsi="Trebuchet MS"/>
          <w:spacing w:val="-2"/>
          <w:sz w:val="22"/>
          <w:lang w:eastAsia="zh-CN"/>
        </w:rPr>
        <w:t xml:space="preserve">Sutarties vykdymo sustabdymas </w:t>
      </w:r>
      <w:r w:rsidRPr="00087836">
        <w:rPr>
          <w:rFonts w:ascii="Trebuchet MS" w:hAnsi="Trebuchet MS"/>
          <w:sz w:val="22"/>
          <w:lang w:eastAsia="zh-CN"/>
        </w:rPr>
        <w:t xml:space="preserve">savaime nesuteikia Paslaugų teikėjui teisės reikalauti Paslaugų atlikimo termino pratęsimo. </w:t>
      </w:r>
    </w:p>
    <w:p w14:paraId="4156AC3B" w14:textId="77777777" w:rsidR="00947206" w:rsidRPr="00087836" w:rsidRDefault="00947206" w:rsidP="00412F60">
      <w:pPr>
        <w:numPr>
          <w:ilvl w:val="1"/>
          <w:numId w:val="35"/>
        </w:numPr>
        <w:tabs>
          <w:tab w:val="left" w:pos="900"/>
        </w:tabs>
        <w:suppressAutoHyphens/>
        <w:autoSpaceDE w:val="0"/>
        <w:autoSpaceDN w:val="0"/>
        <w:spacing w:after="0" w:line="240" w:lineRule="auto"/>
        <w:ind w:left="0" w:firstLine="360"/>
        <w:jc w:val="both"/>
        <w:textAlignment w:val="baseline"/>
        <w:rPr>
          <w:rFonts w:ascii="Trebuchet MS" w:hAnsi="Trebuchet MS"/>
          <w:sz w:val="22"/>
          <w:lang w:eastAsia="zh-CN"/>
        </w:rPr>
      </w:pPr>
      <w:r w:rsidRPr="00087836">
        <w:rPr>
          <w:rFonts w:ascii="Trebuchet MS" w:hAnsi="Trebuchet MS"/>
          <w:sz w:val="22"/>
          <w:lang w:eastAsia="zh-CN"/>
        </w:rPr>
        <w:t xml:space="preserve"> Paslaugų teikėjas turi teisę į Paslaugų vykdymo pratęsimą, tačiau tik tuo atveju, jei tokių aplinkybių Paslaugų teikėjas negalėjo iš anksto numatyti. Aplinkybės, kuriomis grindžiama būtinybė pratęsti Paslaugų teikimo laiką, jokiu būdu negali priklausyti nuo Paslaugų teikėjo. Kiekvienu tokiu atveju, Paslaugų teikėjas </w:t>
      </w:r>
      <w:r w:rsidRPr="00087836">
        <w:rPr>
          <w:rFonts w:ascii="Trebuchet MS" w:hAnsi="Trebuchet MS"/>
          <w:spacing w:val="-3"/>
          <w:sz w:val="22"/>
          <w:lang w:eastAsia="zh-CN"/>
        </w:rPr>
        <w:t xml:space="preserve">raštu nedelsdamas, bet ne vėliau kaip per 1 (vieną) kalendorinę dieną, </w:t>
      </w:r>
      <w:r w:rsidRPr="00087836">
        <w:rPr>
          <w:rFonts w:ascii="Trebuchet MS" w:hAnsi="Trebuchet MS"/>
          <w:spacing w:val="-5"/>
          <w:sz w:val="22"/>
          <w:lang w:eastAsia="zh-CN"/>
        </w:rPr>
        <w:t>apie tai praneša Užsakovui, pateikdamas minėtų aplinkybių egzistavimo įrodymus.</w:t>
      </w:r>
      <w:r w:rsidRPr="00087836">
        <w:rPr>
          <w:rFonts w:ascii="Trebuchet MS" w:hAnsi="Trebuchet MS"/>
          <w:sz w:val="22"/>
          <w:lang w:eastAsia="zh-CN"/>
        </w:rPr>
        <w:t xml:space="preserve"> Nurodytas aplinkybes vertina Užsakovas. </w:t>
      </w:r>
      <w:r w:rsidRPr="00087836">
        <w:rPr>
          <w:rFonts w:ascii="Trebuchet MS" w:hAnsi="Trebuchet MS"/>
          <w:spacing w:val="-5"/>
          <w:sz w:val="22"/>
          <w:lang w:eastAsia="zh-CN"/>
        </w:rPr>
        <w:t>Užsakovui sutikus, Paslaugų teikimo pratęsimas galimas tik minėtų aplinkybių egzistavimo laikotarpiui.</w:t>
      </w:r>
    </w:p>
    <w:p w14:paraId="351A330B" w14:textId="77777777" w:rsidR="00947206" w:rsidRPr="00087836" w:rsidRDefault="00947206" w:rsidP="00947206">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360"/>
        <w:jc w:val="center"/>
        <w:rPr>
          <w:rFonts w:ascii="Trebuchet MS" w:eastAsia="Times New Roman" w:hAnsi="Trebuchet MS"/>
          <w:b/>
          <w:bCs/>
          <w:sz w:val="22"/>
        </w:rPr>
      </w:pPr>
    </w:p>
    <w:p w14:paraId="4924FE25"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18. GINČŲ NAGRINĖJIMO TVARKA</w:t>
      </w:r>
    </w:p>
    <w:p w14:paraId="2B36A06B"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18.1. Šiai Sutarčiai ir visoms iš šios Sutarties atsirandančioms teisėms ir pareigoms taikomi Lietuvos Respublikos įstatymai bei kiti norminiai teisės aktai. Sutartis sudaryta ir turi būti aiškinama vadovaujantis Lietuvos Respublikos teise.</w:t>
      </w:r>
    </w:p>
    <w:p w14:paraId="69B4ED9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18.2.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D0B3642" w14:textId="77777777" w:rsidR="00947206" w:rsidRPr="00087836" w:rsidRDefault="00947206" w:rsidP="00947206">
      <w:pPr>
        <w:suppressAutoHyphens/>
        <w:spacing w:after="0" w:line="240" w:lineRule="auto"/>
        <w:ind w:firstLine="360"/>
        <w:jc w:val="center"/>
        <w:rPr>
          <w:rFonts w:ascii="Trebuchet MS" w:hAnsi="Trebuchet MS"/>
          <w:b/>
          <w:lang w:eastAsia="zh-CN"/>
        </w:rPr>
      </w:pPr>
    </w:p>
    <w:p w14:paraId="122D669C" w14:textId="77777777" w:rsidR="00947206" w:rsidRPr="00087836" w:rsidRDefault="00947206" w:rsidP="00940EA7">
      <w:pPr>
        <w:suppressAutoHyphens/>
        <w:spacing w:after="0" w:line="240" w:lineRule="auto"/>
        <w:jc w:val="center"/>
        <w:rPr>
          <w:rFonts w:ascii="Trebuchet MS" w:hAnsi="Trebuchet MS"/>
          <w:b/>
          <w:sz w:val="22"/>
          <w:lang w:eastAsia="zh-CN"/>
        </w:rPr>
      </w:pPr>
      <w:r w:rsidRPr="00087836">
        <w:rPr>
          <w:rFonts w:ascii="Trebuchet MS" w:hAnsi="Trebuchet MS"/>
          <w:b/>
          <w:sz w:val="22"/>
          <w:lang w:eastAsia="zh-CN"/>
        </w:rPr>
        <w:t>19. SUSIRAŠINĖJIMAS</w:t>
      </w:r>
    </w:p>
    <w:p w14:paraId="72C61FF9"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19.1. Sutarties Šalys susirašinėja lietuvių (jei Sutarties Šalis yra užsienio subjektas – rusų ar anglų)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p>
    <w:p w14:paraId="35C5813A"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lastRenderedPageBreak/>
        <w:t xml:space="preserve">19.2. Jei pasikeičia Šalies adresas ir / ar kiti duomenys, tokia Šalis turi informuoti kitą Šalį pranešdama ne vėliau, kaip </w:t>
      </w:r>
      <w:r w:rsidRPr="00087836">
        <w:rPr>
          <w:rFonts w:ascii="Trebuchet MS" w:hAnsi="Trebuchet MS"/>
          <w:color w:val="000000"/>
          <w:sz w:val="22"/>
          <w:lang w:eastAsia="zh-CN"/>
        </w:rPr>
        <w:t xml:space="preserve">per 3 (tris) </w:t>
      </w:r>
      <w:r w:rsidRPr="00087836">
        <w:rPr>
          <w:rFonts w:ascii="Trebuchet MS" w:hAnsi="Trebuchet MS"/>
          <w:sz w:val="22"/>
          <w:lang w:eastAsia="zh-CN"/>
        </w:rPr>
        <w:t>kalendorines</w:t>
      </w:r>
      <w:r w:rsidRPr="00087836">
        <w:rPr>
          <w:rFonts w:ascii="Trebuchet MS" w:hAnsi="Trebuchet MS"/>
          <w:color w:val="000000"/>
          <w:sz w:val="22"/>
          <w:lang w:eastAsia="zh-CN"/>
        </w:rPr>
        <w:t xml:space="preserve"> dienas nuo jų pasikeitimo momento</w:t>
      </w:r>
      <w:r w:rsidRPr="00087836">
        <w:rPr>
          <w:rFonts w:ascii="Trebuchet MS" w:hAnsi="Trebuchet MS"/>
          <w:sz w:val="22"/>
          <w:lang w:eastAsia="zh-CN"/>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4FB6BF4" w14:textId="77777777" w:rsidR="00947206" w:rsidRPr="00087836" w:rsidRDefault="00947206" w:rsidP="00947206">
      <w:pPr>
        <w:suppressAutoHyphens/>
        <w:spacing w:after="0" w:line="240" w:lineRule="auto"/>
        <w:ind w:firstLine="360"/>
        <w:jc w:val="center"/>
        <w:rPr>
          <w:rFonts w:ascii="Trebuchet MS" w:hAnsi="Trebuchet MS"/>
          <w:sz w:val="22"/>
          <w:lang w:eastAsia="zh-CN"/>
        </w:rPr>
      </w:pPr>
    </w:p>
    <w:p w14:paraId="6C696055" w14:textId="77777777" w:rsidR="00947206" w:rsidRPr="00087836" w:rsidRDefault="00947206" w:rsidP="00940EA7">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hanging="312"/>
        <w:jc w:val="center"/>
        <w:rPr>
          <w:rFonts w:ascii="Trebuchet MS" w:eastAsia="Times New Roman" w:hAnsi="Trebuchet MS"/>
          <w:b/>
          <w:bCs/>
          <w:sz w:val="22"/>
        </w:rPr>
      </w:pPr>
      <w:r w:rsidRPr="00087836">
        <w:rPr>
          <w:rFonts w:ascii="Trebuchet MS" w:eastAsia="Times New Roman" w:hAnsi="Trebuchet MS"/>
          <w:b/>
          <w:bCs/>
          <w:sz w:val="22"/>
        </w:rPr>
        <w:t>20. BAIGIAMOSIOS NUOSTATOS</w:t>
      </w:r>
    </w:p>
    <w:p w14:paraId="21A17DEA"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20.1. Nė viena Šalis neturi teisės perleisti visų arba dalies teisių ir pareigų pagal šią Sutartį jokiai trečiajai šaliai be išankstinio raštiško kitos Šalies sutikimo.</w:t>
      </w:r>
    </w:p>
    <w:p w14:paraId="4B68362D"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20.2. Vykdant Sutartį taikoma tokia ūkio subjektų, kurių pajėgumais dalyvaudamas pirkime rėmėsi Paslaugų teikėjas, kad atitiktų kvalifikacijos reikalavimus, specialistų ir (ar) subteikėjų, vykdysiančių Sutartį, pasitelkimo ir (ar) keitimo tvarka:</w:t>
      </w:r>
    </w:p>
    <w:p w14:paraId="77F330B7"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 xml:space="preserve">20.2.1. Paslaugų teikėjas, vykdydamas Sutartį, negali keisti savo pasiūlyme nurodyto ūkio subjekto, kurio pajėgumais rėmėsi, kad atitiktų kvalifikacijos reikalavimus (toliau – </w:t>
      </w:r>
      <w:r w:rsidRPr="00087836">
        <w:rPr>
          <w:rFonts w:ascii="Trebuchet MS" w:hAnsi="Trebuchet MS"/>
          <w:b/>
          <w:sz w:val="22"/>
          <w:lang w:eastAsia="zh-CN"/>
        </w:rPr>
        <w:t>ūkio subjektas</w:t>
      </w:r>
      <w:r w:rsidRPr="00087836">
        <w:rPr>
          <w:rFonts w:ascii="Trebuchet MS" w:hAnsi="Trebuchet MS"/>
          <w:sz w:val="22"/>
          <w:lang w:eastAsia="zh-CN"/>
        </w:rPr>
        <w:t>)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47A0CA8D" w14:textId="77777777" w:rsidR="00947206" w:rsidRPr="00087836" w:rsidRDefault="00947206" w:rsidP="00947206">
      <w:pPr>
        <w:tabs>
          <w:tab w:val="left" w:pos="360"/>
          <w:tab w:val="left" w:pos="567"/>
        </w:tabs>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20.2.1.1. kai Paslaugų teikėjo ūkio subjektas bankrutuoja ar susidaro analogiška situacija;</w:t>
      </w:r>
    </w:p>
    <w:p w14:paraId="7E87569D" w14:textId="77777777" w:rsidR="00947206" w:rsidRPr="00087836" w:rsidRDefault="00947206" w:rsidP="00947206">
      <w:pPr>
        <w:tabs>
          <w:tab w:val="left" w:pos="360"/>
          <w:tab w:val="left" w:pos="1701"/>
        </w:tabs>
        <w:suppressAutoHyphens/>
        <w:spacing w:after="0" w:line="240" w:lineRule="auto"/>
        <w:ind w:firstLine="360"/>
        <w:contextualSpacing/>
        <w:jc w:val="both"/>
        <w:rPr>
          <w:rFonts w:ascii="Trebuchet MS" w:hAnsi="Trebuchet MS"/>
          <w:sz w:val="22"/>
          <w:lang w:eastAsia="zh-CN"/>
        </w:rPr>
      </w:pPr>
      <w:r w:rsidRPr="00087836">
        <w:rPr>
          <w:rFonts w:ascii="Trebuchet MS" w:hAnsi="Trebuchet MS"/>
          <w:sz w:val="22"/>
          <w:lang w:eastAsia="zh-CN"/>
        </w:rPr>
        <w:t>20.2.1.2.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2912CB9C" w14:textId="77777777" w:rsidR="00947206" w:rsidRPr="00087836" w:rsidRDefault="00947206" w:rsidP="00947206">
      <w:pPr>
        <w:tabs>
          <w:tab w:val="left" w:pos="360"/>
          <w:tab w:val="left" w:pos="1080"/>
        </w:tabs>
        <w:suppressAutoHyphens/>
        <w:spacing w:after="0" w:line="240" w:lineRule="auto"/>
        <w:ind w:firstLine="360"/>
        <w:contextualSpacing/>
        <w:jc w:val="both"/>
        <w:rPr>
          <w:rFonts w:ascii="Trebuchet MS" w:hAnsi="Trebuchet MS"/>
          <w:sz w:val="22"/>
          <w:lang w:eastAsia="zh-CN"/>
        </w:rPr>
      </w:pPr>
      <w:r w:rsidRPr="00087836">
        <w:rPr>
          <w:rFonts w:ascii="Trebuchet MS" w:hAnsi="Trebuchet MS"/>
          <w:sz w:val="22"/>
          <w:lang w:eastAsia="zh-CN"/>
        </w:rPr>
        <w:t>20.2.2.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5119DBD7" w14:textId="77777777" w:rsidR="00947206" w:rsidRPr="00087836" w:rsidRDefault="00947206" w:rsidP="00947206">
      <w:pPr>
        <w:tabs>
          <w:tab w:val="left" w:pos="426"/>
          <w:tab w:val="left" w:pos="1418"/>
        </w:tabs>
        <w:suppressAutoHyphens/>
        <w:spacing w:after="0" w:line="240" w:lineRule="auto"/>
        <w:ind w:firstLine="360"/>
        <w:contextualSpacing/>
        <w:jc w:val="both"/>
        <w:rPr>
          <w:rFonts w:ascii="Trebuchet MS" w:hAnsi="Trebuchet MS"/>
          <w:sz w:val="22"/>
          <w:lang w:eastAsia="zh-CN"/>
        </w:rPr>
      </w:pPr>
      <w:r w:rsidRPr="00087836">
        <w:rPr>
          <w:rFonts w:ascii="Trebuchet MS" w:hAnsi="Trebuchet MS"/>
          <w:sz w:val="22"/>
          <w:lang w:eastAsia="zh-CN"/>
        </w:rPr>
        <w:t>20.2.3.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68139B79" w14:textId="77777777" w:rsidR="00947206" w:rsidRPr="00087836" w:rsidRDefault="00947206" w:rsidP="00947206">
      <w:pPr>
        <w:tabs>
          <w:tab w:val="left" w:pos="426"/>
        </w:tabs>
        <w:suppressAutoHyphens/>
        <w:spacing w:after="0" w:line="240" w:lineRule="auto"/>
        <w:ind w:left="450" w:hanging="90"/>
        <w:contextualSpacing/>
        <w:jc w:val="both"/>
        <w:rPr>
          <w:rFonts w:ascii="Trebuchet MS" w:hAnsi="Trebuchet MS"/>
          <w:sz w:val="22"/>
          <w:lang w:eastAsia="zh-CN"/>
        </w:rPr>
      </w:pPr>
      <w:r w:rsidRPr="00087836">
        <w:rPr>
          <w:rFonts w:ascii="Trebuchet MS" w:hAnsi="Trebuchet MS"/>
          <w:sz w:val="22"/>
          <w:lang w:eastAsia="zh-CN"/>
        </w:rPr>
        <w:t xml:space="preserve">20.2.4. Užsakovas netikrins subteikėjų, kurie nėra ūkio subjektai, kvalifikacijos; </w:t>
      </w:r>
    </w:p>
    <w:p w14:paraId="53405F07" w14:textId="77777777" w:rsidR="00947206" w:rsidRPr="00087836" w:rsidRDefault="00947206" w:rsidP="00947206">
      <w:pPr>
        <w:tabs>
          <w:tab w:val="left" w:pos="426"/>
          <w:tab w:val="left" w:pos="851"/>
          <w:tab w:val="left" w:pos="1418"/>
        </w:tabs>
        <w:suppressAutoHyphens/>
        <w:spacing w:after="0" w:line="240" w:lineRule="auto"/>
        <w:ind w:firstLine="360"/>
        <w:contextualSpacing/>
        <w:jc w:val="both"/>
        <w:rPr>
          <w:rFonts w:ascii="Trebuchet MS" w:hAnsi="Trebuchet MS"/>
          <w:sz w:val="22"/>
          <w:lang w:eastAsia="zh-CN"/>
        </w:rPr>
      </w:pPr>
      <w:r w:rsidRPr="00087836">
        <w:rPr>
          <w:rFonts w:ascii="Trebuchet MS" w:hAnsi="Trebuchet MS"/>
          <w:sz w:val="22"/>
          <w:lang w:eastAsia="zh-CN"/>
        </w:rPr>
        <w:t>20.2.5. Subteikėjams pageidaujant, Užsakovas su jais atsiskaitys tiesiogiai (nebent Sutarties specialiose sąlygose nurodyta kitaip). Apie šią galimybę Užsakovas subteikėją informuos atskiru pranešimu per 3 (tris) kalendorines dienas nuo informacijos iš Paslaugų teikėjo apie pasitelkiamą subteikėją gavimo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678A62DC"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20.3.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2FF9186"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20.4. Visus kitus klausimus, kurie neaptarti Sutartyje, reguliuoja Lietuvos Respublikos teisės aktai.</w:t>
      </w:r>
    </w:p>
    <w:p w14:paraId="617EA854" w14:textId="77777777" w:rsidR="00947206" w:rsidRPr="00087836" w:rsidRDefault="00947206" w:rsidP="00947206">
      <w:pPr>
        <w:suppressAutoHyphens/>
        <w:autoSpaceDE w:val="0"/>
        <w:spacing w:after="0" w:line="240" w:lineRule="auto"/>
        <w:ind w:firstLine="360"/>
        <w:jc w:val="both"/>
        <w:rPr>
          <w:rFonts w:ascii="Trebuchet MS" w:eastAsia="Times New Roman" w:hAnsi="Trebuchet MS" w:cs="TimesLT"/>
          <w:sz w:val="22"/>
          <w:lang w:eastAsia="zh-CN"/>
        </w:rPr>
      </w:pPr>
      <w:r w:rsidRPr="00087836">
        <w:rPr>
          <w:rFonts w:ascii="Trebuchet MS" w:eastAsia="Times New Roman" w:hAnsi="Trebuchet MS" w:cs="TimesLT"/>
          <w:sz w:val="22"/>
          <w:lang w:eastAsia="zh-CN"/>
        </w:rPr>
        <w:t>20.5. Sutartis yra Sutarties Šalių perskaityta, jų suprasta ir jos autentiškumas patvirtintas kiekvienos Šalies tinkamus įgaliojimus turinčių asmenų parašais</w:t>
      </w:r>
      <w:r w:rsidRPr="00087836">
        <w:rPr>
          <w:rFonts w:ascii="Trebuchet MS" w:eastAsia="Times New Roman" w:hAnsi="Trebuchet MS" w:cs="TimesLT"/>
          <w:color w:val="000000"/>
          <w:sz w:val="22"/>
          <w:lang w:eastAsia="zh-CN"/>
        </w:rPr>
        <w:t>.</w:t>
      </w:r>
    </w:p>
    <w:p w14:paraId="530C98DF"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20.6. 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2551949B" w14:textId="77777777" w:rsidR="00947206" w:rsidRPr="00087836" w:rsidRDefault="00947206" w:rsidP="00947206">
      <w:pPr>
        <w:suppressAutoHyphens/>
        <w:spacing w:after="0" w:line="240" w:lineRule="auto"/>
        <w:ind w:firstLine="360"/>
        <w:jc w:val="both"/>
        <w:rPr>
          <w:rFonts w:ascii="Trebuchet MS" w:hAnsi="Trebuchet MS"/>
          <w:sz w:val="22"/>
          <w:lang w:eastAsia="zh-CN"/>
        </w:rPr>
      </w:pPr>
      <w:r w:rsidRPr="00087836">
        <w:rPr>
          <w:rFonts w:ascii="Trebuchet MS" w:hAnsi="Trebuchet MS"/>
          <w:sz w:val="22"/>
          <w:lang w:eastAsia="zh-CN"/>
        </w:rPr>
        <w:t>20.7. Sutarties Šalys, keisdamos Sutarties Bendrųjų sąlygų nuostatas, apie tai nurodo Sutarties Specialiosiose sąlygose.</w:t>
      </w:r>
    </w:p>
    <w:p w14:paraId="45BEBFDF" w14:textId="77777777" w:rsidR="00947206" w:rsidRPr="00087836" w:rsidRDefault="00947206" w:rsidP="00947206">
      <w:pPr>
        <w:suppressAutoHyphens/>
        <w:spacing w:after="0"/>
        <w:ind w:firstLine="360"/>
        <w:jc w:val="both"/>
        <w:rPr>
          <w:rFonts w:ascii="Trebuchet MS" w:hAnsi="Trebuchet MS"/>
          <w:sz w:val="22"/>
          <w:lang w:eastAsia="zh-CN"/>
        </w:rPr>
      </w:pPr>
    </w:p>
    <w:tbl>
      <w:tblPr>
        <w:tblW w:w="10526" w:type="dxa"/>
        <w:tblLayout w:type="fixed"/>
        <w:tblLook w:val="0000" w:firstRow="0" w:lastRow="0" w:firstColumn="0" w:lastColumn="0" w:noHBand="0" w:noVBand="0"/>
      </w:tblPr>
      <w:tblGrid>
        <w:gridCol w:w="5387"/>
        <w:gridCol w:w="4860"/>
        <w:gridCol w:w="279"/>
      </w:tblGrid>
      <w:tr w:rsidR="00947206" w:rsidRPr="00087836" w14:paraId="0E81A2A6" w14:textId="77777777" w:rsidTr="00903C47">
        <w:trPr>
          <w:gridAfter w:val="1"/>
          <w:wAfter w:w="279" w:type="dxa"/>
        </w:trPr>
        <w:tc>
          <w:tcPr>
            <w:tcW w:w="5387" w:type="dxa"/>
            <w:shd w:val="clear" w:color="auto" w:fill="auto"/>
          </w:tcPr>
          <w:p w14:paraId="41D3A561" w14:textId="77777777" w:rsidR="00947206" w:rsidRPr="00087836" w:rsidRDefault="00947206" w:rsidP="00903C47">
            <w:pPr>
              <w:spacing w:after="0" w:line="240" w:lineRule="auto"/>
              <w:jc w:val="both"/>
              <w:rPr>
                <w:rFonts w:ascii="Trebuchet MS" w:hAnsi="Trebuchet MS"/>
                <w:sz w:val="22"/>
                <w:szCs w:val="22"/>
              </w:rPr>
            </w:pPr>
            <w:bookmarkStart w:id="31" w:name="_Hlk188260416"/>
            <w:r w:rsidRPr="00087836">
              <w:rPr>
                <w:rFonts w:ascii="Trebuchet MS" w:hAnsi="Trebuchet MS" w:cs="Trebuchet MS"/>
                <w:b/>
                <w:sz w:val="22"/>
                <w:szCs w:val="22"/>
              </w:rPr>
              <w:lastRenderedPageBreak/>
              <w:t>UŽSAKOVAS</w:t>
            </w:r>
          </w:p>
        </w:tc>
        <w:tc>
          <w:tcPr>
            <w:tcW w:w="4860" w:type="dxa"/>
            <w:shd w:val="clear" w:color="auto" w:fill="auto"/>
          </w:tcPr>
          <w:p w14:paraId="6F7C4C22" w14:textId="4787587C" w:rsidR="00947206" w:rsidRPr="00087836" w:rsidRDefault="0025360D" w:rsidP="00903C47">
            <w:pPr>
              <w:spacing w:after="0" w:line="240" w:lineRule="auto"/>
              <w:jc w:val="both"/>
              <w:rPr>
                <w:rFonts w:ascii="Trebuchet MS" w:hAnsi="Trebuchet MS"/>
                <w:sz w:val="22"/>
                <w:szCs w:val="22"/>
              </w:rPr>
            </w:pPr>
            <w:r w:rsidRPr="00087836">
              <w:rPr>
                <w:rFonts w:ascii="Trebuchet MS" w:hAnsi="Trebuchet MS" w:cs="Trebuchet MS"/>
                <w:b/>
                <w:sz w:val="22"/>
                <w:szCs w:val="22"/>
              </w:rPr>
              <w:t>PASLAUG</w:t>
            </w:r>
            <w:r>
              <w:rPr>
                <w:rFonts w:ascii="Trebuchet MS" w:hAnsi="Trebuchet MS" w:cs="Trebuchet MS"/>
                <w:b/>
                <w:sz w:val="22"/>
                <w:szCs w:val="22"/>
              </w:rPr>
              <w:t>Ų</w:t>
            </w:r>
            <w:r w:rsidRPr="00087836">
              <w:rPr>
                <w:rFonts w:ascii="Trebuchet MS" w:hAnsi="Trebuchet MS" w:cs="Trebuchet MS"/>
                <w:b/>
                <w:sz w:val="22"/>
                <w:szCs w:val="22"/>
              </w:rPr>
              <w:t xml:space="preserve"> </w:t>
            </w:r>
            <w:r w:rsidR="00947206" w:rsidRPr="00087836">
              <w:rPr>
                <w:rFonts w:ascii="Trebuchet MS" w:hAnsi="Trebuchet MS" w:cs="Trebuchet MS"/>
                <w:b/>
                <w:sz w:val="22"/>
                <w:szCs w:val="22"/>
              </w:rPr>
              <w:t>TEIKĖJAS</w:t>
            </w:r>
          </w:p>
        </w:tc>
      </w:tr>
      <w:tr w:rsidR="00947206" w:rsidRPr="00087836" w14:paraId="4DBCACA4" w14:textId="77777777" w:rsidTr="00903C47">
        <w:tblPrEx>
          <w:tblLook w:val="00A0" w:firstRow="1" w:lastRow="0" w:firstColumn="1" w:lastColumn="0" w:noHBand="0" w:noVBand="0"/>
        </w:tblPrEx>
        <w:tc>
          <w:tcPr>
            <w:tcW w:w="10526" w:type="dxa"/>
            <w:gridSpan w:val="3"/>
          </w:tcPr>
          <w:tbl>
            <w:tblPr>
              <w:tblW w:w="10200" w:type="dxa"/>
              <w:tblLayout w:type="fixed"/>
              <w:tblLook w:val="00A0" w:firstRow="1" w:lastRow="0" w:firstColumn="1" w:lastColumn="0" w:noHBand="0" w:noVBand="0"/>
            </w:tblPr>
            <w:tblGrid>
              <w:gridCol w:w="5211"/>
              <w:gridCol w:w="4989"/>
            </w:tblGrid>
            <w:tr w:rsidR="00947206" w:rsidRPr="00087836" w14:paraId="5AF4EC49" w14:textId="77777777" w:rsidTr="00903C47">
              <w:tc>
                <w:tcPr>
                  <w:tcW w:w="5211" w:type="dxa"/>
                </w:tcPr>
                <w:p w14:paraId="1E497C2B" w14:textId="77777777" w:rsidR="00947206" w:rsidRPr="00087836" w:rsidRDefault="00947206" w:rsidP="00724C0B">
                  <w:pPr>
                    <w:suppressAutoHyphens/>
                    <w:spacing w:after="0" w:line="240" w:lineRule="auto"/>
                    <w:rPr>
                      <w:rFonts w:ascii="Trebuchet MS" w:hAnsi="Trebuchet MS"/>
                      <w:sz w:val="22"/>
                      <w:szCs w:val="22"/>
                      <w:lang w:eastAsia="zh-CN"/>
                    </w:rPr>
                  </w:pPr>
                  <w:r w:rsidRPr="00087836">
                    <w:rPr>
                      <w:rFonts w:ascii="Trebuchet MS" w:hAnsi="Trebuchet MS"/>
                      <w:sz w:val="22"/>
                      <w:szCs w:val="22"/>
                      <w:lang w:eastAsia="zh-CN"/>
                    </w:rPr>
                    <w:t>Viešoji įstaiga Kauno miesto poliklinika</w:t>
                  </w:r>
                </w:p>
                <w:p w14:paraId="042D4A80" w14:textId="77777777" w:rsidR="00947206" w:rsidRPr="00087836" w:rsidRDefault="00947206" w:rsidP="00724C0B">
                  <w:pPr>
                    <w:suppressAutoHyphens/>
                    <w:spacing w:after="0" w:line="240" w:lineRule="auto"/>
                    <w:rPr>
                      <w:rFonts w:ascii="Trebuchet MS" w:hAnsi="Trebuchet MS"/>
                      <w:sz w:val="22"/>
                      <w:szCs w:val="22"/>
                      <w:lang w:eastAsia="zh-CN"/>
                    </w:rPr>
                  </w:pPr>
                  <w:r w:rsidRPr="00087836">
                    <w:rPr>
                      <w:rFonts w:ascii="Trebuchet MS" w:hAnsi="Trebuchet MS"/>
                      <w:sz w:val="22"/>
                      <w:szCs w:val="22"/>
                      <w:lang w:eastAsia="zh-CN"/>
                    </w:rPr>
                    <w:t>Pramonės pr. 31, 51270 Kaunas</w:t>
                  </w:r>
                </w:p>
                <w:p w14:paraId="588FD1E9" w14:textId="77777777" w:rsidR="00947206" w:rsidRPr="00087836" w:rsidRDefault="00947206" w:rsidP="00724C0B">
                  <w:pPr>
                    <w:suppressAutoHyphens/>
                    <w:spacing w:after="0" w:line="240" w:lineRule="auto"/>
                    <w:rPr>
                      <w:rFonts w:ascii="Trebuchet MS" w:hAnsi="Trebuchet MS"/>
                      <w:sz w:val="22"/>
                      <w:szCs w:val="22"/>
                      <w:lang w:eastAsia="zh-CN"/>
                    </w:rPr>
                  </w:pPr>
                  <w:r w:rsidRPr="00087836">
                    <w:rPr>
                      <w:rFonts w:ascii="Trebuchet MS" w:hAnsi="Trebuchet MS"/>
                      <w:sz w:val="22"/>
                      <w:szCs w:val="22"/>
                      <w:lang w:eastAsia="zh-CN"/>
                    </w:rPr>
                    <w:t>Duomenys kaupiami ir saugomi juridinių asmenų registre, kodas 135042394</w:t>
                  </w:r>
                </w:p>
                <w:p w14:paraId="2074C771" w14:textId="0F16203D" w:rsidR="00947206" w:rsidRPr="00087836" w:rsidRDefault="00947206" w:rsidP="00724C0B">
                  <w:pPr>
                    <w:suppressAutoHyphens/>
                    <w:spacing w:after="0" w:line="240" w:lineRule="auto"/>
                    <w:ind w:right="175"/>
                    <w:rPr>
                      <w:rFonts w:ascii="Trebuchet MS" w:hAnsi="Trebuchet MS"/>
                      <w:sz w:val="22"/>
                      <w:szCs w:val="22"/>
                      <w:lang w:eastAsia="zh-CN"/>
                    </w:rPr>
                  </w:pPr>
                  <w:r w:rsidRPr="00087836">
                    <w:rPr>
                      <w:rFonts w:ascii="Trebuchet MS" w:hAnsi="Trebuchet MS"/>
                      <w:sz w:val="22"/>
                      <w:szCs w:val="22"/>
                      <w:lang w:eastAsia="zh-CN"/>
                    </w:rPr>
                    <w:t xml:space="preserve">Tel. </w:t>
                  </w:r>
                  <w:r w:rsidR="005D5337">
                    <w:rPr>
                      <w:rFonts w:ascii="Trebuchet MS" w:hAnsi="Trebuchet MS"/>
                      <w:sz w:val="22"/>
                      <w:szCs w:val="22"/>
                      <w:lang w:eastAsia="zh-CN"/>
                    </w:rPr>
                    <w:t xml:space="preserve">+370 37 </w:t>
                  </w:r>
                  <w:r w:rsidRPr="00087836">
                    <w:rPr>
                      <w:rFonts w:ascii="Trebuchet MS" w:hAnsi="Trebuchet MS"/>
                      <w:sz w:val="22"/>
                      <w:szCs w:val="22"/>
                      <w:lang w:eastAsia="zh-CN"/>
                    </w:rPr>
                    <w:t>403999</w:t>
                  </w:r>
                </w:p>
                <w:p w14:paraId="0697A534" w14:textId="77777777" w:rsidR="00947206" w:rsidRPr="00B039E6" w:rsidRDefault="00947206" w:rsidP="00724C0B">
                  <w:pPr>
                    <w:suppressAutoHyphens/>
                    <w:spacing w:after="0" w:line="240" w:lineRule="auto"/>
                    <w:ind w:right="175"/>
                    <w:rPr>
                      <w:rFonts w:ascii="Trebuchet MS" w:hAnsi="Trebuchet MS"/>
                      <w:sz w:val="22"/>
                      <w:szCs w:val="22"/>
                      <w:lang w:eastAsia="zh-CN"/>
                    </w:rPr>
                  </w:pPr>
                  <w:r w:rsidRPr="00087836">
                    <w:rPr>
                      <w:rFonts w:ascii="Trebuchet MS" w:hAnsi="Trebuchet MS"/>
                      <w:sz w:val="22"/>
                      <w:szCs w:val="22"/>
                      <w:lang w:eastAsia="zh-CN"/>
                    </w:rPr>
                    <w:t xml:space="preserve">El. </w:t>
                  </w:r>
                  <w:r w:rsidRPr="00B039E6">
                    <w:rPr>
                      <w:rFonts w:ascii="Trebuchet MS" w:hAnsi="Trebuchet MS"/>
                      <w:sz w:val="22"/>
                      <w:szCs w:val="22"/>
                      <w:lang w:eastAsia="zh-CN"/>
                    </w:rPr>
                    <w:t xml:space="preserve">paštas: </w:t>
                  </w:r>
                  <w:hyperlink r:id="rId13" w:history="1">
                    <w:r w:rsidRPr="00B039E6">
                      <w:rPr>
                        <w:rFonts w:ascii="Trebuchet MS" w:hAnsi="Trebuchet MS"/>
                        <w:sz w:val="22"/>
                        <w:szCs w:val="22"/>
                        <w:lang w:eastAsia="zh-CN"/>
                      </w:rPr>
                      <w:t>info@kaunopoliklinika.lt</w:t>
                    </w:r>
                  </w:hyperlink>
                </w:p>
                <w:p w14:paraId="02A95E70" w14:textId="77777777" w:rsidR="00947206" w:rsidRPr="00087836" w:rsidRDefault="00947206" w:rsidP="00724C0B">
                  <w:pPr>
                    <w:suppressAutoHyphens/>
                    <w:spacing w:after="0" w:line="240" w:lineRule="auto"/>
                    <w:ind w:right="175"/>
                    <w:rPr>
                      <w:rFonts w:ascii="Trebuchet MS" w:hAnsi="Trebuchet MS"/>
                      <w:sz w:val="22"/>
                      <w:szCs w:val="22"/>
                      <w:lang w:eastAsia="zh-CN"/>
                    </w:rPr>
                  </w:pPr>
                  <w:r w:rsidRPr="00087836">
                    <w:rPr>
                      <w:rFonts w:ascii="Trebuchet MS" w:hAnsi="Trebuchet MS"/>
                      <w:sz w:val="22"/>
                      <w:szCs w:val="22"/>
                      <w:highlight w:val="yellow"/>
                      <w:lang w:eastAsia="zh-CN"/>
                    </w:rPr>
                    <w:t>pasirinkti atstovo pareigas</w:t>
                  </w:r>
                </w:p>
                <w:p w14:paraId="3698980C" w14:textId="77777777" w:rsidR="00947206" w:rsidRPr="00087836" w:rsidRDefault="00947206" w:rsidP="00724C0B">
                  <w:pPr>
                    <w:suppressAutoHyphens/>
                    <w:spacing w:after="0" w:line="240" w:lineRule="auto"/>
                    <w:rPr>
                      <w:rFonts w:ascii="Trebuchet MS" w:hAnsi="Trebuchet MS"/>
                      <w:sz w:val="22"/>
                      <w:szCs w:val="22"/>
                      <w:lang w:eastAsia="zh-CN"/>
                    </w:rPr>
                  </w:pPr>
                  <w:r w:rsidRPr="00087836">
                    <w:rPr>
                      <w:rFonts w:ascii="Trebuchet MS" w:hAnsi="Trebuchet MS"/>
                      <w:sz w:val="22"/>
                      <w:szCs w:val="22"/>
                      <w:highlight w:val="yellow"/>
                      <w:lang w:eastAsia="zh-CN"/>
                    </w:rPr>
                    <w:t>pasirinkti atstovo vardą ir pavardę</w:t>
                  </w:r>
                </w:p>
                <w:p w14:paraId="0CAB6359" w14:textId="231728EF" w:rsidR="00947206" w:rsidRPr="00087836" w:rsidRDefault="00947206" w:rsidP="00724C0B">
                  <w:pPr>
                    <w:suppressAutoHyphens/>
                    <w:spacing w:after="0" w:line="240" w:lineRule="auto"/>
                    <w:ind w:right="175"/>
                    <w:rPr>
                      <w:rFonts w:ascii="Trebuchet MS" w:hAnsi="Trebuchet MS"/>
                      <w:sz w:val="22"/>
                      <w:szCs w:val="22"/>
                      <w:lang w:eastAsia="zh-CN"/>
                    </w:rPr>
                  </w:pPr>
                </w:p>
              </w:tc>
              <w:tc>
                <w:tcPr>
                  <w:tcW w:w="4989" w:type="dxa"/>
                </w:tcPr>
                <w:p w14:paraId="260F029C" w14:textId="77777777" w:rsidR="00947206" w:rsidRPr="00087836" w:rsidRDefault="00947206" w:rsidP="00724C0B">
                  <w:pPr>
                    <w:keepNext/>
                    <w:widowControl w:val="0"/>
                    <w:tabs>
                      <w:tab w:val="num" w:pos="0"/>
                      <w:tab w:val="left" w:pos="9360"/>
                    </w:tabs>
                    <w:suppressAutoHyphens/>
                    <w:spacing w:after="0" w:line="240" w:lineRule="auto"/>
                    <w:ind w:left="432" w:hanging="432"/>
                    <w:outlineLvl w:val="0"/>
                    <w:rPr>
                      <w:rFonts w:ascii="Trebuchet MS" w:eastAsia="Times New Roman" w:hAnsi="Trebuchet MS"/>
                      <w:sz w:val="22"/>
                      <w:szCs w:val="22"/>
                      <w:lang w:eastAsia="zh-CN"/>
                    </w:rPr>
                  </w:pPr>
                  <w:bookmarkStart w:id="32" w:name="_Toc26945082"/>
                  <w:bookmarkStart w:id="33" w:name="_Toc30497327"/>
                  <w:r w:rsidRPr="00087836">
                    <w:rPr>
                      <w:rFonts w:ascii="Trebuchet MS" w:hAnsi="Trebuchet MS"/>
                      <w:sz w:val="22"/>
                      <w:szCs w:val="22"/>
                      <w:lang w:eastAsia="zh-CN"/>
                    </w:rPr>
                    <w:t>[</w:t>
                  </w:r>
                  <w:r w:rsidRPr="00087836">
                    <w:rPr>
                      <w:rFonts w:ascii="Trebuchet MS" w:eastAsia="Times New Roman" w:hAnsi="Trebuchet MS"/>
                      <w:sz w:val="22"/>
                      <w:szCs w:val="22"/>
                      <w:highlight w:val="yellow"/>
                      <w:lang w:eastAsia="zh-CN"/>
                    </w:rPr>
                    <w:t>Paslaugų teikėjo pavadinimas</w:t>
                  </w:r>
                  <w:r w:rsidRPr="00087836">
                    <w:rPr>
                      <w:rFonts w:ascii="Trebuchet MS" w:hAnsi="Trebuchet MS"/>
                      <w:sz w:val="22"/>
                      <w:szCs w:val="22"/>
                      <w:lang w:eastAsia="zh-CN"/>
                    </w:rPr>
                    <w:t>]</w:t>
                  </w:r>
                  <w:bookmarkEnd w:id="32"/>
                  <w:bookmarkEnd w:id="33"/>
                </w:p>
                <w:p w14:paraId="28E3D3C5" w14:textId="77777777" w:rsidR="00947206" w:rsidRPr="00087836" w:rsidRDefault="00947206" w:rsidP="00724C0B">
                  <w:pPr>
                    <w:keepNext/>
                    <w:widowControl w:val="0"/>
                    <w:tabs>
                      <w:tab w:val="num" w:pos="0"/>
                      <w:tab w:val="left" w:pos="9360"/>
                    </w:tabs>
                    <w:suppressAutoHyphens/>
                    <w:spacing w:after="0" w:line="240" w:lineRule="auto"/>
                    <w:ind w:left="432" w:hanging="432"/>
                    <w:outlineLvl w:val="0"/>
                    <w:rPr>
                      <w:rFonts w:ascii="Trebuchet MS" w:eastAsia="Times New Roman" w:hAnsi="Trebuchet MS"/>
                      <w:b/>
                      <w:bCs/>
                      <w:kern w:val="32"/>
                      <w:sz w:val="22"/>
                      <w:szCs w:val="22"/>
                      <w:lang w:eastAsia="zh-CN"/>
                    </w:rPr>
                  </w:pPr>
                  <w:bookmarkStart w:id="34" w:name="_Toc26945083"/>
                  <w:bookmarkStart w:id="35" w:name="_Toc30497328"/>
                  <w:r w:rsidRPr="00087836">
                    <w:rPr>
                      <w:rFonts w:ascii="Trebuchet MS" w:hAnsi="Trebuchet MS"/>
                      <w:sz w:val="22"/>
                      <w:szCs w:val="22"/>
                      <w:lang w:eastAsia="zh-CN"/>
                    </w:rPr>
                    <w:t>[</w:t>
                  </w:r>
                  <w:r w:rsidRPr="00087836">
                    <w:rPr>
                      <w:rFonts w:ascii="Trebuchet MS" w:hAnsi="Trebuchet MS"/>
                      <w:sz w:val="22"/>
                      <w:szCs w:val="22"/>
                      <w:highlight w:val="yellow"/>
                      <w:lang w:eastAsia="zh-CN"/>
                    </w:rPr>
                    <w:t>įrašyti adresą</w:t>
                  </w:r>
                  <w:r w:rsidRPr="00087836">
                    <w:rPr>
                      <w:rFonts w:ascii="Trebuchet MS" w:hAnsi="Trebuchet MS"/>
                      <w:sz w:val="22"/>
                      <w:szCs w:val="22"/>
                      <w:lang w:eastAsia="zh-CN"/>
                    </w:rPr>
                    <w:t>]</w:t>
                  </w:r>
                  <w:bookmarkEnd w:id="34"/>
                  <w:bookmarkEnd w:id="35"/>
                </w:p>
                <w:p w14:paraId="473FEFC7" w14:textId="346CCF10" w:rsidR="00947206" w:rsidRPr="00087836" w:rsidRDefault="00531BD6" w:rsidP="00724C0B">
                  <w:pPr>
                    <w:keepNext/>
                    <w:widowControl w:val="0"/>
                    <w:tabs>
                      <w:tab w:val="num" w:pos="0"/>
                      <w:tab w:val="left" w:pos="9360"/>
                    </w:tabs>
                    <w:suppressAutoHyphens/>
                    <w:spacing w:after="0" w:line="240" w:lineRule="auto"/>
                    <w:ind w:left="432" w:hanging="432"/>
                    <w:outlineLvl w:val="0"/>
                    <w:rPr>
                      <w:rFonts w:ascii="Trebuchet MS" w:eastAsia="Times New Roman" w:hAnsi="Trebuchet MS"/>
                      <w:bCs/>
                      <w:kern w:val="32"/>
                      <w:sz w:val="22"/>
                      <w:szCs w:val="22"/>
                      <w:lang w:eastAsia="zh-CN"/>
                    </w:rPr>
                  </w:pPr>
                  <w:bookmarkStart w:id="36" w:name="_Toc26945084"/>
                  <w:bookmarkStart w:id="37" w:name="_Toc30497329"/>
                  <w:r>
                    <w:rPr>
                      <w:rFonts w:ascii="Trebuchet MS" w:eastAsia="Times New Roman" w:hAnsi="Trebuchet MS"/>
                      <w:sz w:val="22"/>
                      <w:szCs w:val="22"/>
                      <w:lang w:eastAsia="zh-CN"/>
                    </w:rPr>
                    <w:t>Juridinio asmens k</w:t>
                  </w:r>
                  <w:r w:rsidR="00947206" w:rsidRPr="00087836">
                    <w:rPr>
                      <w:rFonts w:ascii="Trebuchet MS" w:eastAsia="Times New Roman" w:hAnsi="Trebuchet MS"/>
                      <w:sz w:val="22"/>
                      <w:szCs w:val="22"/>
                      <w:lang w:eastAsia="zh-CN"/>
                    </w:rPr>
                    <w:t xml:space="preserve">odas </w:t>
                  </w:r>
                  <w:r w:rsidR="00947206" w:rsidRPr="00087836">
                    <w:rPr>
                      <w:rFonts w:ascii="Trebuchet MS" w:hAnsi="Trebuchet MS"/>
                      <w:sz w:val="22"/>
                      <w:szCs w:val="22"/>
                      <w:lang w:eastAsia="zh-CN"/>
                    </w:rPr>
                    <w:t>[</w:t>
                  </w:r>
                  <w:r w:rsidR="00947206" w:rsidRPr="00087836">
                    <w:rPr>
                      <w:rFonts w:ascii="Trebuchet MS" w:hAnsi="Trebuchet MS"/>
                      <w:sz w:val="22"/>
                      <w:szCs w:val="22"/>
                      <w:highlight w:val="yellow"/>
                      <w:lang w:eastAsia="zh-CN"/>
                    </w:rPr>
                    <w:t>įrašyti juridinio/fizinio asmens kodą</w:t>
                  </w:r>
                  <w:r w:rsidR="00947206" w:rsidRPr="00087836">
                    <w:rPr>
                      <w:rFonts w:ascii="Trebuchet MS" w:hAnsi="Trebuchet MS"/>
                      <w:sz w:val="22"/>
                      <w:szCs w:val="22"/>
                      <w:lang w:eastAsia="zh-CN"/>
                    </w:rPr>
                    <w:t>]</w:t>
                  </w:r>
                  <w:bookmarkEnd w:id="36"/>
                  <w:bookmarkEnd w:id="37"/>
                </w:p>
                <w:p w14:paraId="7ADE7C82" w14:textId="77777777" w:rsidR="00947206" w:rsidRPr="00087836" w:rsidRDefault="00947206" w:rsidP="00724C0B">
                  <w:pPr>
                    <w:suppressAutoHyphens/>
                    <w:spacing w:after="0" w:line="240" w:lineRule="auto"/>
                    <w:rPr>
                      <w:rFonts w:ascii="Trebuchet MS" w:eastAsia="Times New Roman" w:hAnsi="Trebuchet MS"/>
                      <w:sz w:val="22"/>
                      <w:szCs w:val="22"/>
                      <w:lang w:eastAsia="zh-CN"/>
                    </w:rPr>
                  </w:pPr>
                  <w:r w:rsidRPr="00087836">
                    <w:rPr>
                      <w:rFonts w:ascii="Trebuchet MS" w:hAnsi="Trebuchet MS"/>
                      <w:sz w:val="22"/>
                      <w:szCs w:val="22"/>
                      <w:lang w:eastAsia="zh-CN"/>
                    </w:rPr>
                    <w:t>PVM mokėtojo kodas</w:t>
                  </w:r>
                  <w:r w:rsidRPr="00087836">
                    <w:rPr>
                      <w:rFonts w:ascii="Trebuchet MS" w:hAnsi="Trebuchet MS"/>
                      <w:sz w:val="22"/>
                      <w:szCs w:val="22"/>
                      <w:highlight w:val="yellow"/>
                      <w:lang w:eastAsia="zh-CN"/>
                    </w:rPr>
                    <w:t xml:space="preserve"> įrašyti PVM kodą</w:t>
                  </w:r>
                </w:p>
                <w:p w14:paraId="445B718D" w14:textId="77777777" w:rsidR="00947206" w:rsidRPr="00087836" w:rsidRDefault="00947206" w:rsidP="00724C0B">
                  <w:pPr>
                    <w:suppressAutoHyphens/>
                    <w:spacing w:after="0" w:line="240" w:lineRule="auto"/>
                    <w:rPr>
                      <w:rFonts w:ascii="Trebuchet MS" w:hAnsi="Trebuchet MS"/>
                      <w:sz w:val="22"/>
                      <w:szCs w:val="22"/>
                      <w:lang w:eastAsia="zh-CN"/>
                    </w:rPr>
                  </w:pPr>
                  <w:r w:rsidRPr="00087836">
                    <w:rPr>
                      <w:rFonts w:ascii="Trebuchet MS" w:hAnsi="Trebuchet MS"/>
                      <w:sz w:val="22"/>
                      <w:szCs w:val="22"/>
                      <w:lang w:eastAsia="zh-CN"/>
                    </w:rPr>
                    <w:t>Tel. [</w:t>
                  </w:r>
                  <w:r w:rsidRPr="00087836">
                    <w:rPr>
                      <w:rFonts w:ascii="Trebuchet MS" w:hAnsi="Trebuchet MS"/>
                      <w:sz w:val="22"/>
                      <w:szCs w:val="22"/>
                      <w:highlight w:val="yellow"/>
                      <w:lang w:eastAsia="zh-CN"/>
                    </w:rPr>
                    <w:t>įrašyti telefono numerį</w:t>
                  </w:r>
                  <w:r w:rsidRPr="00087836">
                    <w:rPr>
                      <w:rFonts w:ascii="Trebuchet MS" w:hAnsi="Trebuchet MS"/>
                      <w:sz w:val="22"/>
                      <w:szCs w:val="22"/>
                      <w:lang w:eastAsia="zh-CN"/>
                    </w:rPr>
                    <w:t>]</w:t>
                  </w:r>
                </w:p>
                <w:p w14:paraId="031FFE7A" w14:textId="77777777" w:rsidR="00947206" w:rsidRPr="00087836" w:rsidRDefault="00947206" w:rsidP="00724C0B">
                  <w:pPr>
                    <w:keepNext/>
                    <w:widowControl w:val="0"/>
                    <w:tabs>
                      <w:tab w:val="num" w:pos="0"/>
                      <w:tab w:val="left" w:pos="9360"/>
                    </w:tabs>
                    <w:suppressAutoHyphens/>
                    <w:spacing w:after="0" w:line="240" w:lineRule="auto"/>
                    <w:ind w:left="432" w:hanging="432"/>
                    <w:outlineLvl w:val="0"/>
                    <w:rPr>
                      <w:rFonts w:ascii="Trebuchet MS" w:eastAsia="Times New Roman" w:hAnsi="Trebuchet MS"/>
                      <w:sz w:val="22"/>
                      <w:szCs w:val="22"/>
                      <w:lang w:eastAsia="zh-CN"/>
                    </w:rPr>
                  </w:pPr>
                  <w:bookmarkStart w:id="38" w:name="_Toc26945085"/>
                  <w:bookmarkStart w:id="39" w:name="_Toc30497330"/>
                  <w:r w:rsidRPr="00087836">
                    <w:rPr>
                      <w:rFonts w:ascii="Trebuchet MS" w:eastAsia="Times New Roman" w:hAnsi="Trebuchet MS"/>
                      <w:sz w:val="22"/>
                      <w:szCs w:val="22"/>
                      <w:lang w:eastAsia="zh-CN"/>
                    </w:rPr>
                    <w:t xml:space="preserve">El. paštas: </w:t>
                  </w:r>
                  <w:r w:rsidRPr="00087836">
                    <w:rPr>
                      <w:rFonts w:ascii="Trebuchet MS" w:hAnsi="Trebuchet MS"/>
                      <w:sz w:val="22"/>
                      <w:szCs w:val="22"/>
                      <w:lang w:eastAsia="zh-CN"/>
                    </w:rPr>
                    <w:t>[</w:t>
                  </w:r>
                  <w:r w:rsidRPr="00087836">
                    <w:rPr>
                      <w:rFonts w:ascii="Trebuchet MS" w:hAnsi="Trebuchet MS"/>
                      <w:sz w:val="22"/>
                      <w:szCs w:val="22"/>
                      <w:highlight w:val="yellow"/>
                      <w:lang w:eastAsia="zh-CN"/>
                    </w:rPr>
                    <w:t>įrašyti elektroninio pašto adresą</w:t>
                  </w:r>
                  <w:r w:rsidRPr="00087836">
                    <w:rPr>
                      <w:rFonts w:ascii="Trebuchet MS" w:hAnsi="Trebuchet MS"/>
                      <w:sz w:val="22"/>
                      <w:szCs w:val="22"/>
                      <w:lang w:eastAsia="zh-CN"/>
                    </w:rPr>
                    <w:t>]</w:t>
                  </w:r>
                  <w:bookmarkEnd w:id="38"/>
                  <w:bookmarkEnd w:id="39"/>
                </w:p>
                <w:p w14:paraId="7D723009" w14:textId="77777777" w:rsidR="00947206" w:rsidRPr="00087836" w:rsidRDefault="00947206" w:rsidP="00724C0B">
                  <w:pPr>
                    <w:suppressAutoHyphens/>
                    <w:spacing w:after="0" w:line="240" w:lineRule="auto"/>
                    <w:ind w:right="175"/>
                    <w:rPr>
                      <w:rFonts w:ascii="Trebuchet MS" w:eastAsia="Times New Roman" w:hAnsi="Trebuchet MS"/>
                      <w:sz w:val="22"/>
                      <w:szCs w:val="22"/>
                      <w:lang w:eastAsia="zh-CN"/>
                    </w:rPr>
                  </w:pPr>
                  <w:r w:rsidRPr="00087836">
                    <w:rPr>
                      <w:rFonts w:ascii="Trebuchet MS" w:hAnsi="Trebuchet MS"/>
                      <w:sz w:val="22"/>
                      <w:szCs w:val="22"/>
                      <w:highlight w:val="yellow"/>
                      <w:lang w:eastAsia="zh-CN"/>
                    </w:rPr>
                    <w:t>[įrašyti atstovo pareigas</w:t>
                  </w:r>
                  <w:r w:rsidRPr="00087836">
                    <w:rPr>
                      <w:rFonts w:ascii="Trebuchet MS" w:hAnsi="Trebuchet MS"/>
                      <w:sz w:val="22"/>
                      <w:szCs w:val="22"/>
                      <w:lang w:eastAsia="zh-CN"/>
                    </w:rPr>
                    <w:t>]</w:t>
                  </w:r>
                </w:p>
                <w:p w14:paraId="20A9BF70" w14:textId="77777777" w:rsidR="00947206" w:rsidRPr="00087836" w:rsidRDefault="00947206" w:rsidP="00724C0B">
                  <w:pPr>
                    <w:suppressAutoHyphens/>
                    <w:spacing w:after="0" w:line="240" w:lineRule="auto"/>
                    <w:rPr>
                      <w:rFonts w:ascii="Trebuchet MS" w:eastAsia="Times New Roman" w:hAnsi="Trebuchet MS"/>
                      <w:b/>
                      <w:sz w:val="22"/>
                      <w:szCs w:val="22"/>
                      <w:lang w:eastAsia="zh-CN"/>
                    </w:rPr>
                  </w:pPr>
                  <w:r w:rsidRPr="00087836">
                    <w:rPr>
                      <w:rFonts w:ascii="Trebuchet MS" w:hAnsi="Trebuchet MS"/>
                      <w:sz w:val="22"/>
                      <w:szCs w:val="22"/>
                      <w:lang w:eastAsia="zh-CN"/>
                    </w:rPr>
                    <w:t>[</w:t>
                  </w:r>
                  <w:r w:rsidRPr="00087836">
                    <w:rPr>
                      <w:rFonts w:ascii="Trebuchet MS" w:hAnsi="Trebuchet MS"/>
                      <w:sz w:val="22"/>
                      <w:szCs w:val="22"/>
                      <w:highlight w:val="yellow"/>
                      <w:lang w:eastAsia="zh-CN"/>
                    </w:rPr>
                    <w:t>įrašyti atstovo vardą ir pavardę</w:t>
                  </w:r>
                  <w:r w:rsidRPr="00087836">
                    <w:rPr>
                      <w:rFonts w:ascii="Trebuchet MS" w:hAnsi="Trebuchet MS"/>
                      <w:sz w:val="22"/>
                      <w:szCs w:val="22"/>
                      <w:lang w:eastAsia="zh-CN"/>
                    </w:rPr>
                    <w:t>]</w:t>
                  </w:r>
                </w:p>
                <w:p w14:paraId="4DC01CD3" w14:textId="605B213E" w:rsidR="0098491E" w:rsidRPr="00087836" w:rsidRDefault="0098491E" w:rsidP="0098491E">
                  <w:pPr>
                    <w:suppressAutoHyphens/>
                    <w:spacing w:after="0" w:line="240" w:lineRule="auto"/>
                    <w:rPr>
                      <w:rFonts w:ascii="Trebuchet MS" w:hAnsi="Trebuchet MS"/>
                      <w:b/>
                      <w:bCs/>
                      <w:sz w:val="22"/>
                      <w:szCs w:val="22"/>
                      <w:lang w:eastAsia="zh-CN"/>
                    </w:rPr>
                  </w:pPr>
                </w:p>
                <w:p w14:paraId="5E1EB43A" w14:textId="330993EA" w:rsidR="00947206" w:rsidRPr="00087836" w:rsidRDefault="00947206" w:rsidP="00724C0B">
                  <w:pPr>
                    <w:tabs>
                      <w:tab w:val="left" w:pos="5104"/>
                    </w:tabs>
                    <w:suppressAutoHyphens/>
                    <w:spacing w:after="0" w:line="240" w:lineRule="auto"/>
                    <w:ind w:right="-55"/>
                    <w:rPr>
                      <w:rFonts w:ascii="Trebuchet MS" w:hAnsi="Trebuchet MS"/>
                      <w:b/>
                      <w:bCs/>
                      <w:sz w:val="22"/>
                      <w:szCs w:val="22"/>
                      <w:lang w:eastAsia="zh-CN"/>
                    </w:rPr>
                  </w:pPr>
                </w:p>
              </w:tc>
            </w:tr>
          </w:tbl>
          <w:p w14:paraId="011996D9" w14:textId="77777777" w:rsidR="00947206" w:rsidRPr="00087836" w:rsidRDefault="00947206" w:rsidP="00903C47">
            <w:pPr>
              <w:suppressAutoHyphens/>
              <w:ind w:right="175"/>
              <w:rPr>
                <w:rFonts w:ascii="Trebuchet MS" w:hAnsi="Trebuchet MS"/>
                <w:sz w:val="22"/>
                <w:szCs w:val="22"/>
                <w:lang w:eastAsia="zh-CN"/>
              </w:rPr>
            </w:pPr>
          </w:p>
        </w:tc>
      </w:tr>
      <w:bookmarkEnd w:id="31"/>
    </w:tbl>
    <w:p w14:paraId="512A53E6" w14:textId="77777777" w:rsidR="002D368A" w:rsidRPr="002C485B" w:rsidRDefault="002D368A" w:rsidP="00CD0117">
      <w:pPr>
        <w:pStyle w:val="Heading2"/>
        <w:jc w:val="right"/>
        <w:rPr>
          <w:rFonts w:ascii="Trebuchet MS" w:eastAsia="Calibri" w:hAnsi="Trebuchet MS" w:cs="Times New Roman"/>
          <w:color w:val="4472C4" w:themeColor="accent1"/>
          <w:sz w:val="22"/>
          <w:szCs w:val="22"/>
        </w:rPr>
      </w:pPr>
    </w:p>
    <w:sectPr w:rsidR="002D368A" w:rsidRPr="002C485B" w:rsidSect="00296288">
      <w:headerReference w:type="default" r:id="rId14"/>
      <w:footerReference w:type="default" r:id="rId15"/>
      <w:pgSz w:w="11906" w:h="16838"/>
      <w:pgMar w:top="719" w:right="566" w:bottom="1134" w:left="85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9E1A5" w14:textId="77777777" w:rsidR="00623607" w:rsidRDefault="00623607" w:rsidP="00D05666">
      <w:r>
        <w:separator/>
      </w:r>
    </w:p>
  </w:endnote>
  <w:endnote w:type="continuationSeparator" w:id="0">
    <w:p w14:paraId="5A061A87" w14:textId="77777777" w:rsidR="00623607" w:rsidRDefault="00623607" w:rsidP="00D05666">
      <w:r>
        <w:continuationSeparator/>
      </w:r>
    </w:p>
  </w:endnote>
  <w:endnote w:type="continuationNotice" w:id="1">
    <w:p w14:paraId="79630D04" w14:textId="77777777" w:rsidR="00623607" w:rsidRDefault="00623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BA"/>
    <w:family w:val="roman"/>
    <w:pitch w:val="variable"/>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69801116" w:rsidR="0025360D" w:rsidRPr="002D368A" w:rsidRDefault="0025360D">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82EB8" w14:textId="77777777" w:rsidR="00623607" w:rsidRDefault="00623607" w:rsidP="00D05666">
      <w:r>
        <w:separator/>
      </w:r>
    </w:p>
  </w:footnote>
  <w:footnote w:type="continuationSeparator" w:id="0">
    <w:p w14:paraId="74BF1577" w14:textId="77777777" w:rsidR="00623607" w:rsidRDefault="00623607" w:rsidP="00D05666">
      <w:r>
        <w:continuationSeparator/>
      </w:r>
    </w:p>
  </w:footnote>
  <w:footnote w:type="continuationNotice" w:id="1">
    <w:p w14:paraId="6FCAD9D4" w14:textId="77777777" w:rsidR="00623607" w:rsidRDefault="00623607">
      <w:pPr>
        <w:spacing w:after="0" w:line="240" w:lineRule="auto"/>
      </w:pPr>
    </w:p>
  </w:footnote>
  <w:footnote w:id="2">
    <w:p w14:paraId="64937445" w14:textId="77777777" w:rsidR="0025360D" w:rsidRPr="00554DF2" w:rsidRDefault="0025360D" w:rsidP="00BC01A9">
      <w:pPr>
        <w:pStyle w:val="FootnoteText"/>
        <w:spacing w:after="0" w:line="240" w:lineRule="auto"/>
        <w:jc w:val="both"/>
        <w:rPr>
          <w:rFonts w:ascii="Trebuchet MS" w:hAnsi="Trebuchet MS"/>
          <w:sz w:val="18"/>
          <w:szCs w:val="18"/>
        </w:rPr>
      </w:pPr>
      <w:r w:rsidRPr="00554DF2">
        <w:rPr>
          <w:rStyle w:val="FootnoteReference"/>
          <w:rFonts w:ascii="Trebuchet MS" w:hAnsi="Trebuchet MS"/>
          <w:sz w:val="18"/>
          <w:szCs w:val="18"/>
        </w:rPr>
        <w:footnoteRef/>
      </w:r>
      <w:r w:rsidRPr="00554DF2">
        <w:rPr>
          <w:rFonts w:ascii="Trebuchet MS" w:hAnsi="Trebuchet MS"/>
          <w:sz w:val="18"/>
          <w:szCs w:val="18"/>
        </w:rPr>
        <w:t xml:space="preserve">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7F70E" w14:textId="77777777" w:rsidR="0025360D" w:rsidRDefault="0025360D" w:rsidP="00903C4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0DB379" w14:textId="77777777" w:rsidR="0025360D" w:rsidRDefault="002536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7B0DD" w14:textId="77777777" w:rsidR="0025360D" w:rsidRPr="006B2B4E" w:rsidRDefault="0025360D" w:rsidP="00903C47">
    <w:pPr>
      <w:pStyle w:val="Header"/>
      <w:framePr w:wrap="around" w:vAnchor="text" w:hAnchor="margin" w:xAlign="center" w:y="1"/>
      <w:rPr>
        <w:rStyle w:val="PageNumber"/>
        <w:rFonts w:ascii="Trebuchet MS" w:hAnsi="Trebuchet MS"/>
        <w:sz w:val="22"/>
        <w:szCs w:val="22"/>
      </w:rPr>
    </w:pPr>
    <w:r w:rsidRPr="006B2B4E">
      <w:rPr>
        <w:rStyle w:val="PageNumber"/>
        <w:rFonts w:ascii="Trebuchet MS" w:hAnsi="Trebuchet MS"/>
        <w:sz w:val="22"/>
        <w:szCs w:val="22"/>
      </w:rPr>
      <w:fldChar w:fldCharType="begin"/>
    </w:r>
    <w:r w:rsidRPr="006B2B4E">
      <w:rPr>
        <w:rStyle w:val="PageNumber"/>
        <w:rFonts w:ascii="Trebuchet MS" w:hAnsi="Trebuchet MS"/>
        <w:sz w:val="22"/>
        <w:szCs w:val="22"/>
      </w:rPr>
      <w:instrText xml:space="preserve">PAGE  </w:instrText>
    </w:r>
    <w:r w:rsidRPr="006B2B4E">
      <w:rPr>
        <w:rStyle w:val="PageNumber"/>
        <w:rFonts w:ascii="Trebuchet MS" w:hAnsi="Trebuchet MS"/>
        <w:sz w:val="22"/>
        <w:szCs w:val="22"/>
      </w:rPr>
      <w:fldChar w:fldCharType="separate"/>
    </w:r>
    <w:r>
      <w:rPr>
        <w:rStyle w:val="PageNumber"/>
        <w:rFonts w:ascii="Trebuchet MS" w:hAnsi="Trebuchet MS"/>
        <w:noProof/>
        <w:sz w:val="22"/>
        <w:szCs w:val="22"/>
      </w:rPr>
      <w:t>50</w:t>
    </w:r>
    <w:r w:rsidRPr="006B2B4E">
      <w:rPr>
        <w:rStyle w:val="PageNumber"/>
        <w:rFonts w:ascii="Trebuchet MS" w:hAnsi="Trebuchet MS"/>
        <w:sz w:val="22"/>
        <w:szCs w:val="22"/>
      </w:rPr>
      <w:fldChar w:fldCharType="end"/>
    </w:r>
  </w:p>
  <w:p w14:paraId="60B8F83B" w14:textId="77777777" w:rsidR="0025360D" w:rsidRDefault="002536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0"/>
        <w:szCs w:val="20"/>
      </w:rPr>
      <w:id w:val="2015407475"/>
      <w:docPartObj>
        <w:docPartGallery w:val="Page Numbers (Top of Page)"/>
        <w:docPartUnique/>
      </w:docPartObj>
    </w:sdtPr>
    <w:sdtEndPr>
      <w:rPr>
        <w:noProof/>
      </w:rPr>
    </w:sdtEndPr>
    <w:sdtContent>
      <w:p w14:paraId="6CF5F1C7" w14:textId="334EB6BC" w:rsidR="0025360D" w:rsidRPr="00114DAB" w:rsidRDefault="0025360D" w:rsidP="00114DAB">
        <w:pPr>
          <w:pStyle w:val="Header"/>
          <w:jc w:val="center"/>
          <w:rPr>
            <w:rFonts w:ascii="Trebuchet MS" w:hAnsi="Trebuchet MS"/>
            <w:sz w:val="20"/>
            <w:szCs w:val="20"/>
          </w:rPr>
        </w:pPr>
        <w:r w:rsidRPr="00114DAB">
          <w:rPr>
            <w:rFonts w:ascii="Trebuchet MS" w:hAnsi="Trebuchet MS"/>
            <w:sz w:val="20"/>
            <w:szCs w:val="20"/>
          </w:rPr>
          <w:fldChar w:fldCharType="begin"/>
        </w:r>
        <w:r w:rsidRPr="00114DAB">
          <w:rPr>
            <w:rFonts w:ascii="Trebuchet MS" w:hAnsi="Trebuchet MS"/>
            <w:sz w:val="20"/>
            <w:szCs w:val="20"/>
          </w:rPr>
          <w:instrText xml:space="preserve"> PAGE   \* MERGEFORMAT </w:instrText>
        </w:r>
        <w:r w:rsidRPr="00114DAB">
          <w:rPr>
            <w:rFonts w:ascii="Trebuchet MS" w:hAnsi="Trebuchet MS"/>
            <w:sz w:val="20"/>
            <w:szCs w:val="20"/>
          </w:rPr>
          <w:fldChar w:fldCharType="separate"/>
        </w:r>
        <w:r w:rsidRPr="00114DAB">
          <w:rPr>
            <w:rFonts w:ascii="Trebuchet MS" w:hAnsi="Trebuchet MS"/>
            <w:noProof/>
            <w:sz w:val="20"/>
            <w:szCs w:val="20"/>
          </w:rPr>
          <w:t>2</w:t>
        </w:r>
        <w:r w:rsidRPr="00114DAB">
          <w:rPr>
            <w:rFonts w:ascii="Trebuchet MS" w:hAnsi="Trebuchet MS"/>
            <w:noProof/>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AC6AD9CA"/>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8"/>
    <w:multiLevelType w:val="multilevel"/>
    <w:tmpl w:val="16CABF72"/>
    <w:name w:val="WW8Num9"/>
    <w:lvl w:ilvl="0">
      <w:start w:val="3"/>
      <w:numFmt w:val="decimal"/>
      <w:lvlText w:val="%1."/>
      <w:lvlJc w:val="left"/>
      <w:pPr>
        <w:tabs>
          <w:tab w:val="num" w:pos="510"/>
        </w:tabs>
        <w:ind w:left="510" w:hanging="510"/>
      </w:pPr>
      <w:rPr>
        <w:rFonts w:ascii="Trebuchet MS" w:hAnsi="Trebuchet MS" w:cs="Trebuchet MS" w:hint="default"/>
        <w:sz w:val="22"/>
        <w:szCs w:val="22"/>
      </w:rPr>
    </w:lvl>
    <w:lvl w:ilvl="1">
      <w:start w:val="2"/>
      <w:numFmt w:val="decimal"/>
      <w:lvlText w:val="%1.%2."/>
      <w:lvlJc w:val="left"/>
      <w:pPr>
        <w:tabs>
          <w:tab w:val="num" w:pos="510"/>
        </w:tabs>
        <w:ind w:left="510" w:hanging="510"/>
      </w:pPr>
      <w:rPr>
        <w:rFonts w:ascii="Trebuchet MS" w:hAnsi="Trebuchet MS" w:cs="Trebuchet MS" w:hint="default"/>
        <w:sz w:val="22"/>
        <w:szCs w:val="22"/>
      </w:rPr>
    </w:lvl>
    <w:lvl w:ilvl="2">
      <w:start w:val="1"/>
      <w:numFmt w:val="decimal"/>
      <w:lvlText w:val="%1.%2.%3."/>
      <w:lvlJc w:val="left"/>
      <w:pPr>
        <w:tabs>
          <w:tab w:val="num" w:pos="720"/>
        </w:tabs>
        <w:ind w:left="720" w:hanging="720"/>
      </w:pPr>
      <w:rPr>
        <w:rFonts w:ascii="Trebuchet MS" w:hAnsi="Trebuchet MS" w:cs="Trebuchet MS" w:hint="default"/>
        <w:b w:val="0"/>
        <w:sz w:val="22"/>
        <w:szCs w:val="22"/>
      </w:rPr>
    </w:lvl>
    <w:lvl w:ilvl="3">
      <w:start w:val="1"/>
      <w:numFmt w:val="decimal"/>
      <w:lvlText w:val="%1.%2.%3.%4."/>
      <w:lvlJc w:val="left"/>
      <w:pPr>
        <w:tabs>
          <w:tab w:val="num" w:pos="720"/>
        </w:tabs>
        <w:ind w:left="720" w:hanging="720"/>
      </w:pPr>
      <w:rPr>
        <w:rFonts w:ascii="Trebuchet MS" w:hAnsi="Trebuchet MS" w:cs="Trebuchet MS" w:hint="default"/>
        <w:sz w:val="22"/>
        <w:szCs w:val="22"/>
      </w:rPr>
    </w:lvl>
    <w:lvl w:ilvl="4">
      <w:start w:val="1"/>
      <w:numFmt w:val="decimal"/>
      <w:lvlText w:val="%1.%2.%3.%4.%5."/>
      <w:lvlJc w:val="left"/>
      <w:pPr>
        <w:tabs>
          <w:tab w:val="num" w:pos="1080"/>
        </w:tabs>
        <w:ind w:left="1080" w:hanging="1080"/>
      </w:pPr>
      <w:rPr>
        <w:rFonts w:ascii="Trebuchet MS" w:hAnsi="Trebuchet MS" w:cs="Trebuchet MS" w:hint="default"/>
        <w:sz w:val="22"/>
        <w:szCs w:val="22"/>
      </w:rPr>
    </w:lvl>
    <w:lvl w:ilvl="5">
      <w:start w:val="1"/>
      <w:numFmt w:val="decimal"/>
      <w:lvlText w:val="%1.%2.%3.%4.%5.%6."/>
      <w:lvlJc w:val="left"/>
      <w:pPr>
        <w:tabs>
          <w:tab w:val="num" w:pos="1080"/>
        </w:tabs>
        <w:ind w:left="1080" w:hanging="1080"/>
      </w:pPr>
      <w:rPr>
        <w:rFonts w:ascii="Trebuchet MS" w:hAnsi="Trebuchet MS" w:cs="Trebuchet MS" w:hint="default"/>
        <w:sz w:val="22"/>
        <w:szCs w:val="22"/>
      </w:rPr>
    </w:lvl>
    <w:lvl w:ilvl="6">
      <w:start w:val="1"/>
      <w:numFmt w:val="decimal"/>
      <w:lvlText w:val="%1.%2.%3.%4.%5.%6.%7."/>
      <w:lvlJc w:val="left"/>
      <w:pPr>
        <w:tabs>
          <w:tab w:val="num" w:pos="1440"/>
        </w:tabs>
        <w:ind w:left="1440" w:hanging="1440"/>
      </w:pPr>
      <w:rPr>
        <w:rFonts w:ascii="Trebuchet MS" w:hAnsi="Trebuchet MS" w:cs="Trebuchet MS" w:hint="default"/>
        <w:sz w:val="22"/>
        <w:szCs w:val="22"/>
      </w:rPr>
    </w:lvl>
    <w:lvl w:ilvl="7">
      <w:start w:val="1"/>
      <w:numFmt w:val="decimal"/>
      <w:lvlText w:val="%1.%2.%3.%4.%5.%6.%7.%8."/>
      <w:lvlJc w:val="left"/>
      <w:pPr>
        <w:tabs>
          <w:tab w:val="num" w:pos="1440"/>
        </w:tabs>
        <w:ind w:left="1440" w:hanging="1440"/>
      </w:pPr>
      <w:rPr>
        <w:rFonts w:ascii="Trebuchet MS" w:hAnsi="Trebuchet MS" w:cs="Trebuchet MS" w:hint="default"/>
        <w:sz w:val="22"/>
        <w:szCs w:val="22"/>
      </w:rPr>
    </w:lvl>
    <w:lvl w:ilvl="8">
      <w:start w:val="1"/>
      <w:numFmt w:val="decimal"/>
      <w:lvlText w:val="%1.%2.%3.%4.%5.%6.%7.%8.%9."/>
      <w:lvlJc w:val="left"/>
      <w:pPr>
        <w:tabs>
          <w:tab w:val="num" w:pos="1800"/>
        </w:tabs>
        <w:ind w:left="1800" w:hanging="1800"/>
      </w:pPr>
      <w:rPr>
        <w:rFonts w:ascii="Trebuchet MS" w:hAnsi="Trebuchet MS" w:cs="Trebuchet MS" w:hint="default"/>
        <w:sz w:val="22"/>
        <w:szCs w:val="22"/>
      </w:rPr>
    </w:lvl>
  </w:abstractNum>
  <w:abstractNum w:abstractNumId="4"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5"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6"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7" w15:restartNumberingAfterBreak="0">
    <w:nsid w:val="004D4822"/>
    <w:multiLevelType w:val="multilevel"/>
    <w:tmpl w:val="F6A81FAA"/>
    <w:numStyleLink w:val="Style9"/>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5885872"/>
    <w:multiLevelType w:val="hybridMultilevel"/>
    <w:tmpl w:val="9BB4B4A4"/>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0" w15:restartNumberingAfterBreak="0">
    <w:nsid w:val="062D2B8D"/>
    <w:multiLevelType w:val="hybridMultilevel"/>
    <w:tmpl w:val="F880FC84"/>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16F5ACF"/>
    <w:multiLevelType w:val="multilevel"/>
    <w:tmpl w:val="27429A04"/>
    <w:lvl w:ilvl="0">
      <w:start w:val="1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8" w15:restartNumberingAfterBreak="0">
    <w:nsid w:val="2AD85053"/>
    <w:multiLevelType w:val="multilevel"/>
    <w:tmpl w:val="B03A3C42"/>
    <w:lvl w:ilvl="0">
      <w:start w:val="2"/>
      <w:numFmt w:val="decimal"/>
      <w:lvlText w:val="%1."/>
      <w:lvlJc w:val="left"/>
      <w:pPr>
        <w:ind w:left="420" w:hanging="42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1106C2D"/>
    <w:multiLevelType w:val="multilevel"/>
    <w:tmpl w:val="15A6CF14"/>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31333B32"/>
    <w:multiLevelType w:val="multilevel"/>
    <w:tmpl w:val="55CCDCD2"/>
    <w:lvl w:ilvl="0">
      <w:start w:val="1"/>
      <w:numFmt w:val="decimal"/>
      <w:lvlText w:val="%1."/>
      <w:lvlJc w:val="left"/>
      <w:pPr>
        <w:ind w:left="720" w:hanging="360"/>
      </w:pPr>
      <w:rPr>
        <w:rFonts w:hint="default"/>
        <w:b/>
      </w:rPr>
    </w:lvl>
    <w:lvl w:ilvl="1">
      <w:start w:val="1"/>
      <w:numFmt w:val="decimal"/>
      <w:isLgl/>
      <w:lvlText w:val="%1.%2."/>
      <w:lvlJc w:val="left"/>
      <w:pPr>
        <w:ind w:left="1134" w:hanging="600"/>
      </w:pPr>
      <w:rPr>
        <w:rFonts w:hint="default"/>
        <w:i w:val="0"/>
        <w:color w:val="auto"/>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27" w15:restartNumberingAfterBreak="0">
    <w:nsid w:val="405F3871"/>
    <w:multiLevelType w:val="multilevel"/>
    <w:tmpl w:val="0427001F"/>
    <w:styleLink w:val="Style7"/>
    <w:lvl w:ilvl="0">
      <w:start w:val="6"/>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val="0"/>
        <w:bCs w:val="0"/>
        <w:i w:val="0"/>
        <w:i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28" w15:restartNumberingAfterBreak="0">
    <w:nsid w:val="48011217"/>
    <w:multiLevelType w:val="hybridMultilevel"/>
    <w:tmpl w:val="EB3E554C"/>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C1746AC"/>
    <w:multiLevelType w:val="multilevel"/>
    <w:tmpl w:val="0427001F"/>
    <w:styleLink w:val="Style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DF228B"/>
    <w:multiLevelType w:val="multilevel"/>
    <w:tmpl w:val="CAA25AAC"/>
    <w:lvl w:ilvl="0">
      <w:start w:val="1"/>
      <w:numFmt w:val="decimal"/>
      <w:lvlText w:val="%1."/>
      <w:lvlJc w:val="left"/>
      <w:pPr>
        <w:ind w:left="420" w:hanging="420"/>
      </w:pPr>
      <w:rPr>
        <w:rFonts w:cs="Trebuchet MS" w:hint="default"/>
      </w:rPr>
    </w:lvl>
    <w:lvl w:ilvl="1">
      <w:start w:val="2"/>
      <w:numFmt w:val="decimal"/>
      <w:lvlText w:val="%1.%2."/>
      <w:lvlJc w:val="left"/>
      <w:pPr>
        <w:ind w:left="1080" w:hanging="720"/>
      </w:pPr>
      <w:rPr>
        <w:rFonts w:cs="Trebuchet MS" w:hint="default"/>
        <w:color w:val="auto"/>
      </w:rPr>
    </w:lvl>
    <w:lvl w:ilvl="2">
      <w:start w:val="1"/>
      <w:numFmt w:val="decimal"/>
      <w:lvlText w:val="%1.%2.%3."/>
      <w:lvlJc w:val="left"/>
      <w:pPr>
        <w:ind w:left="1440" w:hanging="720"/>
      </w:pPr>
      <w:rPr>
        <w:rFonts w:cs="Trebuchet MS" w:hint="default"/>
      </w:rPr>
    </w:lvl>
    <w:lvl w:ilvl="3">
      <w:start w:val="1"/>
      <w:numFmt w:val="decimal"/>
      <w:lvlText w:val="%1.%2.%3.%4."/>
      <w:lvlJc w:val="left"/>
      <w:pPr>
        <w:ind w:left="2160" w:hanging="1080"/>
      </w:pPr>
      <w:rPr>
        <w:rFonts w:cs="Trebuchet MS" w:hint="default"/>
      </w:rPr>
    </w:lvl>
    <w:lvl w:ilvl="4">
      <w:start w:val="1"/>
      <w:numFmt w:val="decimal"/>
      <w:lvlText w:val="%1.%2.%3.%4.%5."/>
      <w:lvlJc w:val="left"/>
      <w:pPr>
        <w:ind w:left="2520" w:hanging="1080"/>
      </w:pPr>
      <w:rPr>
        <w:rFonts w:cs="Trebuchet MS" w:hint="default"/>
      </w:rPr>
    </w:lvl>
    <w:lvl w:ilvl="5">
      <w:start w:val="1"/>
      <w:numFmt w:val="decimal"/>
      <w:lvlText w:val="%1.%2.%3.%4.%5.%6."/>
      <w:lvlJc w:val="left"/>
      <w:pPr>
        <w:ind w:left="3240" w:hanging="1440"/>
      </w:pPr>
      <w:rPr>
        <w:rFonts w:cs="Trebuchet MS" w:hint="default"/>
      </w:rPr>
    </w:lvl>
    <w:lvl w:ilvl="6">
      <w:start w:val="1"/>
      <w:numFmt w:val="decimal"/>
      <w:lvlText w:val="%1.%2.%3.%4.%5.%6.%7."/>
      <w:lvlJc w:val="left"/>
      <w:pPr>
        <w:ind w:left="3600" w:hanging="1440"/>
      </w:pPr>
      <w:rPr>
        <w:rFonts w:cs="Trebuchet MS" w:hint="default"/>
      </w:rPr>
    </w:lvl>
    <w:lvl w:ilvl="7">
      <w:start w:val="1"/>
      <w:numFmt w:val="decimal"/>
      <w:lvlText w:val="%1.%2.%3.%4.%5.%6.%7.%8."/>
      <w:lvlJc w:val="left"/>
      <w:pPr>
        <w:ind w:left="4320" w:hanging="1800"/>
      </w:pPr>
      <w:rPr>
        <w:rFonts w:cs="Trebuchet MS" w:hint="default"/>
      </w:rPr>
    </w:lvl>
    <w:lvl w:ilvl="8">
      <w:start w:val="1"/>
      <w:numFmt w:val="decimal"/>
      <w:lvlText w:val="%1.%2.%3.%4.%5.%6.%7.%8.%9."/>
      <w:lvlJc w:val="left"/>
      <w:pPr>
        <w:ind w:left="4680" w:hanging="1800"/>
      </w:pPr>
      <w:rPr>
        <w:rFonts w:cs="Trebuchet MS" w:hint="default"/>
      </w:rPr>
    </w:lvl>
  </w:abstractNum>
  <w:abstractNum w:abstractNumId="32" w15:restartNumberingAfterBreak="0">
    <w:nsid w:val="58323BD3"/>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5C6F49C0"/>
    <w:multiLevelType w:val="multilevel"/>
    <w:tmpl w:val="03D2EADE"/>
    <w:lvl w:ilvl="0">
      <w:start w:val="6"/>
      <w:numFmt w:val="decimal"/>
      <w:lvlText w:val="%1."/>
      <w:lvlJc w:val="left"/>
      <w:pPr>
        <w:ind w:left="400" w:hanging="40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35"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3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8" w15:restartNumberingAfterBreak="0">
    <w:nsid w:val="69EE1688"/>
    <w:multiLevelType w:val="multilevel"/>
    <w:tmpl w:val="0427001F"/>
    <w:styleLink w:val="Style1"/>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1B5511"/>
    <w:multiLevelType w:val="multilevel"/>
    <w:tmpl w:val="C9963C62"/>
    <w:lvl w:ilvl="0">
      <w:start w:val="5"/>
      <w:numFmt w:val="decimal"/>
      <w:lvlText w:val="%1."/>
      <w:lvlJc w:val="left"/>
      <w:pPr>
        <w:ind w:left="400" w:hanging="400"/>
      </w:pPr>
      <w:rPr>
        <w:rFonts w:hint="default"/>
        <w:b/>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42"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703D1C46"/>
    <w:multiLevelType w:val="hybridMultilevel"/>
    <w:tmpl w:val="8E70CEE2"/>
    <w:lvl w:ilvl="0" w:tplc="7E6A1F4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6" w15:restartNumberingAfterBreak="0">
    <w:nsid w:val="7B5257D7"/>
    <w:multiLevelType w:val="multilevel"/>
    <w:tmpl w:val="2178761C"/>
    <w:lvl w:ilvl="0">
      <w:start w:val="9"/>
      <w:numFmt w:val="decimal"/>
      <w:lvlText w:val="%1."/>
      <w:lvlJc w:val="left"/>
      <w:pPr>
        <w:ind w:left="384" w:hanging="384"/>
      </w:pPr>
      <w:rPr>
        <w:rFonts w:cs="Trebuchet MS" w:hint="default"/>
      </w:rPr>
    </w:lvl>
    <w:lvl w:ilvl="1">
      <w:start w:val="1"/>
      <w:numFmt w:val="decimal"/>
      <w:lvlText w:val="%1.%2."/>
      <w:lvlJc w:val="left"/>
      <w:pPr>
        <w:ind w:left="1440" w:hanging="720"/>
      </w:pPr>
      <w:rPr>
        <w:rFonts w:cs="Trebuchet MS" w:hint="default"/>
      </w:rPr>
    </w:lvl>
    <w:lvl w:ilvl="2">
      <w:start w:val="1"/>
      <w:numFmt w:val="decimal"/>
      <w:lvlText w:val="%1.%2.%3."/>
      <w:lvlJc w:val="left"/>
      <w:pPr>
        <w:ind w:left="2160" w:hanging="720"/>
      </w:pPr>
      <w:rPr>
        <w:rFonts w:cs="Trebuchet MS" w:hint="default"/>
      </w:rPr>
    </w:lvl>
    <w:lvl w:ilvl="3">
      <w:start w:val="1"/>
      <w:numFmt w:val="decimal"/>
      <w:lvlText w:val="%1.%2.%3.%4."/>
      <w:lvlJc w:val="left"/>
      <w:pPr>
        <w:ind w:left="3240" w:hanging="1080"/>
      </w:pPr>
      <w:rPr>
        <w:rFonts w:cs="Trebuchet MS" w:hint="default"/>
      </w:rPr>
    </w:lvl>
    <w:lvl w:ilvl="4">
      <w:start w:val="1"/>
      <w:numFmt w:val="decimal"/>
      <w:lvlText w:val="%1.%2.%3.%4.%5."/>
      <w:lvlJc w:val="left"/>
      <w:pPr>
        <w:ind w:left="3960" w:hanging="1080"/>
      </w:pPr>
      <w:rPr>
        <w:rFonts w:cs="Trebuchet MS" w:hint="default"/>
      </w:rPr>
    </w:lvl>
    <w:lvl w:ilvl="5">
      <w:start w:val="1"/>
      <w:numFmt w:val="decimal"/>
      <w:lvlText w:val="%1.%2.%3.%4.%5.%6."/>
      <w:lvlJc w:val="left"/>
      <w:pPr>
        <w:ind w:left="5040" w:hanging="1440"/>
      </w:pPr>
      <w:rPr>
        <w:rFonts w:cs="Trebuchet MS" w:hint="default"/>
      </w:rPr>
    </w:lvl>
    <w:lvl w:ilvl="6">
      <w:start w:val="1"/>
      <w:numFmt w:val="decimal"/>
      <w:lvlText w:val="%1.%2.%3.%4.%5.%6.%7."/>
      <w:lvlJc w:val="left"/>
      <w:pPr>
        <w:ind w:left="5760" w:hanging="1440"/>
      </w:pPr>
      <w:rPr>
        <w:rFonts w:cs="Trebuchet MS" w:hint="default"/>
      </w:rPr>
    </w:lvl>
    <w:lvl w:ilvl="7">
      <w:start w:val="1"/>
      <w:numFmt w:val="decimal"/>
      <w:lvlText w:val="%1.%2.%3.%4.%5.%6.%7.%8."/>
      <w:lvlJc w:val="left"/>
      <w:pPr>
        <w:ind w:left="6840" w:hanging="1800"/>
      </w:pPr>
      <w:rPr>
        <w:rFonts w:cs="Trebuchet MS" w:hint="default"/>
      </w:rPr>
    </w:lvl>
    <w:lvl w:ilvl="8">
      <w:start w:val="1"/>
      <w:numFmt w:val="decimal"/>
      <w:lvlText w:val="%1.%2.%3.%4.%5.%6.%7.%8.%9."/>
      <w:lvlJc w:val="left"/>
      <w:pPr>
        <w:ind w:left="7560" w:hanging="1800"/>
      </w:pPr>
      <w:rPr>
        <w:rFonts w:cs="Trebuchet MS" w:hint="default"/>
      </w:rPr>
    </w:lvl>
  </w:abstractNum>
  <w:abstractNum w:abstractNumId="4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7BBF1D80"/>
    <w:multiLevelType w:val="multilevel"/>
    <w:tmpl w:val="F6A81FAA"/>
    <w:styleLink w:val="Style9"/>
    <w:lvl w:ilvl="0">
      <w:start w:val="14"/>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006975795">
    <w:abstractNumId w:val="11"/>
  </w:num>
  <w:num w:numId="2" w16cid:durableId="489685750">
    <w:abstractNumId w:val="39"/>
  </w:num>
  <w:num w:numId="3" w16cid:durableId="34241406">
    <w:abstractNumId w:val="20"/>
  </w:num>
  <w:num w:numId="4" w16cid:durableId="414589655">
    <w:abstractNumId w:val="36"/>
  </w:num>
  <w:num w:numId="5" w16cid:durableId="1752191088">
    <w:abstractNumId w:val="12"/>
  </w:num>
  <w:num w:numId="6" w16cid:durableId="680818791">
    <w:abstractNumId w:val="29"/>
  </w:num>
  <w:num w:numId="7" w16cid:durableId="1036196784">
    <w:abstractNumId w:val="37"/>
  </w:num>
  <w:num w:numId="8" w16cid:durableId="1219823885">
    <w:abstractNumId w:val="24"/>
  </w:num>
  <w:num w:numId="9" w16cid:durableId="405419035">
    <w:abstractNumId w:val="34"/>
  </w:num>
  <w:num w:numId="10" w16cid:durableId="12803401">
    <w:abstractNumId w:val="15"/>
  </w:num>
  <w:num w:numId="11" w16cid:durableId="1445030110">
    <w:abstractNumId w:val="23"/>
  </w:num>
  <w:num w:numId="12" w16cid:durableId="283315203">
    <w:abstractNumId w:val="47"/>
  </w:num>
  <w:num w:numId="13" w16cid:durableId="197546866">
    <w:abstractNumId w:val="43"/>
  </w:num>
  <w:num w:numId="14" w16cid:durableId="1259362858">
    <w:abstractNumId w:val="42"/>
  </w:num>
  <w:num w:numId="15" w16cid:durableId="932321633">
    <w:abstractNumId w:val="25"/>
  </w:num>
  <w:num w:numId="16" w16cid:durableId="177086108">
    <w:abstractNumId w:val="8"/>
  </w:num>
  <w:num w:numId="17" w16cid:durableId="1731028407">
    <w:abstractNumId w:val="13"/>
  </w:num>
  <w:num w:numId="18" w16cid:durableId="1212576703">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19" w16cid:durableId="629017991">
    <w:abstractNumId w:val="0"/>
  </w:num>
  <w:num w:numId="20" w16cid:durableId="658927602">
    <w:abstractNumId w:val="1"/>
  </w:num>
  <w:num w:numId="21" w16cid:durableId="925260558">
    <w:abstractNumId w:val="2"/>
    <w:lvlOverride w:ilvl="0">
      <w:lvl w:ilvl="0">
        <w:start w:val="4"/>
        <w:numFmt w:val="decimal"/>
        <w:lvlText w:val="%1."/>
        <w:lvlJc w:val="left"/>
        <w:pPr>
          <w:tabs>
            <w:tab w:val="num" w:pos="360"/>
          </w:tabs>
          <w:ind w:left="360" w:hanging="360"/>
        </w:pPr>
        <w:rPr>
          <w:rFonts w:ascii="Trebuchet MS" w:hAnsi="Trebuchet MS" w:cs="Trebuchet MS" w:hint="default"/>
          <w:b/>
          <w:sz w:val="22"/>
          <w:szCs w:val="22"/>
        </w:rPr>
      </w:lvl>
    </w:lvlOverride>
  </w:num>
  <w:num w:numId="22" w16cid:durableId="1771320189">
    <w:abstractNumId w:val="4"/>
  </w:num>
  <w:num w:numId="23" w16cid:durableId="1285891635">
    <w:abstractNumId w:val="5"/>
  </w:num>
  <w:num w:numId="24" w16cid:durableId="1580947876">
    <w:abstractNumId w:val="17"/>
  </w:num>
  <w:num w:numId="25" w16cid:durableId="1199586321">
    <w:abstractNumId w:val="41"/>
  </w:num>
  <w:num w:numId="26" w16cid:durableId="2103256601">
    <w:abstractNumId w:val="45"/>
  </w:num>
  <w:num w:numId="27" w16cid:durableId="1342969320">
    <w:abstractNumId w:val="18"/>
  </w:num>
  <w:num w:numId="28" w16cid:durableId="431781908">
    <w:abstractNumId w:val="38"/>
  </w:num>
  <w:num w:numId="29" w16cid:durableId="567617875">
    <w:abstractNumId w:val="30"/>
  </w:num>
  <w:num w:numId="30" w16cid:durableId="117843451">
    <w:abstractNumId w:val="27"/>
  </w:num>
  <w:num w:numId="31" w16cid:durableId="487866406">
    <w:abstractNumId w:val="19"/>
  </w:num>
  <w:num w:numId="32" w16cid:durableId="833302643">
    <w:abstractNumId w:val="35"/>
  </w:num>
  <w:num w:numId="33" w16cid:durableId="1423835747">
    <w:abstractNumId w:val="31"/>
  </w:num>
  <w:num w:numId="34" w16cid:durableId="1240210152">
    <w:abstractNumId w:val="3"/>
  </w:num>
  <w:num w:numId="35" w16cid:durableId="689337463">
    <w:abstractNumId w:val="14"/>
  </w:num>
  <w:num w:numId="36" w16cid:durableId="1943805639">
    <w:abstractNumId w:val="40"/>
  </w:num>
  <w:num w:numId="37" w16cid:durableId="386225451">
    <w:abstractNumId w:val="33"/>
  </w:num>
  <w:num w:numId="38" w16cid:durableId="1119255178">
    <w:abstractNumId w:val="46"/>
  </w:num>
  <w:num w:numId="39" w16cid:durableId="732117360">
    <w:abstractNumId w:val="2"/>
  </w:num>
  <w:num w:numId="40" w16cid:durableId="882250306">
    <w:abstractNumId w:val="7"/>
  </w:num>
  <w:num w:numId="41" w16cid:durableId="564686212">
    <w:abstractNumId w:val="28"/>
  </w:num>
  <w:num w:numId="42" w16cid:durableId="1080834609">
    <w:abstractNumId w:val="10"/>
  </w:num>
  <w:num w:numId="43" w16cid:durableId="1165436840">
    <w:abstractNumId w:val="9"/>
  </w:num>
  <w:num w:numId="44" w16cid:durableId="256135723">
    <w:abstractNumId w:val="48"/>
  </w:num>
  <w:num w:numId="45" w16cid:durableId="8799048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01367199">
    <w:abstractNumId w:val="44"/>
  </w:num>
  <w:num w:numId="47" w16cid:durableId="439835048">
    <w:abstractNumId w:val="21"/>
  </w:num>
  <w:num w:numId="48" w16cid:durableId="1483422375">
    <w:abstractNumId w:val="22"/>
  </w:num>
  <w:num w:numId="49" w16cid:durableId="684481514">
    <w:abstractNumId w:val="32"/>
  </w:num>
  <w:num w:numId="50" w16cid:durableId="6310591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50818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17"/>
    <w:rsid w:val="0000026A"/>
    <w:rsid w:val="000003D3"/>
    <w:rsid w:val="00000F53"/>
    <w:rsid w:val="00001073"/>
    <w:rsid w:val="00001ACB"/>
    <w:rsid w:val="00001CCF"/>
    <w:rsid w:val="00002C63"/>
    <w:rsid w:val="00003568"/>
    <w:rsid w:val="00003974"/>
    <w:rsid w:val="00003A3F"/>
    <w:rsid w:val="00004A08"/>
    <w:rsid w:val="00006991"/>
    <w:rsid w:val="000074A0"/>
    <w:rsid w:val="00007C3D"/>
    <w:rsid w:val="00007D23"/>
    <w:rsid w:val="00007EC9"/>
    <w:rsid w:val="0001089B"/>
    <w:rsid w:val="000108E6"/>
    <w:rsid w:val="00010B64"/>
    <w:rsid w:val="00010EAD"/>
    <w:rsid w:val="00011A8D"/>
    <w:rsid w:val="00011B40"/>
    <w:rsid w:val="00012BE7"/>
    <w:rsid w:val="00013EF1"/>
    <w:rsid w:val="00013FF6"/>
    <w:rsid w:val="000147E5"/>
    <w:rsid w:val="00014A61"/>
    <w:rsid w:val="0001618D"/>
    <w:rsid w:val="00020FD4"/>
    <w:rsid w:val="00021ECC"/>
    <w:rsid w:val="00021EFA"/>
    <w:rsid w:val="000244A2"/>
    <w:rsid w:val="00026246"/>
    <w:rsid w:val="00026673"/>
    <w:rsid w:val="00026690"/>
    <w:rsid w:val="00026D16"/>
    <w:rsid w:val="000304EC"/>
    <w:rsid w:val="00030C02"/>
    <w:rsid w:val="00030F90"/>
    <w:rsid w:val="000315EB"/>
    <w:rsid w:val="00031A62"/>
    <w:rsid w:val="000321E6"/>
    <w:rsid w:val="00032D19"/>
    <w:rsid w:val="00034A4A"/>
    <w:rsid w:val="00035221"/>
    <w:rsid w:val="0003565F"/>
    <w:rsid w:val="0003587B"/>
    <w:rsid w:val="000372F4"/>
    <w:rsid w:val="00037649"/>
    <w:rsid w:val="00040233"/>
    <w:rsid w:val="00040C0F"/>
    <w:rsid w:val="0004253B"/>
    <w:rsid w:val="00042D50"/>
    <w:rsid w:val="00042FD4"/>
    <w:rsid w:val="000431AC"/>
    <w:rsid w:val="00043A5D"/>
    <w:rsid w:val="00043C51"/>
    <w:rsid w:val="00044728"/>
    <w:rsid w:val="00044B63"/>
    <w:rsid w:val="000455B9"/>
    <w:rsid w:val="000464E8"/>
    <w:rsid w:val="000466D2"/>
    <w:rsid w:val="00047F6B"/>
    <w:rsid w:val="00047F87"/>
    <w:rsid w:val="0005148B"/>
    <w:rsid w:val="000517D9"/>
    <w:rsid w:val="00051E9D"/>
    <w:rsid w:val="00052365"/>
    <w:rsid w:val="0005295E"/>
    <w:rsid w:val="00053AEA"/>
    <w:rsid w:val="000543B5"/>
    <w:rsid w:val="0005449C"/>
    <w:rsid w:val="00055235"/>
    <w:rsid w:val="000561CC"/>
    <w:rsid w:val="000571AD"/>
    <w:rsid w:val="00057346"/>
    <w:rsid w:val="000578C9"/>
    <w:rsid w:val="00057E6E"/>
    <w:rsid w:val="0006040C"/>
    <w:rsid w:val="000605C5"/>
    <w:rsid w:val="000608EF"/>
    <w:rsid w:val="000609FB"/>
    <w:rsid w:val="00061466"/>
    <w:rsid w:val="00061AA3"/>
    <w:rsid w:val="00061E86"/>
    <w:rsid w:val="0006259D"/>
    <w:rsid w:val="000628D8"/>
    <w:rsid w:val="00062E7C"/>
    <w:rsid w:val="00064868"/>
    <w:rsid w:val="000659E9"/>
    <w:rsid w:val="00065A30"/>
    <w:rsid w:val="00066BB9"/>
    <w:rsid w:val="00066D29"/>
    <w:rsid w:val="00067A88"/>
    <w:rsid w:val="0007051B"/>
    <w:rsid w:val="000714BF"/>
    <w:rsid w:val="00072F31"/>
    <w:rsid w:val="00072FE6"/>
    <w:rsid w:val="000738C7"/>
    <w:rsid w:val="000749D7"/>
    <w:rsid w:val="00074A01"/>
    <w:rsid w:val="0007511C"/>
    <w:rsid w:val="00075D27"/>
    <w:rsid w:val="0007739D"/>
    <w:rsid w:val="00080256"/>
    <w:rsid w:val="00080396"/>
    <w:rsid w:val="00080F53"/>
    <w:rsid w:val="0008241E"/>
    <w:rsid w:val="00082F6A"/>
    <w:rsid w:val="000843E5"/>
    <w:rsid w:val="00084A88"/>
    <w:rsid w:val="00085478"/>
    <w:rsid w:val="00085609"/>
    <w:rsid w:val="000859C8"/>
    <w:rsid w:val="00086D57"/>
    <w:rsid w:val="00087046"/>
    <w:rsid w:val="00087EFE"/>
    <w:rsid w:val="000903D5"/>
    <w:rsid w:val="000904B3"/>
    <w:rsid w:val="000917F2"/>
    <w:rsid w:val="0009252F"/>
    <w:rsid w:val="00093BEE"/>
    <w:rsid w:val="00094776"/>
    <w:rsid w:val="00095834"/>
    <w:rsid w:val="0009724E"/>
    <w:rsid w:val="00097B80"/>
    <w:rsid w:val="000A0DFE"/>
    <w:rsid w:val="000A0F5D"/>
    <w:rsid w:val="000A1E34"/>
    <w:rsid w:val="000A2CBA"/>
    <w:rsid w:val="000A36E7"/>
    <w:rsid w:val="000A5738"/>
    <w:rsid w:val="000A5FB1"/>
    <w:rsid w:val="000A7BF8"/>
    <w:rsid w:val="000B0CED"/>
    <w:rsid w:val="000B492C"/>
    <w:rsid w:val="000B4E6D"/>
    <w:rsid w:val="000B7223"/>
    <w:rsid w:val="000C006A"/>
    <w:rsid w:val="000C02F3"/>
    <w:rsid w:val="000C1AE5"/>
    <w:rsid w:val="000C1F59"/>
    <w:rsid w:val="000C2217"/>
    <w:rsid w:val="000C2334"/>
    <w:rsid w:val="000C3F71"/>
    <w:rsid w:val="000C4DF9"/>
    <w:rsid w:val="000C6068"/>
    <w:rsid w:val="000C68CA"/>
    <w:rsid w:val="000C7AAD"/>
    <w:rsid w:val="000C7E02"/>
    <w:rsid w:val="000D13D6"/>
    <w:rsid w:val="000D18E9"/>
    <w:rsid w:val="000D26D8"/>
    <w:rsid w:val="000D412D"/>
    <w:rsid w:val="000D4406"/>
    <w:rsid w:val="000D4B9C"/>
    <w:rsid w:val="000D4E2B"/>
    <w:rsid w:val="000D5C58"/>
    <w:rsid w:val="000D638A"/>
    <w:rsid w:val="000D6474"/>
    <w:rsid w:val="000D64EB"/>
    <w:rsid w:val="000D6626"/>
    <w:rsid w:val="000E083B"/>
    <w:rsid w:val="000E0EAE"/>
    <w:rsid w:val="000E1743"/>
    <w:rsid w:val="000E1D12"/>
    <w:rsid w:val="000E266E"/>
    <w:rsid w:val="000E2FD9"/>
    <w:rsid w:val="000E31D4"/>
    <w:rsid w:val="000E3448"/>
    <w:rsid w:val="000E37BD"/>
    <w:rsid w:val="000E430C"/>
    <w:rsid w:val="000E5999"/>
    <w:rsid w:val="000E6130"/>
    <w:rsid w:val="000E63C3"/>
    <w:rsid w:val="000E6657"/>
    <w:rsid w:val="000E7154"/>
    <w:rsid w:val="000F01E1"/>
    <w:rsid w:val="000F1287"/>
    <w:rsid w:val="000F2282"/>
    <w:rsid w:val="000F4AA3"/>
    <w:rsid w:val="000F50AB"/>
    <w:rsid w:val="000F513D"/>
    <w:rsid w:val="000F7102"/>
    <w:rsid w:val="00100B38"/>
    <w:rsid w:val="001010F7"/>
    <w:rsid w:val="00101313"/>
    <w:rsid w:val="00101C48"/>
    <w:rsid w:val="0010270D"/>
    <w:rsid w:val="00103CCA"/>
    <w:rsid w:val="00103E08"/>
    <w:rsid w:val="00105AAE"/>
    <w:rsid w:val="00105EB5"/>
    <w:rsid w:val="00106029"/>
    <w:rsid w:val="001062CE"/>
    <w:rsid w:val="001072BE"/>
    <w:rsid w:val="00107A04"/>
    <w:rsid w:val="0011194F"/>
    <w:rsid w:val="0011199A"/>
    <w:rsid w:val="001126FB"/>
    <w:rsid w:val="0011320C"/>
    <w:rsid w:val="0011344C"/>
    <w:rsid w:val="00113B07"/>
    <w:rsid w:val="00114DAB"/>
    <w:rsid w:val="00115C9E"/>
    <w:rsid w:val="00116891"/>
    <w:rsid w:val="0011798C"/>
    <w:rsid w:val="0012038B"/>
    <w:rsid w:val="00120F58"/>
    <w:rsid w:val="00121982"/>
    <w:rsid w:val="0012267C"/>
    <w:rsid w:val="00124338"/>
    <w:rsid w:val="00124345"/>
    <w:rsid w:val="001249C6"/>
    <w:rsid w:val="00124FB1"/>
    <w:rsid w:val="00125082"/>
    <w:rsid w:val="001275FB"/>
    <w:rsid w:val="0013010B"/>
    <w:rsid w:val="0013140B"/>
    <w:rsid w:val="001317CA"/>
    <w:rsid w:val="00131DD4"/>
    <w:rsid w:val="001329A7"/>
    <w:rsid w:val="0013353A"/>
    <w:rsid w:val="00134825"/>
    <w:rsid w:val="001351A4"/>
    <w:rsid w:val="00135EEE"/>
    <w:rsid w:val="001365CA"/>
    <w:rsid w:val="001379B9"/>
    <w:rsid w:val="00140D50"/>
    <w:rsid w:val="00141994"/>
    <w:rsid w:val="00142352"/>
    <w:rsid w:val="00143940"/>
    <w:rsid w:val="0014414A"/>
    <w:rsid w:val="00146BC9"/>
    <w:rsid w:val="00146EB6"/>
    <w:rsid w:val="00147A63"/>
    <w:rsid w:val="00147A8C"/>
    <w:rsid w:val="00150333"/>
    <w:rsid w:val="0015140D"/>
    <w:rsid w:val="001531F6"/>
    <w:rsid w:val="00153466"/>
    <w:rsid w:val="0015376E"/>
    <w:rsid w:val="001538C5"/>
    <w:rsid w:val="00153D1C"/>
    <w:rsid w:val="00153DB6"/>
    <w:rsid w:val="001550F5"/>
    <w:rsid w:val="00156AC9"/>
    <w:rsid w:val="001607EC"/>
    <w:rsid w:val="00160CAB"/>
    <w:rsid w:val="00161CAC"/>
    <w:rsid w:val="00164443"/>
    <w:rsid w:val="001647BD"/>
    <w:rsid w:val="0016665C"/>
    <w:rsid w:val="00167555"/>
    <w:rsid w:val="00167D67"/>
    <w:rsid w:val="00167E09"/>
    <w:rsid w:val="001706B4"/>
    <w:rsid w:val="00171C73"/>
    <w:rsid w:val="00171FE7"/>
    <w:rsid w:val="00172D53"/>
    <w:rsid w:val="001739A9"/>
    <w:rsid w:val="00173ACB"/>
    <w:rsid w:val="00173E9D"/>
    <w:rsid w:val="00174EE0"/>
    <w:rsid w:val="0017533E"/>
    <w:rsid w:val="001755E5"/>
    <w:rsid w:val="00176FD3"/>
    <w:rsid w:val="001801B7"/>
    <w:rsid w:val="00180340"/>
    <w:rsid w:val="00180466"/>
    <w:rsid w:val="00181168"/>
    <w:rsid w:val="00181511"/>
    <w:rsid w:val="00182002"/>
    <w:rsid w:val="0018235B"/>
    <w:rsid w:val="00182434"/>
    <w:rsid w:val="00182E25"/>
    <w:rsid w:val="00184579"/>
    <w:rsid w:val="00185454"/>
    <w:rsid w:val="00185997"/>
    <w:rsid w:val="00185BC4"/>
    <w:rsid w:val="001870E9"/>
    <w:rsid w:val="0019130D"/>
    <w:rsid w:val="00191CEF"/>
    <w:rsid w:val="001926B1"/>
    <w:rsid w:val="0019289A"/>
    <w:rsid w:val="00192B6B"/>
    <w:rsid w:val="00192E21"/>
    <w:rsid w:val="00192ED3"/>
    <w:rsid w:val="00193D61"/>
    <w:rsid w:val="00194439"/>
    <w:rsid w:val="00194544"/>
    <w:rsid w:val="00194723"/>
    <w:rsid w:val="001954F1"/>
    <w:rsid w:val="0019597B"/>
    <w:rsid w:val="00195BD8"/>
    <w:rsid w:val="00195C8A"/>
    <w:rsid w:val="0019749C"/>
    <w:rsid w:val="00197943"/>
    <w:rsid w:val="00197EF6"/>
    <w:rsid w:val="00197F4A"/>
    <w:rsid w:val="001A0DF2"/>
    <w:rsid w:val="001A18C1"/>
    <w:rsid w:val="001A1DA7"/>
    <w:rsid w:val="001A1DD2"/>
    <w:rsid w:val="001A225E"/>
    <w:rsid w:val="001A2E70"/>
    <w:rsid w:val="001A5289"/>
    <w:rsid w:val="001A5FBA"/>
    <w:rsid w:val="001A67B2"/>
    <w:rsid w:val="001A6A8F"/>
    <w:rsid w:val="001A6B4B"/>
    <w:rsid w:val="001A7319"/>
    <w:rsid w:val="001A7B3D"/>
    <w:rsid w:val="001B0714"/>
    <w:rsid w:val="001B1845"/>
    <w:rsid w:val="001B2226"/>
    <w:rsid w:val="001B2A3F"/>
    <w:rsid w:val="001B35B3"/>
    <w:rsid w:val="001B370C"/>
    <w:rsid w:val="001B3C7D"/>
    <w:rsid w:val="001B50F3"/>
    <w:rsid w:val="001C03A7"/>
    <w:rsid w:val="001C08DC"/>
    <w:rsid w:val="001C1AD0"/>
    <w:rsid w:val="001C1CC5"/>
    <w:rsid w:val="001C24BC"/>
    <w:rsid w:val="001C305A"/>
    <w:rsid w:val="001C468D"/>
    <w:rsid w:val="001C4910"/>
    <w:rsid w:val="001C4F12"/>
    <w:rsid w:val="001C5993"/>
    <w:rsid w:val="001C635E"/>
    <w:rsid w:val="001C6757"/>
    <w:rsid w:val="001C7F48"/>
    <w:rsid w:val="001D39A0"/>
    <w:rsid w:val="001D65F8"/>
    <w:rsid w:val="001D6D90"/>
    <w:rsid w:val="001D7492"/>
    <w:rsid w:val="001E0107"/>
    <w:rsid w:val="001E250F"/>
    <w:rsid w:val="001E2BC5"/>
    <w:rsid w:val="001E4166"/>
    <w:rsid w:val="001E76C7"/>
    <w:rsid w:val="001E7E24"/>
    <w:rsid w:val="001F04AC"/>
    <w:rsid w:val="001F04C1"/>
    <w:rsid w:val="001F1D6C"/>
    <w:rsid w:val="001F1FB1"/>
    <w:rsid w:val="001F2E11"/>
    <w:rsid w:val="001F2EB6"/>
    <w:rsid w:val="001F3174"/>
    <w:rsid w:val="001F3B41"/>
    <w:rsid w:val="001F4E7B"/>
    <w:rsid w:val="001F5180"/>
    <w:rsid w:val="001F6551"/>
    <w:rsid w:val="001F70BC"/>
    <w:rsid w:val="001F74B8"/>
    <w:rsid w:val="001F78B9"/>
    <w:rsid w:val="001F7C60"/>
    <w:rsid w:val="00200101"/>
    <w:rsid w:val="00200212"/>
    <w:rsid w:val="00200F5D"/>
    <w:rsid w:val="0020108F"/>
    <w:rsid w:val="00201C20"/>
    <w:rsid w:val="00202A46"/>
    <w:rsid w:val="0020338B"/>
    <w:rsid w:val="00203725"/>
    <w:rsid w:val="002037C0"/>
    <w:rsid w:val="002058A4"/>
    <w:rsid w:val="00206179"/>
    <w:rsid w:val="00207740"/>
    <w:rsid w:val="0020796D"/>
    <w:rsid w:val="00207E02"/>
    <w:rsid w:val="00207FAC"/>
    <w:rsid w:val="00212C25"/>
    <w:rsid w:val="002135C6"/>
    <w:rsid w:val="002140C5"/>
    <w:rsid w:val="00214D4B"/>
    <w:rsid w:val="00215103"/>
    <w:rsid w:val="0021546A"/>
    <w:rsid w:val="002163DC"/>
    <w:rsid w:val="00217893"/>
    <w:rsid w:val="00220B88"/>
    <w:rsid w:val="002211A8"/>
    <w:rsid w:val="00221235"/>
    <w:rsid w:val="002216C0"/>
    <w:rsid w:val="00221CC0"/>
    <w:rsid w:val="00223614"/>
    <w:rsid w:val="002237E0"/>
    <w:rsid w:val="002256CF"/>
    <w:rsid w:val="00225BEF"/>
    <w:rsid w:val="002267DE"/>
    <w:rsid w:val="002279BC"/>
    <w:rsid w:val="00231166"/>
    <w:rsid w:val="00233169"/>
    <w:rsid w:val="00234717"/>
    <w:rsid w:val="00234920"/>
    <w:rsid w:val="0023505D"/>
    <w:rsid w:val="00235E4B"/>
    <w:rsid w:val="00236471"/>
    <w:rsid w:val="002374F8"/>
    <w:rsid w:val="00237E16"/>
    <w:rsid w:val="00237EA0"/>
    <w:rsid w:val="002415C7"/>
    <w:rsid w:val="0024180E"/>
    <w:rsid w:val="002430AE"/>
    <w:rsid w:val="00244688"/>
    <w:rsid w:val="002456B0"/>
    <w:rsid w:val="002476D5"/>
    <w:rsid w:val="00247842"/>
    <w:rsid w:val="002510C4"/>
    <w:rsid w:val="00251D4A"/>
    <w:rsid w:val="002521AF"/>
    <w:rsid w:val="00253090"/>
    <w:rsid w:val="0025360D"/>
    <w:rsid w:val="00254282"/>
    <w:rsid w:val="00254895"/>
    <w:rsid w:val="00255225"/>
    <w:rsid w:val="00256606"/>
    <w:rsid w:val="002601F1"/>
    <w:rsid w:val="002603C7"/>
    <w:rsid w:val="002616A9"/>
    <w:rsid w:val="002617A4"/>
    <w:rsid w:val="002620D1"/>
    <w:rsid w:val="00262386"/>
    <w:rsid w:val="00262D3D"/>
    <w:rsid w:val="00262F57"/>
    <w:rsid w:val="00263E03"/>
    <w:rsid w:val="00263E6F"/>
    <w:rsid w:val="00263E7F"/>
    <w:rsid w:val="0026424A"/>
    <w:rsid w:val="00264F3E"/>
    <w:rsid w:val="0026728F"/>
    <w:rsid w:val="00267751"/>
    <w:rsid w:val="00267E9A"/>
    <w:rsid w:val="00271411"/>
    <w:rsid w:val="00273BF3"/>
    <w:rsid w:val="00273E1B"/>
    <w:rsid w:val="00273F59"/>
    <w:rsid w:val="00274C8A"/>
    <w:rsid w:val="0027575B"/>
    <w:rsid w:val="00275B72"/>
    <w:rsid w:val="00280265"/>
    <w:rsid w:val="00280AF0"/>
    <w:rsid w:val="00281309"/>
    <w:rsid w:val="00281735"/>
    <w:rsid w:val="002827A2"/>
    <w:rsid w:val="00282C67"/>
    <w:rsid w:val="00283391"/>
    <w:rsid w:val="00283C6E"/>
    <w:rsid w:val="00283D6A"/>
    <w:rsid w:val="00284221"/>
    <w:rsid w:val="002847F1"/>
    <w:rsid w:val="00285B02"/>
    <w:rsid w:val="00285E5E"/>
    <w:rsid w:val="002864BE"/>
    <w:rsid w:val="00287A6F"/>
    <w:rsid w:val="00291DCB"/>
    <w:rsid w:val="0029216D"/>
    <w:rsid w:val="002926A1"/>
    <w:rsid w:val="00294BE3"/>
    <w:rsid w:val="002954CC"/>
    <w:rsid w:val="00296288"/>
    <w:rsid w:val="002969E7"/>
    <w:rsid w:val="002970CF"/>
    <w:rsid w:val="00297490"/>
    <w:rsid w:val="002974D4"/>
    <w:rsid w:val="0029782F"/>
    <w:rsid w:val="002A1EB6"/>
    <w:rsid w:val="002A39C0"/>
    <w:rsid w:val="002A3B3E"/>
    <w:rsid w:val="002A3C89"/>
    <w:rsid w:val="002A3D4C"/>
    <w:rsid w:val="002A3D6F"/>
    <w:rsid w:val="002A4AC9"/>
    <w:rsid w:val="002A4DB4"/>
    <w:rsid w:val="002A62B6"/>
    <w:rsid w:val="002A6658"/>
    <w:rsid w:val="002A6B2F"/>
    <w:rsid w:val="002A6F68"/>
    <w:rsid w:val="002A70E6"/>
    <w:rsid w:val="002A71C8"/>
    <w:rsid w:val="002A7A35"/>
    <w:rsid w:val="002B062F"/>
    <w:rsid w:val="002B144C"/>
    <w:rsid w:val="002B1754"/>
    <w:rsid w:val="002B189A"/>
    <w:rsid w:val="002B19CD"/>
    <w:rsid w:val="002B3F04"/>
    <w:rsid w:val="002B42DA"/>
    <w:rsid w:val="002B637A"/>
    <w:rsid w:val="002B6B9E"/>
    <w:rsid w:val="002B6FEA"/>
    <w:rsid w:val="002C14FC"/>
    <w:rsid w:val="002C2936"/>
    <w:rsid w:val="002C2DD1"/>
    <w:rsid w:val="002C3516"/>
    <w:rsid w:val="002C362D"/>
    <w:rsid w:val="002C485B"/>
    <w:rsid w:val="002C4AE8"/>
    <w:rsid w:val="002C5249"/>
    <w:rsid w:val="002C53E8"/>
    <w:rsid w:val="002C70AA"/>
    <w:rsid w:val="002D1083"/>
    <w:rsid w:val="002D1C99"/>
    <w:rsid w:val="002D1EFA"/>
    <w:rsid w:val="002D236C"/>
    <w:rsid w:val="002D28A2"/>
    <w:rsid w:val="002D28EF"/>
    <w:rsid w:val="002D368A"/>
    <w:rsid w:val="002D3712"/>
    <w:rsid w:val="002D48BB"/>
    <w:rsid w:val="002D51D8"/>
    <w:rsid w:val="002D5ABC"/>
    <w:rsid w:val="002D6348"/>
    <w:rsid w:val="002D6674"/>
    <w:rsid w:val="002D6E52"/>
    <w:rsid w:val="002D7D12"/>
    <w:rsid w:val="002D7F06"/>
    <w:rsid w:val="002E00F1"/>
    <w:rsid w:val="002E115D"/>
    <w:rsid w:val="002E259F"/>
    <w:rsid w:val="002E2B93"/>
    <w:rsid w:val="002E2CD8"/>
    <w:rsid w:val="002E32F3"/>
    <w:rsid w:val="002E3C32"/>
    <w:rsid w:val="002E5EA9"/>
    <w:rsid w:val="002E6BB6"/>
    <w:rsid w:val="002E780C"/>
    <w:rsid w:val="002F05C1"/>
    <w:rsid w:val="002F0663"/>
    <w:rsid w:val="002F0FBA"/>
    <w:rsid w:val="002F12E7"/>
    <w:rsid w:val="002F148F"/>
    <w:rsid w:val="002F1843"/>
    <w:rsid w:val="002F1CD9"/>
    <w:rsid w:val="002F396F"/>
    <w:rsid w:val="002F44C0"/>
    <w:rsid w:val="002F536E"/>
    <w:rsid w:val="002F5EE2"/>
    <w:rsid w:val="002F5F47"/>
    <w:rsid w:val="002F6298"/>
    <w:rsid w:val="002F67FD"/>
    <w:rsid w:val="002F70C2"/>
    <w:rsid w:val="002F7D23"/>
    <w:rsid w:val="00300FEF"/>
    <w:rsid w:val="00301185"/>
    <w:rsid w:val="0030230E"/>
    <w:rsid w:val="0030264D"/>
    <w:rsid w:val="0030367E"/>
    <w:rsid w:val="00303FFF"/>
    <w:rsid w:val="003049FC"/>
    <w:rsid w:val="00304E45"/>
    <w:rsid w:val="003069B1"/>
    <w:rsid w:val="00306D9F"/>
    <w:rsid w:val="00306F87"/>
    <w:rsid w:val="003074D1"/>
    <w:rsid w:val="003101E1"/>
    <w:rsid w:val="00310C09"/>
    <w:rsid w:val="0031109D"/>
    <w:rsid w:val="0031284C"/>
    <w:rsid w:val="0031409C"/>
    <w:rsid w:val="0031420A"/>
    <w:rsid w:val="0031474F"/>
    <w:rsid w:val="003155D3"/>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27DA5"/>
    <w:rsid w:val="003300F2"/>
    <w:rsid w:val="00331673"/>
    <w:rsid w:val="00331ED1"/>
    <w:rsid w:val="003328D9"/>
    <w:rsid w:val="00333BFA"/>
    <w:rsid w:val="00334EB8"/>
    <w:rsid w:val="00335A01"/>
    <w:rsid w:val="00335DA5"/>
    <w:rsid w:val="003406FD"/>
    <w:rsid w:val="00340F7A"/>
    <w:rsid w:val="00341929"/>
    <w:rsid w:val="00341D9A"/>
    <w:rsid w:val="00343586"/>
    <w:rsid w:val="003436A3"/>
    <w:rsid w:val="00343AFE"/>
    <w:rsid w:val="0034460F"/>
    <w:rsid w:val="00344FAB"/>
    <w:rsid w:val="00345141"/>
    <w:rsid w:val="00346410"/>
    <w:rsid w:val="0035012B"/>
    <w:rsid w:val="0035041E"/>
    <w:rsid w:val="003516CD"/>
    <w:rsid w:val="00352626"/>
    <w:rsid w:val="003536CF"/>
    <w:rsid w:val="00354024"/>
    <w:rsid w:val="00355354"/>
    <w:rsid w:val="00355743"/>
    <w:rsid w:val="00355846"/>
    <w:rsid w:val="00357BB8"/>
    <w:rsid w:val="003600F2"/>
    <w:rsid w:val="00360DB9"/>
    <w:rsid w:val="003617F1"/>
    <w:rsid w:val="00362719"/>
    <w:rsid w:val="00363134"/>
    <w:rsid w:val="003638A7"/>
    <w:rsid w:val="003650D3"/>
    <w:rsid w:val="00365384"/>
    <w:rsid w:val="003660B8"/>
    <w:rsid w:val="003671C3"/>
    <w:rsid w:val="00370489"/>
    <w:rsid w:val="00371433"/>
    <w:rsid w:val="00372EB7"/>
    <w:rsid w:val="00374650"/>
    <w:rsid w:val="00374A04"/>
    <w:rsid w:val="00375417"/>
    <w:rsid w:val="003754D9"/>
    <w:rsid w:val="00376628"/>
    <w:rsid w:val="003771ED"/>
    <w:rsid w:val="00377497"/>
    <w:rsid w:val="00377890"/>
    <w:rsid w:val="00377925"/>
    <w:rsid w:val="00377C16"/>
    <w:rsid w:val="00377C96"/>
    <w:rsid w:val="0038039F"/>
    <w:rsid w:val="00380DF6"/>
    <w:rsid w:val="00380E87"/>
    <w:rsid w:val="003819C8"/>
    <w:rsid w:val="00382939"/>
    <w:rsid w:val="00384F5A"/>
    <w:rsid w:val="003855D1"/>
    <w:rsid w:val="00385BCA"/>
    <w:rsid w:val="00387699"/>
    <w:rsid w:val="003903FB"/>
    <w:rsid w:val="0039114B"/>
    <w:rsid w:val="003921F7"/>
    <w:rsid w:val="0039299B"/>
    <w:rsid w:val="00394C27"/>
    <w:rsid w:val="003A050E"/>
    <w:rsid w:val="003A050F"/>
    <w:rsid w:val="003A1229"/>
    <w:rsid w:val="003A2F4F"/>
    <w:rsid w:val="003A30C5"/>
    <w:rsid w:val="003A3C99"/>
    <w:rsid w:val="003A3D77"/>
    <w:rsid w:val="003A441C"/>
    <w:rsid w:val="003A5DB1"/>
    <w:rsid w:val="003A65F9"/>
    <w:rsid w:val="003A6BC4"/>
    <w:rsid w:val="003A6E83"/>
    <w:rsid w:val="003B03D1"/>
    <w:rsid w:val="003B12DE"/>
    <w:rsid w:val="003B39F9"/>
    <w:rsid w:val="003B5167"/>
    <w:rsid w:val="003B5BBA"/>
    <w:rsid w:val="003B6924"/>
    <w:rsid w:val="003B6D7A"/>
    <w:rsid w:val="003B708A"/>
    <w:rsid w:val="003B7634"/>
    <w:rsid w:val="003C018A"/>
    <w:rsid w:val="003C126F"/>
    <w:rsid w:val="003C1AB1"/>
    <w:rsid w:val="003C1D2F"/>
    <w:rsid w:val="003C2412"/>
    <w:rsid w:val="003C253D"/>
    <w:rsid w:val="003C4904"/>
    <w:rsid w:val="003C4C02"/>
    <w:rsid w:val="003C4C53"/>
    <w:rsid w:val="003C5AB4"/>
    <w:rsid w:val="003C5CA2"/>
    <w:rsid w:val="003C61D8"/>
    <w:rsid w:val="003C6C3A"/>
    <w:rsid w:val="003C6C7B"/>
    <w:rsid w:val="003C7285"/>
    <w:rsid w:val="003C73E9"/>
    <w:rsid w:val="003C7763"/>
    <w:rsid w:val="003C7AFD"/>
    <w:rsid w:val="003C7CF1"/>
    <w:rsid w:val="003D03D9"/>
    <w:rsid w:val="003D0F41"/>
    <w:rsid w:val="003D11CB"/>
    <w:rsid w:val="003D1383"/>
    <w:rsid w:val="003D5A05"/>
    <w:rsid w:val="003D5EC9"/>
    <w:rsid w:val="003D6258"/>
    <w:rsid w:val="003D6501"/>
    <w:rsid w:val="003D7352"/>
    <w:rsid w:val="003E009B"/>
    <w:rsid w:val="003E04ED"/>
    <w:rsid w:val="003E0A08"/>
    <w:rsid w:val="003E0A32"/>
    <w:rsid w:val="003E0FEA"/>
    <w:rsid w:val="003E1160"/>
    <w:rsid w:val="003E1371"/>
    <w:rsid w:val="003E18D3"/>
    <w:rsid w:val="003E23F7"/>
    <w:rsid w:val="003E3E11"/>
    <w:rsid w:val="003E436D"/>
    <w:rsid w:val="003E4DB9"/>
    <w:rsid w:val="003E51C1"/>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2660"/>
    <w:rsid w:val="00402C1D"/>
    <w:rsid w:val="00403C4D"/>
    <w:rsid w:val="00404361"/>
    <w:rsid w:val="00404533"/>
    <w:rsid w:val="0040472C"/>
    <w:rsid w:val="004047D7"/>
    <w:rsid w:val="00405855"/>
    <w:rsid w:val="0040595F"/>
    <w:rsid w:val="00405D65"/>
    <w:rsid w:val="0040657F"/>
    <w:rsid w:val="00407939"/>
    <w:rsid w:val="004111A5"/>
    <w:rsid w:val="00411BD7"/>
    <w:rsid w:val="0041208A"/>
    <w:rsid w:val="00412502"/>
    <w:rsid w:val="00412F60"/>
    <w:rsid w:val="00413D2E"/>
    <w:rsid w:val="0041437E"/>
    <w:rsid w:val="004147BD"/>
    <w:rsid w:val="004157B6"/>
    <w:rsid w:val="0041685F"/>
    <w:rsid w:val="00416D08"/>
    <w:rsid w:val="00416D7A"/>
    <w:rsid w:val="00417604"/>
    <w:rsid w:val="00420102"/>
    <w:rsid w:val="0042187D"/>
    <w:rsid w:val="004219F5"/>
    <w:rsid w:val="00422AEB"/>
    <w:rsid w:val="0042484E"/>
    <w:rsid w:val="00424C4C"/>
    <w:rsid w:val="004252AF"/>
    <w:rsid w:val="0042676D"/>
    <w:rsid w:val="00430BBE"/>
    <w:rsid w:val="00432574"/>
    <w:rsid w:val="0043288C"/>
    <w:rsid w:val="0043335A"/>
    <w:rsid w:val="00435075"/>
    <w:rsid w:val="00435186"/>
    <w:rsid w:val="00435437"/>
    <w:rsid w:val="004356A8"/>
    <w:rsid w:val="00435885"/>
    <w:rsid w:val="00436201"/>
    <w:rsid w:val="004377C7"/>
    <w:rsid w:val="00441581"/>
    <w:rsid w:val="00443DE5"/>
    <w:rsid w:val="00443FA8"/>
    <w:rsid w:val="00443FEB"/>
    <w:rsid w:val="004440E9"/>
    <w:rsid w:val="00444DC8"/>
    <w:rsid w:val="00446913"/>
    <w:rsid w:val="00447B36"/>
    <w:rsid w:val="00447D54"/>
    <w:rsid w:val="00450767"/>
    <w:rsid w:val="004512A8"/>
    <w:rsid w:val="004525F0"/>
    <w:rsid w:val="00452C1D"/>
    <w:rsid w:val="00453770"/>
    <w:rsid w:val="00455810"/>
    <w:rsid w:val="00455AA9"/>
    <w:rsid w:val="00455E98"/>
    <w:rsid w:val="00455FA5"/>
    <w:rsid w:val="0045773D"/>
    <w:rsid w:val="00457F5A"/>
    <w:rsid w:val="00461904"/>
    <w:rsid w:val="00461CE4"/>
    <w:rsid w:val="00461E24"/>
    <w:rsid w:val="004624F4"/>
    <w:rsid w:val="00462587"/>
    <w:rsid w:val="004635E0"/>
    <w:rsid w:val="00463897"/>
    <w:rsid w:val="004642FA"/>
    <w:rsid w:val="0046472C"/>
    <w:rsid w:val="00464973"/>
    <w:rsid w:val="00465068"/>
    <w:rsid w:val="004658BF"/>
    <w:rsid w:val="00467B1D"/>
    <w:rsid w:val="00471043"/>
    <w:rsid w:val="004713B5"/>
    <w:rsid w:val="004718CC"/>
    <w:rsid w:val="00472F7A"/>
    <w:rsid w:val="00472F8C"/>
    <w:rsid w:val="00473D79"/>
    <w:rsid w:val="0047554A"/>
    <w:rsid w:val="00475F9B"/>
    <w:rsid w:val="004761FB"/>
    <w:rsid w:val="0047687E"/>
    <w:rsid w:val="004773CB"/>
    <w:rsid w:val="00477E28"/>
    <w:rsid w:val="00482B34"/>
    <w:rsid w:val="00482BC0"/>
    <w:rsid w:val="00483462"/>
    <w:rsid w:val="00483E10"/>
    <w:rsid w:val="004847DE"/>
    <w:rsid w:val="00485408"/>
    <w:rsid w:val="00485E23"/>
    <w:rsid w:val="0048654D"/>
    <w:rsid w:val="004867B9"/>
    <w:rsid w:val="00486B0D"/>
    <w:rsid w:val="00491BCB"/>
    <w:rsid w:val="0049538A"/>
    <w:rsid w:val="00495F71"/>
    <w:rsid w:val="00496EFB"/>
    <w:rsid w:val="00497DF3"/>
    <w:rsid w:val="004A01F5"/>
    <w:rsid w:val="004A0401"/>
    <w:rsid w:val="004A0E10"/>
    <w:rsid w:val="004A13CE"/>
    <w:rsid w:val="004A1BB5"/>
    <w:rsid w:val="004A27FA"/>
    <w:rsid w:val="004A299F"/>
    <w:rsid w:val="004A389E"/>
    <w:rsid w:val="004A3B23"/>
    <w:rsid w:val="004A3C50"/>
    <w:rsid w:val="004A3F9F"/>
    <w:rsid w:val="004A4444"/>
    <w:rsid w:val="004A4761"/>
    <w:rsid w:val="004A48CA"/>
    <w:rsid w:val="004A4C80"/>
    <w:rsid w:val="004A51B9"/>
    <w:rsid w:val="004A7485"/>
    <w:rsid w:val="004A7F0E"/>
    <w:rsid w:val="004B0410"/>
    <w:rsid w:val="004B0E0C"/>
    <w:rsid w:val="004B2DE4"/>
    <w:rsid w:val="004B6BCA"/>
    <w:rsid w:val="004B6FBD"/>
    <w:rsid w:val="004B7455"/>
    <w:rsid w:val="004C076A"/>
    <w:rsid w:val="004C11AA"/>
    <w:rsid w:val="004C29F1"/>
    <w:rsid w:val="004C3894"/>
    <w:rsid w:val="004C3BD1"/>
    <w:rsid w:val="004C40E5"/>
    <w:rsid w:val="004C42C8"/>
    <w:rsid w:val="004C4413"/>
    <w:rsid w:val="004C4722"/>
    <w:rsid w:val="004C7128"/>
    <w:rsid w:val="004C7323"/>
    <w:rsid w:val="004C7449"/>
    <w:rsid w:val="004C7DC4"/>
    <w:rsid w:val="004C7E0B"/>
    <w:rsid w:val="004C7E53"/>
    <w:rsid w:val="004D017C"/>
    <w:rsid w:val="004D1010"/>
    <w:rsid w:val="004D1332"/>
    <w:rsid w:val="004D19AD"/>
    <w:rsid w:val="004D19FA"/>
    <w:rsid w:val="004D248A"/>
    <w:rsid w:val="004D459D"/>
    <w:rsid w:val="004D7B52"/>
    <w:rsid w:val="004D7DFA"/>
    <w:rsid w:val="004E05A2"/>
    <w:rsid w:val="004E07B2"/>
    <w:rsid w:val="004E13EA"/>
    <w:rsid w:val="004E1D97"/>
    <w:rsid w:val="004E1FB0"/>
    <w:rsid w:val="004E2171"/>
    <w:rsid w:val="004E2550"/>
    <w:rsid w:val="004E2963"/>
    <w:rsid w:val="004E4023"/>
    <w:rsid w:val="004E442B"/>
    <w:rsid w:val="004E4612"/>
    <w:rsid w:val="004E47F9"/>
    <w:rsid w:val="004E6AD3"/>
    <w:rsid w:val="004E6E3E"/>
    <w:rsid w:val="004E6F7E"/>
    <w:rsid w:val="004E71CB"/>
    <w:rsid w:val="004F0C1D"/>
    <w:rsid w:val="004F1E4F"/>
    <w:rsid w:val="004F30E1"/>
    <w:rsid w:val="004F33F0"/>
    <w:rsid w:val="004F3491"/>
    <w:rsid w:val="004F349C"/>
    <w:rsid w:val="004F6FEF"/>
    <w:rsid w:val="004F7943"/>
    <w:rsid w:val="005002B8"/>
    <w:rsid w:val="00500818"/>
    <w:rsid w:val="00500A26"/>
    <w:rsid w:val="00501200"/>
    <w:rsid w:val="00501CE9"/>
    <w:rsid w:val="005020EF"/>
    <w:rsid w:val="0050218B"/>
    <w:rsid w:val="0050224F"/>
    <w:rsid w:val="005032DE"/>
    <w:rsid w:val="005035B0"/>
    <w:rsid w:val="005037EB"/>
    <w:rsid w:val="00503E5F"/>
    <w:rsid w:val="005047B8"/>
    <w:rsid w:val="00504A5D"/>
    <w:rsid w:val="005053AA"/>
    <w:rsid w:val="0050683B"/>
    <w:rsid w:val="005070CC"/>
    <w:rsid w:val="005078CD"/>
    <w:rsid w:val="005107DF"/>
    <w:rsid w:val="0051113D"/>
    <w:rsid w:val="005122FE"/>
    <w:rsid w:val="0051270F"/>
    <w:rsid w:val="00512760"/>
    <w:rsid w:val="00512E53"/>
    <w:rsid w:val="0051329C"/>
    <w:rsid w:val="0051416C"/>
    <w:rsid w:val="0051465A"/>
    <w:rsid w:val="00514AC9"/>
    <w:rsid w:val="00515045"/>
    <w:rsid w:val="0051508F"/>
    <w:rsid w:val="005152B6"/>
    <w:rsid w:val="00515C55"/>
    <w:rsid w:val="00515ED0"/>
    <w:rsid w:val="0051611C"/>
    <w:rsid w:val="005209A8"/>
    <w:rsid w:val="00522200"/>
    <w:rsid w:val="00522A3E"/>
    <w:rsid w:val="00523142"/>
    <w:rsid w:val="005238BC"/>
    <w:rsid w:val="0052470F"/>
    <w:rsid w:val="00525A62"/>
    <w:rsid w:val="00525B54"/>
    <w:rsid w:val="00525FD6"/>
    <w:rsid w:val="005260FE"/>
    <w:rsid w:val="005265F8"/>
    <w:rsid w:val="0052661B"/>
    <w:rsid w:val="005273B1"/>
    <w:rsid w:val="00530BB3"/>
    <w:rsid w:val="00530FFF"/>
    <w:rsid w:val="005315A7"/>
    <w:rsid w:val="00531BD6"/>
    <w:rsid w:val="005321FB"/>
    <w:rsid w:val="0053254A"/>
    <w:rsid w:val="005328BE"/>
    <w:rsid w:val="005332CF"/>
    <w:rsid w:val="005334CF"/>
    <w:rsid w:val="00533C4A"/>
    <w:rsid w:val="005357BB"/>
    <w:rsid w:val="005377B5"/>
    <w:rsid w:val="005379E7"/>
    <w:rsid w:val="00540094"/>
    <w:rsid w:val="00540C9A"/>
    <w:rsid w:val="0054132A"/>
    <w:rsid w:val="0054149D"/>
    <w:rsid w:val="005420ED"/>
    <w:rsid w:val="00542A74"/>
    <w:rsid w:val="005448A6"/>
    <w:rsid w:val="00545647"/>
    <w:rsid w:val="00547265"/>
    <w:rsid w:val="00547443"/>
    <w:rsid w:val="005505A6"/>
    <w:rsid w:val="005505BF"/>
    <w:rsid w:val="00550779"/>
    <w:rsid w:val="00551B0D"/>
    <w:rsid w:val="0055209A"/>
    <w:rsid w:val="00553286"/>
    <w:rsid w:val="00553911"/>
    <w:rsid w:val="00553E2C"/>
    <w:rsid w:val="0055476C"/>
    <w:rsid w:val="00557049"/>
    <w:rsid w:val="005605D0"/>
    <w:rsid w:val="00560AD2"/>
    <w:rsid w:val="00561265"/>
    <w:rsid w:val="00561DBA"/>
    <w:rsid w:val="00562B41"/>
    <w:rsid w:val="0056365F"/>
    <w:rsid w:val="0056375F"/>
    <w:rsid w:val="0056385B"/>
    <w:rsid w:val="00563B8D"/>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53B6"/>
    <w:rsid w:val="005769FF"/>
    <w:rsid w:val="005806D2"/>
    <w:rsid w:val="00581FD2"/>
    <w:rsid w:val="005829D0"/>
    <w:rsid w:val="00583195"/>
    <w:rsid w:val="00583B84"/>
    <w:rsid w:val="00584DCB"/>
    <w:rsid w:val="0058525D"/>
    <w:rsid w:val="00585C84"/>
    <w:rsid w:val="00587BAC"/>
    <w:rsid w:val="00590792"/>
    <w:rsid w:val="00593111"/>
    <w:rsid w:val="00593816"/>
    <w:rsid w:val="00593D67"/>
    <w:rsid w:val="0059441B"/>
    <w:rsid w:val="005949DB"/>
    <w:rsid w:val="00594FA6"/>
    <w:rsid w:val="00595E44"/>
    <w:rsid w:val="00595ED0"/>
    <w:rsid w:val="00595F1A"/>
    <w:rsid w:val="00595F8E"/>
    <w:rsid w:val="00596895"/>
    <w:rsid w:val="00596BDA"/>
    <w:rsid w:val="00597972"/>
    <w:rsid w:val="005A0015"/>
    <w:rsid w:val="005A07D8"/>
    <w:rsid w:val="005A52B3"/>
    <w:rsid w:val="005A5978"/>
    <w:rsid w:val="005A5EA1"/>
    <w:rsid w:val="005B0749"/>
    <w:rsid w:val="005B19E4"/>
    <w:rsid w:val="005B1D8D"/>
    <w:rsid w:val="005B24C3"/>
    <w:rsid w:val="005B2A1D"/>
    <w:rsid w:val="005B2C82"/>
    <w:rsid w:val="005B2D9B"/>
    <w:rsid w:val="005B2FD0"/>
    <w:rsid w:val="005B34A6"/>
    <w:rsid w:val="005B383F"/>
    <w:rsid w:val="005B46C1"/>
    <w:rsid w:val="005B54FA"/>
    <w:rsid w:val="005C006A"/>
    <w:rsid w:val="005C0258"/>
    <w:rsid w:val="005C0B37"/>
    <w:rsid w:val="005C0D3F"/>
    <w:rsid w:val="005C17C2"/>
    <w:rsid w:val="005C33C1"/>
    <w:rsid w:val="005C3F18"/>
    <w:rsid w:val="005C4DA0"/>
    <w:rsid w:val="005C5BD5"/>
    <w:rsid w:val="005C6C2A"/>
    <w:rsid w:val="005C6D8F"/>
    <w:rsid w:val="005D08AD"/>
    <w:rsid w:val="005D1EC0"/>
    <w:rsid w:val="005D393D"/>
    <w:rsid w:val="005D46A9"/>
    <w:rsid w:val="005D4AB8"/>
    <w:rsid w:val="005D511B"/>
    <w:rsid w:val="005D5337"/>
    <w:rsid w:val="005D5FBB"/>
    <w:rsid w:val="005D6204"/>
    <w:rsid w:val="005D7383"/>
    <w:rsid w:val="005D7A77"/>
    <w:rsid w:val="005D7D8C"/>
    <w:rsid w:val="005E25A4"/>
    <w:rsid w:val="005E2700"/>
    <w:rsid w:val="005E2889"/>
    <w:rsid w:val="005E29E3"/>
    <w:rsid w:val="005E2A4E"/>
    <w:rsid w:val="005E36FB"/>
    <w:rsid w:val="005E3B81"/>
    <w:rsid w:val="005E4667"/>
    <w:rsid w:val="005E5FE0"/>
    <w:rsid w:val="005E6BBE"/>
    <w:rsid w:val="005F0E6E"/>
    <w:rsid w:val="005F13F0"/>
    <w:rsid w:val="005F2D7B"/>
    <w:rsid w:val="005F348F"/>
    <w:rsid w:val="005F35B9"/>
    <w:rsid w:val="005F3DEF"/>
    <w:rsid w:val="005F3FEB"/>
    <w:rsid w:val="005F4815"/>
    <w:rsid w:val="005F5F2C"/>
    <w:rsid w:val="005F68D4"/>
    <w:rsid w:val="005F6991"/>
    <w:rsid w:val="005F70E4"/>
    <w:rsid w:val="005F750F"/>
    <w:rsid w:val="005F7EBF"/>
    <w:rsid w:val="006015A1"/>
    <w:rsid w:val="006015E1"/>
    <w:rsid w:val="00601B91"/>
    <w:rsid w:val="00601DD0"/>
    <w:rsid w:val="0060200D"/>
    <w:rsid w:val="006035B1"/>
    <w:rsid w:val="0060386F"/>
    <w:rsid w:val="00603E31"/>
    <w:rsid w:val="006041B7"/>
    <w:rsid w:val="0060473F"/>
    <w:rsid w:val="00605D03"/>
    <w:rsid w:val="00607C46"/>
    <w:rsid w:val="00610270"/>
    <w:rsid w:val="00610603"/>
    <w:rsid w:val="00611746"/>
    <w:rsid w:val="00612434"/>
    <w:rsid w:val="00612CE6"/>
    <w:rsid w:val="00612EDD"/>
    <w:rsid w:val="00614A7B"/>
    <w:rsid w:val="006158E4"/>
    <w:rsid w:val="006158FB"/>
    <w:rsid w:val="00615C08"/>
    <w:rsid w:val="0061733E"/>
    <w:rsid w:val="0061741C"/>
    <w:rsid w:val="006207BC"/>
    <w:rsid w:val="00621335"/>
    <w:rsid w:val="0062150E"/>
    <w:rsid w:val="0062324B"/>
    <w:rsid w:val="00623607"/>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0F0A"/>
    <w:rsid w:val="00631E78"/>
    <w:rsid w:val="00632B0E"/>
    <w:rsid w:val="00633526"/>
    <w:rsid w:val="00633892"/>
    <w:rsid w:val="006344D8"/>
    <w:rsid w:val="0063491E"/>
    <w:rsid w:val="006349FB"/>
    <w:rsid w:val="00634E47"/>
    <w:rsid w:val="00635013"/>
    <w:rsid w:val="0063557A"/>
    <w:rsid w:val="00636208"/>
    <w:rsid w:val="00636427"/>
    <w:rsid w:val="00640399"/>
    <w:rsid w:val="00640BD0"/>
    <w:rsid w:val="00640DBD"/>
    <w:rsid w:val="00642683"/>
    <w:rsid w:val="006428F6"/>
    <w:rsid w:val="0064351F"/>
    <w:rsid w:val="00643C6F"/>
    <w:rsid w:val="006440AA"/>
    <w:rsid w:val="00644391"/>
    <w:rsid w:val="006452A6"/>
    <w:rsid w:val="00645DF8"/>
    <w:rsid w:val="006460FF"/>
    <w:rsid w:val="00646974"/>
    <w:rsid w:val="006512AF"/>
    <w:rsid w:val="00651301"/>
    <w:rsid w:val="00651E2B"/>
    <w:rsid w:val="00653069"/>
    <w:rsid w:val="0065354D"/>
    <w:rsid w:val="00653A37"/>
    <w:rsid w:val="006541EB"/>
    <w:rsid w:val="006544AC"/>
    <w:rsid w:val="006545F9"/>
    <w:rsid w:val="006553EF"/>
    <w:rsid w:val="00655A01"/>
    <w:rsid w:val="00660F6D"/>
    <w:rsid w:val="0066154C"/>
    <w:rsid w:val="0066179A"/>
    <w:rsid w:val="00661860"/>
    <w:rsid w:val="00662606"/>
    <w:rsid w:val="0066271C"/>
    <w:rsid w:val="00662976"/>
    <w:rsid w:val="00663099"/>
    <w:rsid w:val="00664184"/>
    <w:rsid w:val="00664C39"/>
    <w:rsid w:val="0066500F"/>
    <w:rsid w:val="00665D82"/>
    <w:rsid w:val="00670373"/>
    <w:rsid w:val="00670B70"/>
    <w:rsid w:val="00671B2B"/>
    <w:rsid w:val="00671DB5"/>
    <w:rsid w:val="0067281B"/>
    <w:rsid w:val="00672D4E"/>
    <w:rsid w:val="00673538"/>
    <w:rsid w:val="0067643E"/>
    <w:rsid w:val="00680281"/>
    <w:rsid w:val="00681CDE"/>
    <w:rsid w:val="006824FC"/>
    <w:rsid w:val="00683285"/>
    <w:rsid w:val="006832FF"/>
    <w:rsid w:val="0068448B"/>
    <w:rsid w:val="006853B3"/>
    <w:rsid w:val="00685C49"/>
    <w:rsid w:val="00686DBB"/>
    <w:rsid w:val="00687997"/>
    <w:rsid w:val="00687E47"/>
    <w:rsid w:val="0069058D"/>
    <w:rsid w:val="00690C3A"/>
    <w:rsid w:val="00694911"/>
    <w:rsid w:val="006959F0"/>
    <w:rsid w:val="00696EED"/>
    <w:rsid w:val="006A2889"/>
    <w:rsid w:val="006A4AF7"/>
    <w:rsid w:val="006A50A4"/>
    <w:rsid w:val="006A58FD"/>
    <w:rsid w:val="006A6750"/>
    <w:rsid w:val="006A675A"/>
    <w:rsid w:val="006A6A6B"/>
    <w:rsid w:val="006A7476"/>
    <w:rsid w:val="006B257C"/>
    <w:rsid w:val="006B3FBF"/>
    <w:rsid w:val="006B45D2"/>
    <w:rsid w:val="006B4773"/>
    <w:rsid w:val="006B4B0E"/>
    <w:rsid w:val="006B503C"/>
    <w:rsid w:val="006B5492"/>
    <w:rsid w:val="006B5692"/>
    <w:rsid w:val="006B56F2"/>
    <w:rsid w:val="006B5CC8"/>
    <w:rsid w:val="006B61B7"/>
    <w:rsid w:val="006B6D69"/>
    <w:rsid w:val="006C176F"/>
    <w:rsid w:val="006C1CEA"/>
    <w:rsid w:val="006C2AA5"/>
    <w:rsid w:val="006C2ED7"/>
    <w:rsid w:val="006C30A2"/>
    <w:rsid w:val="006C4A69"/>
    <w:rsid w:val="006C613D"/>
    <w:rsid w:val="006C6272"/>
    <w:rsid w:val="006C63B5"/>
    <w:rsid w:val="006D2363"/>
    <w:rsid w:val="006D272B"/>
    <w:rsid w:val="006D3202"/>
    <w:rsid w:val="006D3C8B"/>
    <w:rsid w:val="006D463E"/>
    <w:rsid w:val="006D5013"/>
    <w:rsid w:val="006D5627"/>
    <w:rsid w:val="006D5D3D"/>
    <w:rsid w:val="006D6694"/>
    <w:rsid w:val="006E02D5"/>
    <w:rsid w:val="006E0402"/>
    <w:rsid w:val="006E04DD"/>
    <w:rsid w:val="006E28D7"/>
    <w:rsid w:val="006E2957"/>
    <w:rsid w:val="006E533D"/>
    <w:rsid w:val="006E6783"/>
    <w:rsid w:val="006E6883"/>
    <w:rsid w:val="006E75C7"/>
    <w:rsid w:val="006E7679"/>
    <w:rsid w:val="006F2D09"/>
    <w:rsid w:val="006F2F71"/>
    <w:rsid w:val="006F4129"/>
    <w:rsid w:val="006F61E0"/>
    <w:rsid w:val="006F631C"/>
    <w:rsid w:val="006F6DAA"/>
    <w:rsid w:val="006F7115"/>
    <w:rsid w:val="0070049C"/>
    <w:rsid w:val="00701AFF"/>
    <w:rsid w:val="007022FB"/>
    <w:rsid w:val="0070256E"/>
    <w:rsid w:val="00702FDC"/>
    <w:rsid w:val="00703132"/>
    <w:rsid w:val="00703430"/>
    <w:rsid w:val="00706BD5"/>
    <w:rsid w:val="00706F4D"/>
    <w:rsid w:val="00710F05"/>
    <w:rsid w:val="007128D8"/>
    <w:rsid w:val="007128DA"/>
    <w:rsid w:val="007129D2"/>
    <w:rsid w:val="00714305"/>
    <w:rsid w:val="00714D5C"/>
    <w:rsid w:val="007160DA"/>
    <w:rsid w:val="0071650A"/>
    <w:rsid w:val="00716A0B"/>
    <w:rsid w:val="00716F5E"/>
    <w:rsid w:val="00717339"/>
    <w:rsid w:val="007175D7"/>
    <w:rsid w:val="00717909"/>
    <w:rsid w:val="00717D94"/>
    <w:rsid w:val="00720E2A"/>
    <w:rsid w:val="0072163C"/>
    <w:rsid w:val="00721A8D"/>
    <w:rsid w:val="00722B34"/>
    <w:rsid w:val="007243EB"/>
    <w:rsid w:val="00724B68"/>
    <w:rsid w:val="00724C0B"/>
    <w:rsid w:val="00725AB6"/>
    <w:rsid w:val="00725D1E"/>
    <w:rsid w:val="007262A7"/>
    <w:rsid w:val="00726D3A"/>
    <w:rsid w:val="007317B5"/>
    <w:rsid w:val="0073210C"/>
    <w:rsid w:val="0073238A"/>
    <w:rsid w:val="00733758"/>
    <w:rsid w:val="00734BBA"/>
    <w:rsid w:val="00735388"/>
    <w:rsid w:val="00735E40"/>
    <w:rsid w:val="0073602A"/>
    <w:rsid w:val="00736EA4"/>
    <w:rsid w:val="0073711D"/>
    <w:rsid w:val="0073778F"/>
    <w:rsid w:val="00740C4B"/>
    <w:rsid w:val="007422EF"/>
    <w:rsid w:val="00742F8F"/>
    <w:rsid w:val="00743205"/>
    <w:rsid w:val="0074401D"/>
    <w:rsid w:val="0074429A"/>
    <w:rsid w:val="007442AA"/>
    <w:rsid w:val="00744D22"/>
    <w:rsid w:val="00745110"/>
    <w:rsid w:val="007457DF"/>
    <w:rsid w:val="00746011"/>
    <w:rsid w:val="00747175"/>
    <w:rsid w:val="0074729B"/>
    <w:rsid w:val="0074743B"/>
    <w:rsid w:val="00747663"/>
    <w:rsid w:val="00747A97"/>
    <w:rsid w:val="00751799"/>
    <w:rsid w:val="0075257E"/>
    <w:rsid w:val="007538D2"/>
    <w:rsid w:val="00753948"/>
    <w:rsid w:val="00754F0F"/>
    <w:rsid w:val="007552F1"/>
    <w:rsid w:val="00755F3B"/>
    <w:rsid w:val="007560A1"/>
    <w:rsid w:val="007566CB"/>
    <w:rsid w:val="00757947"/>
    <w:rsid w:val="0076284D"/>
    <w:rsid w:val="00762FA8"/>
    <w:rsid w:val="00764FD6"/>
    <w:rsid w:val="007654C6"/>
    <w:rsid w:val="00766211"/>
    <w:rsid w:val="00766628"/>
    <w:rsid w:val="00766E8E"/>
    <w:rsid w:val="0076785D"/>
    <w:rsid w:val="00771EC8"/>
    <w:rsid w:val="007720C2"/>
    <w:rsid w:val="007731F0"/>
    <w:rsid w:val="00773B1C"/>
    <w:rsid w:val="007740AD"/>
    <w:rsid w:val="0077554C"/>
    <w:rsid w:val="007763E1"/>
    <w:rsid w:val="00777670"/>
    <w:rsid w:val="00782BF8"/>
    <w:rsid w:val="007834AA"/>
    <w:rsid w:val="00783536"/>
    <w:rsid w:val="00783C19"/>
    <w:rsid w:val="00784DB2"/>
    <w:rsid w:val="00785F17"/>
    <w:rsid w:val="007860B6"/>
    <w:rsid w:val="007872CE"/>
    <w:rsid w:val="00787DC2"/>
    <w:rsid w:val="0079007C"/>
    <w:rsid w:val="007909D9"/>
    <w:rsid w:val="00790D67"/>
    <w:rsid w:val="00790FAD"/>
    <w:rsid w:val="007912DE"/>
    <w:rsid w:val="00791E5B"/>
    <w:rsid w:val="00791FC9"/>
    <w:rsid w:val="0079488E"/>
    <w:rsid w:val="007948D0"/>
    <w:rsid w:val="007968CB"/>
    <w:rsid w:val="007976F5"/>
    <w:rsid w:val="007A059A"/>
    <w:rsid w:val="007A130B"/>
    <w:rsid w:val="007A44D4"/>
    <w:rsid w:val="007A55F8"/>
    <w:rsid w:val="007A5BDA"/>
    <w:rsid w:val="007A7D55"/>
    <w:rsid w:val="007A7E8A"/>
    <w:rsid w:val="007B044B"/>
    <w:rsid w:val="007B12FF"/>
    <w:rsid w:val="007B185F"/>
    <w:rsid w:val="007B2A01"/>
    <w:rsid w:val="007B2E75"/>
    <w:rsid w:val="007B4DFE"/>
    <w:rsid w:val="007B6219"/>
    <w:rsid w:val="007B6FE5"/>
    <w:rsid w:val="007C0612"/>
    <w:rsid w:val="007C07F3"/>
    <w:rsid w:val="007C23ED"/>
    <w:rsid w:val="007C269E"/>
    <w:rsid w:val="007C348D"/>
    <w:rsid w:val="007C3B9B"/>
    <w:rsid w:val="007C4FA1"/>
    <w:rsid w:val="007C5AA8"/>
    <w:rsid w:val="007C67A5"/>
    <w:rsid w:val="007C7A8A"/>
    <w:rsid w:val="007C7D60"/>
    <w:rsid w:val="007D0225"/>
    <w:rsid w:val="007D0498"/>
    <w:rsid w:val="007D07C5"/>
    <w:rsid w:val="007D0F6B"/>
    <w:rsid w:val="007D1221"/>
    <w:rsid w:val="007D1BAE"/>
    <w:rsid w:val="007D217B"/>
    <w:rsid w:val="007D26FA"/>
    <w:rsid w:val="007D27EE"/>
    <w:rsid w:val="007D30D1"/>
    <w:rsid w:val="007D41C0"/>
    <w:rsid w:val="007D4AB7"/>
    <w:rsid w:val="007D5985"/>
    <w:rsid w:val="007D5C61"/>
    <w:rsid w:val="007D7BC5"/>
    <w:rsid w:val="007E05CD"/>
    <w:rsid w:val="007E1893"/>
    <w:rsid w:val="007E2CF6"/>
    <w:rsid w:val="007E3D46"/>
    <w:rsid w:val="007E3D62"/>
    <w:rsid w:val="007E625C"/>
    <w:rsid w:val="007E7010"/>
    <w:rsid w:val="007F0164"/>
    <w:rsid w:val="007F1579"/>
    <w:rsid w:val="007F1A0D"/>
    <w:rsid w:val="007F1B2E"/>
    <w:rsid w:val="007F1B84"/>
    <w:rsid w:val="007F2173"/>
    <w:rsid w:val="007F24BA"/>
    <w:rsid w:val="007F47E7"/>
    <w:rsid w:val="007F4F75"/>
    <w:rsid w:val="007F6402"/>
    <w:rsid w:val="0080269D"/>
    <w:rsid w:val="00802AE8"/>
    <w:rsid w:val="008040CB"/>
    <w:rsid w:val="008043C9"/>
    <w:rsid w:val="00806044"/>
    <w:rsid w:val="00807B75"/>
    <w:rsid w:val="00810237"/>
    <w:rsid w:val="008104C0"/>
    <w:rsid w:val="00810AF3"/>
    <w:rsid w:val="00813105"/>
    <w:rsid w:val="00813A3F"/>
    <w:rsid w:val="0081425E"/>
    <w:rsid w:val="008142E7"/>
    <w:rsid w:val="00814F72"/>
    <w:rsid w:val="0081509F"/>
    <w:rsid w:val="008150F0"/>
    <w:rsid w:val="008176D9"/>
    <w:rsid w:val="00821BB1"/>
    <w:rsid w:val="00823BF2"/>
    <w:rsid w:val="0082502F"/>
    <w:rsid w:val="008253EC"/>
    <w:rsid w:val="00825FEE"/>
    <w:rsid w:val="008267FE"/>
    <w:rsid w:val="0082692A"/>
    <w:rsid w:val="00826A7E"/>
    <w:rsid w:val="008272CE"/>
    <w:rsid w:val="00827AF2"/>
    <w:rsid w:val="008306E8"/>
    <w:rsid w:val="00831C6C"/>
    <w:rsid w:val="00831D8F"/>
    <w:rsid w:val="0083270B"/>
    <w:rsid w:val="008335C6"/>
    <w:rsid w:val="00833AB8"/>
    <w:rsid w:val="00834ACE"/>
    <w:rsid w:val="00834CBF"/>
    <w:rsid w:val="00834D9F"/>
    <w:rsid w:val="00835378"/>
    <w:rsid w:val="00837056"/>
    <w:rsid w:val="00837DEA"/>
    <w:rsid w:val="008401C2"/>
    <w:rsid w:val="00840332"/>
    <w:rsid w:val="008409D4"/>
    <w:rsid w:val="00840BEE"/>
    <w:rsid w:val="0084174D"/>
    <w:rsid w:val="008417FF"/>
    <w:rsid w:val="00841A95"/>
    <w:rsid w:val="00841D69"/>
    <w:rsid w:val="00841F69"/>
    <w:rsid w:val="008429BA"/>
    <w:rsid w:val="00845AD5"/>
    <w:rsid w:val="008460CD"/>
    <w:rsid w:val="00846788"/>
    <w:rsid w:val="008475C6"/>
    <w:rsid w:val="00851498"/>
    <w:rsid w:val="0085150F"/>
    <w:rsid w:val="00851768"/>
    <w:rsid w:val="00851F19"/>
    <w:rsid w:val="00852F58"/>
    <w:rsid w:val="008563C3"/>
    <w:rsid w:val="008576A8"/>
    <w:rsid w:val="00857DE3"/>
    <w:rsid w:val="00860F5E"/>
    <w:rsid w:val="00861205"/>
    <w:rsid w:val="00861C17"/>
    <w:rsid w:val="00861F49"/>
    <w:rsid w:val="0086202D"/>
    <w:rsid w:val="008638DF"/>
    <w:rsid w:val="00863DB7"/>
    <w:rsid w:val="00864390"/>
    <w:rsid w:val="008643DD"/>
    <w:rsid w:val="008656E1"/>
    <w:rsid w:val="0086727C"/>
    <w:rsid w:val="00867806"/>
    <w:rsid w:val="008678E4"/>
    <w:rsid w:val="008715AB"/>
    <w:rsid w:val="0087164F"/>
    <w:rsid w:val="0087218A"/>
    <w:rsid w:val="0087372C"/>
    <w:rsid w:val="00873D68"/>
    <w:rsid w:val="00874383"/>
    <w:rsid w:val="00874B3F"/>
    <w:rsid w:val="00875480"/>
    <w:rsid w:val="00875609"/>
    <w:rsid w:val="00876B6A"/>
    <w:rsid w:val="00876F48"/>
    <w:rsid w:val="00877A5D"/>
    <w:rsid w:val="008802B8"/>
    <w:rsid w:val="00881064"/>
    <w:rsid w:val="0088228F"/>
    <w:rsid w:val="00884109"/>
    <w:rsid w:val="00884B13"/>
    <w:rsid w:val="00884E13"/>
    <w:rsid w:val="00887B5D"/>
    <w:rsid w:val="008926C7"/>
    <w:rsid w:val="008930CD"/>
    <w:rsid w:val="008931B4"/>
    <w:rsid w:val="0089331B"/>
    <w:rsid w:val="008933BC"/>
    <w:rsid w:val="00893C2B"/>
    <w:rsid w:val="0089473F"/>
    <w:rsid w:val="008969D4"/>
    <w:rsid w:val="008A0157"/>
    <w:rsid w:val="008A1D5F"/>
    <w:rsid w:val="008A216D"/>
    <w:rsid w:val="008A2970"/>
    <w:rsid w:val="008A2F3B"/>
    <w:rsid w:val="008A34A7"/>
    <w:rsid w:val="008A3657"/>
    <w:rsid w:val="008A3A6F"/>
    <w:rsid w:val="008A3C76"/>
    <w:rsid w:val="008A4C50"/>
    <w:rsid w:val="008A51A5"/>
    <w:rsid w:val="008A5873"/>
    <w:rsid w:val="008A5D2E"/>
    <w:rsid w:val="008A6002"/>
    <w:rsid w:val="008A6B05"/>
    <w:rsid w:val="008A7E15"/>
    <w:rsid w:val="008B1FB2"/>
    <w:rsid w:val="008B2C82"/>
    <w:rsid w:val="008B31B9"/>
    <w:rsid w:val="008B3CFD"/>
    <w:rsid w:val="008B4851"/>
    <w:rsid w:val="008B5444"/>
    <w:rsid w:val="008B6309"/>
    <w:rsid w:val="008B64B2"/>
    <w:rsid w:val="008B678B"/>
    <w:rsid w:val="008B6B87"/>
    <w:rsid w:val="008B6C07"/>
    <w:rsid w:val="008B7C49"/>
    <w:rsid w:val="008C0807"/>
    <w:rsid w:val="008C10CF"/>
    <w:rsid w:val="008C1D31"/>
    <w:rsid w:val="008C1E31"/>
    <w:rsid w:val="008C1FCB"/>
    <w:rsid w:val="008C3D60"/>
    <w:rsid w:val="008C3FB4"/>
    <w:rsid w:val="008C4071"/>
    <w:rsid w:val="008C5210"/>
    <w:rsid w:val="008C5433"/>
    <w:rsid w:val="008C5658"/>
    <w:rsid w:val="008C6767"/>
    <w:rsid w:val="008C6C05"/>
    <w:rsid w:val="008C6D60"/>
    <w:rsid w:val="008C72BA"/>
    <w:rsid w:val="008C7B15"/>
    <w:rsid w:val="008D07EC"/>
    <w:rsid w:val="008D1798"/>
    <w:rsid w:val="008D2D3D"/>
    <w:rsid w:val="008D3AE8"/>
    <w:rsid w:val="008D6F67"/>
    <w:rsid w:val="008D704D"/>
    <w:rsid w:val="008D7407"/>
    <w:rsid w:val="008E052A"/>
    <w:rsid w:val="008E2035"/>
    <w:rsid w:val="008E3081"/>
    <w:rsid w:val="008E31B9"/>
    <w:rsid w:val="008E4A3C"/>
    <w:rsid w:val="008E656A"/>
    <w:rsid w:val="008E6D07"/>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4AF"/>
    <w:rsid w:val="008F6A15"/>
    <w:rsid w:val="008F6C23"/>
    <w:rsid w:val="008F6D6B"/>
    <w:rsid w:val="008F6F93"/>
    <w:rsid w:val="008F717C"/>
    <w:rsid w:val="008F7226"/>
    <w:rsid w:val="008F7BC1"/>
    <w:rsid w:val="009003B1"/>
    <w:rsid w:val="009009A5"/>
    <w:rsid w:val="00901552"/>
    <w:rsid w:val="00901F6F"/>
    <w:rsid w:val="00901FB3"/>
    <w:rsid w:val="009031ED"/>
    <w:rsid w:val="009032BE"/>
    <w:rsid w:val="00903C47"/>
    <w:rsid w:val="00903F2F"/>
    <w:rsid w:val="00904794"/>
    <w:rsid w:val="00904BC4"/>
    <w:rsid w:val="00904CC2"/>
    <w:rsid w:val="009122A7"/>
    <w:rsid w:val="00912795"/>
    <w:rsid w:val="00913D28"/>
    <w:rsid w:val="00913EE3"/>
    <w:rsid w:val="00914D3F"/>
    <w:rsid w:val="0091557F"/>
    <w:rsid w:val="0091615C"/>
    <w:rsid w:val="00916CA4"/>
    <w:rsid w:val="009176FD"/>
    <w:rsid w:val="00917759"/>
    <w:rsid w:val="00917AE9"/>
    <w:rsid w:val="0092026D"/>
    <w:rsid w:val="00920619"/>
    <w:rsid w:val="009207CE"/>
    <w:rsid w:val="00920A13"/>
    <w:rsid w:val="00920DF2"/>
    <w:rsid w:val="0092370B"/>
    <w:rsid w:val="00923A02"/>
    <w:rsid w:val="00925348"/>
    <w:rsid w:val="009265B6"/>
    <w:rsid w:val="00927FB2"/>
    <w:rsid w:val="00927FFC"/>
    <w:rsid w:val="009302A6"/>
    <w:rsid w:val="0093049E"/>
    <w:rsid w:val="00931E5B"/>
    <w:rsid w:val="00935371"/>
    <w:rsid w:val="00935623"/>
    <w:rsid w:val="009357CC"/>
    <w:rsid w:val="0093590A"/>
    <w:rsid w:val="00936501"/>
    <w:rsid w:val="00936784"/>
    <w:rsid w:val="0093767A"/>
    <w:rsid w:val="00940EA7"/>
    <w:rsid w:val="009418A0"/>
    <w:rsid w:val="009425A7"/>
    <w:rsid w:val="00942B80"/>
    <w:rsid w:val="00942BCA"/>
    <w:rsid w:val="0094510F"/>
    <w:rsid w:val="00946679"/>
    <w:rsid w:val="00946722"/>
    <w:rsid w:val="00947206"/>
    <w:rsid w:val="009502F5"/>
    <w:rsid w:val="0095251F"/>
    <w:rsid w:val="00952FEB"/>
    <w:rsid w:val="00954A8F"/>
    <w:rsid w:val="00955F2F"/>
    <w:rsid w:val="00956A4E"/>
    <w:rsid w:val="00956AB5"/>
    <w:rsid w:val="00957893"/>
    <w:rsid w:val="00960A92"/>
    <w:rsid w:val="00961502"/>
    <w:rsid w:val="0096248C"/>
    <w:rsid w:val="00963009"/>
    <w:rsid w:val="009634D8"/>
    <w:rsid w:val="0096353F"/>
    <w:rsid w:val="009639C8"/>
    <w:rsid w:val="00963E07"/>
    <w:rsid w:val="009657AE"/>
    <w:rsid w:val="00965894"/>
    <w:rsid w:val="00966C6A"/>
    <w:rsid w:val="009670AC"/>
    <w:rsid w:val="00967382"/>
    <w:rsid w:val="00967A14"/>
    <w:rsid w:val="009700A8"/>
    <w:rsid w:val="00970BA8"/>
    <w:rsid w:val="00971170"/>
    <w:rsid w:val="009716FC"/>
    <w:rsid w:val="00971780"/>
    <w:rsid w:val="00971D98"/>
    <w:rsid w:val="009737C3"/>
    <w:rsid w:val="0097609B"/>
    <w:rsid w:val="009773F1"/>
    <w:rsid w:val="00977BEC"/>
    <w:rsid w:val="00980D68"/>
    <w:rsid w:val="00983A43"/>
    <w:rsid w:val="009841CD"/>
    <w:rsid w:val="0098491E"/>
    <w:rsid w:val="009855D4"/>
    <w:rsid w:val="00985A84"/>
    <w:rsid w:val="00985F55"/>
    <w:rsid w:val="00986CE1"/>
    <w:rsid w:val="00986FE3"/>
    <w:rsid w:val="00987DE7"/>
    <w:rsid w:val="00990CD0"/>
    <w:rsid w:val="009910A4"/>
    <w:rsid w:val="009921F1"/>
    <w:rsid w:val="0099297C"/>
    <w:rsid w:val="009932AD"/>
    <w:rsid w:val="00993376"/>
    <w:rsid w:val="00993EC5"/>
    <w:rsid w:val="00995E3B"/>
    <w:rsid w:val="00995FEE"/>
    <w:rsid w:val="00996076"/>
    <w:rsid w:val="00996A4B"/>
    <w:rsid w:val="009978CF"/>
    <w:rsid w:val="009A0886"/>
    <w:rsid w:val="009A180D"/>
    <w:rsid w:val="009A3D42"/>
    <w:rsid w:val="009A43BF"/>
    <w:rsid w:val="009A5DF2"/>
    <w:rsid w:val="009A7C42"/>
    <w:rsid w:val="009A7D11"/>
    <w:rsid w:val="009B3266"/>
    <w:rsid w:val="009B338B"/>
    <w:rsid w:val="009B3F3E"/>
    <w:rsid w:val="009B3FDD"/>
    <w:rsid w:val="009B4318"/>
    <w:rsid w:val="009B62AA"/>
    <w:rsid w:val="009B654D"/>
    <w:rsid w:val="009B6595"/>
    <w:rsid w:val="009B6E32"/>
    <w:rsid w:val="009B6F95"/>
    <w:rsid w:val="009B711D"/>
    <w:rsid w:val="009C0E29"/>
    <w:rsid w:val="009C19E0"/>
    <w:rsid w:val="009C1B9B"/>
    <w:rsid w:val="009C2357"/>
    <w:rsid w:val="009C2518"/>
    <w:rsid w:val="009C30B3"/>
    <w:rsid w:val="009C3882"/>
    <w:rsid w:val="009C436F"/>
    <w:rsid w:val="009C4676"/>
    <w:rsid w:val="009C4A6D"/>
    <w:rsid w:val="009C5AA9"/>
    <w:rsid w:val="009C621B"/>
    <w:rsid w:val="009C622E"/>
    <w:rsid w:val="009C658D"/>
    <w:rsid w:val="009C69A4"/>
    <w:rsid w:val="009C6C1E"/>
    <w:rsid w:val="009C71D3"/>
    <w:rsid w:val="009C74E3"/>
    <w:rsid w:val="009C7A2D"/>
    <w:rsid w:val="009C7D51"/>
    <w:rsid w:val="009C7DED"/>
    <w:rsid w:val="009D02CC"/>
    <w:rsid w:val="009D08A3"/>
    <w:rsid w:val="009D0DC5"/>
    <w:rsid w:val="009D1038"/>
    <w:rsid w:val="009D184C"/>
    <w:rsid w:val="009D2F4F"/>
    <w:rsid w:val="009D5DB6"/>
    <w:rsid w:val="009D7294"/>
    <w:rsid w:val="009D72B2"/>
    <w:rsid w:val="009D779F"/>
    <w:rsid w:val="009E1FFB"/>
    <w:rsid w:val="009E20B7"/>
    <w:rsid w:val="009E2403"/>
    <w:rsid w:val="009E43D5"/>
    <w:rsid w:val="009E46BC"/>
    <w:rsid w:val="009E4CDE"/>
    <w:rsid w:val="009F474E"/>
    <w:rsid w:val="009F4E56"/>
    <w:rsid w:val="009F5AAD"/>
    <w:rsid w:val="009F5FEC"/>
    <w:rsid w:val="009F639D"/>
    <w:rsid w:val="009F644C"/>
    <w:rsid w:val="009F73FB"/>
    <w:rsid w:val="009F7959"/>
    <w:rsid w:val="009F7C63"/>
    <w:rsid w:val="009F7D62"/>
    <w:rsid w:val="009F7F79"/>
    <w:rsid w:val="009F7F7C"/>
    <w:rsid w:val="00A000F5"/>
    <w:rsid w:val="00A0062F"/>
    <w:rsid w:val="00A006BB"/>
    <w:rsid w:val="00A00765"/>
    <w:rsid w:val="00A017FB"/>
    <w:rsid w:val="00A01B3A"/>
    <w:rsid w:val="00A02524"/>
    <w:rsid w:val="00A0430F"/>
    <w:rsid w:val="00A0485B"/>
    <w:rsid w:val="00A04ACA"/>
    <w:rsid w:val="00A059A6"/>
    <w:rsid w:val="00A065A2"/>
    <w:rsid w:val="00A106E7"/>
    <w:rsid w:val="00A10FCA"/>
    <w:rsid w:val="00A113C1"/>
    <w:rsid w:val="00A1284C"/>
    <w:rsid w:val="00A130D3"/>
    <w:rsid w:val="00A133DC"/>
    <w:rsid w:val="00A13EAF"/>
    <w:rsid w:val="00A142EE"/>
    <w:rsid w:val="00A142F5"/>
    <w:rsid w:val="00A147C9"/>
    <w:rsid w:val="00A14833"/>
    <w:rsid w:val="00A16B15"/>
    <w:rsid w:val="00A17F30"/>
    <w:rsid w:val="00A209FA"/>
    <w:rsid w:val="00A215B6"/>
    <w:rsid w:val="00A23B71"/>
    <w:rsid w:val="00A24315"/>
    <w:rsid w:val="00A24653"/>
    <w:rsid w:val="00A24F07"/>
    <w:rsid w:val="00A25751"/>
    <w:rsid w:val="00A25EBC"/>
    <w:rsid w:val="00A26794"/>
    <w:rsid w:val="00A26F11"/>
    <w:rsid w:val="00A27446"/>
    <w:rsid w:val="00A27448"/>
    <w:rsid w:val="00A27846"/>
    <w:rsid w:val="00A3169D"/>
    <w:rsid w:val="00A32BE9"/>
    <w:rsid w:val="00A33366"/>
    <w:rsid w:val="00A33684"/>
    <w:rsid w:val="00A33BD4"/>
    <w:rsid w:val="00A35ECE"/>
    <w:rsid w:val="00A3699B"/>
    <w:rsid w:val="00A36D58"/>
    <w:rsid w:val="00A41081"/>
    <w:rsid w:val="00A41AC1"/>
    <w:rsid w:val="00A41CA4"/>
    <w:rsid w:val="00A42B33"/>
    <w:rsid w:val="00A42FE7"/>
    <w:rsid w:val="00A43140"/>
    <w:rsid w:val="00A4394E"/>
    <w:rsid w:val="00A43C02"/>
    <w:rsid w:val="00A45433"/>
    <w:rsid w:val="00A4599F"/>
    <w:rsid w:val="00A459EB"/>
    <w:rsid w:val="00A45DB5"/>
    <w:rsid w:val="00A466F1"/>
    <w:rsid w:val="00A47D98"/>
    <w:rsid w:val="00A510B9"/>
    <w:rsid w:val="00A5253F"/>
    <w:rsid w:val="00A52B08"/>
    <w:rsid w:val="00A54838"/>
    <w:rsid w:val="00A55891"/>
    <w:rsid w:val="00A55AA5"/>
    <w:rsid w:val="00A560A2"/>
    <w:rsid w:val="00A571AB"/>
    <w:rsid w:val="00A5751B"/>
    <w:rsid w:val="00A60616"/>
    <w:rsid w:val="00A60A45"/>
    <w:rsid w:val="00A6180D"/>
    <w:rsid w:val="00A6287C"/>
    <w:rsid w:val="00A637A9"/>
    <w:rsid w:val="00A63C9A"/>
    <w:rsid w:val="00A6453B"/>
    <w:rsid w:val="00A64641"/>
    <w:rsid w:val="00A646E1"/>
    <w:rsid w:val="00A6501D"/>
    <w:rsid w:val="00A65A55"/>
    <w:rsid w:val="00A65B5C"/>
    <w:rsid w:val="00A65CD9"/>
    <w:rsid w:val="00A6671D"/>
    <w:rsid w:val="00A70EEC"/>
    <w:rsid w:val="00A71BA0"/>
    <w:rsid w:val="00A728AD"/>
    <w:rsid w:val="00A73BF7"/>
    <w:rsid w:val="00A744AD"/>
    <w:rsid w:val="00A747AC"/>
    <w:rsid w:val="00A74B22"/>
    <w:rsid w:val="00A76F66"/>
    <w:rsid w:val="00A77900"/>
    <w:rsid w:val="00A8071F"/>
    <w:rsid w:val="00A807A2"/>
    <w:rsid w:val="00A80C02"/>
    <w:rsid w:val="00A80F4D"/>
    <w:rsid w:val="00A81AA2"/>
    <w:rsid w:val="00A81FB7"/>
    <w:rsid w:val="00A827A8"/>
    <w:rsid w:val="00A829C4"/>
    <w:rsid w:val="00A82D56"/>
    <w:rsid w:val="00A83F3F"/>
    <w:rsid w:val="00A865DA"/>
    <w:rsid w:val="00A87A9D"/>
    <w:rsid w:val="00A91483"/>
    <w:rsid w:val="00A92611"/>
    <w:rsid w:val="00A934E0"/>
    <w:rsid w:val="00A93C35"/>
    <w:rsid w:val="00A94866"/>
    <w:rsid w:val="00A95A2A"/>
    <w:rsid w:val="00A96630"/>
    <w:rsid w:val="00A97192"/>
    <w:rsid w:val="00A975A5"/>
    <w:rsid w:val="00A97D4F"/>
    <w:rsid w:val="00A97EF0"/>
    <w:rsid w:val="00AA0B92"/>
    <w:rsid w:val="00AA1198"/>
    <w:rsid w:val="00AA2718"/>
    <w:rsid w:val="00AA29DF"/>
    <w:rsid w:val="00AA362E"/>
    <w:rsid w:val="00AA52E1"/>
    <w:rsid w:val="00AA62D6"/>
    <w:rsid w:val="00AA66DF"/>
    <w:rsid w:val="00AA6796"/>
    <w:rsid w:val="00AA6D80"/>
    <w:rsid w:val="00AA70EC"/>
    <w:rsid w:val="00AA78B2"/>
    <w:rsid w:val="00AA7C0D"/>
    <w:rsid w:val="00AA7DD1"/>
    <w:rsid w:val="00AB0880"/>
    <w:rsid w:val="00AB1754"/>
    <w:rsid w:val="00AB2DB9"/>
    <w:rsid w:val="00AB2E78"/>
    <w:rsid w:val="00AB3B35"/>
    <w:rsid w:val="00AB5541"/>
    <w:rsid w:val="00AB5657"/>
    <w:rsid w:val="00AB7367"/>
    <w:rsid w:val="00AB7730"/>
    <w:rsid w:val="00AC086D"/>
    <w:rsid w:val="00AC1757"/>
    <w:rsid w:val="00AC2788"/>
    <w:rsid w:val="00AC2A50"/>
    <w:rsid w:val="00AC32A3"/>
    <w:rsid w:val="00AC5152"/>
    <w:rsid w:val="00AC641D"/>
    <w:rsid w:val="00AC6CCC"/>
    <w:rsid w:val="00AC6F14"/>
    <w:rsid w:val="00AC7575"/>
    <w:rsid w:val="00AC7C29"/>
    <w:rsid w:val="00AD08B9"/>
    <w:rsid w:val="00AD0911"/>
    <w:rsid w:val="00AD0F22"/>
    <w:rsid w:val="00AD12AE"/>
    <w:rsid w:val="00AD16FA"/>
    <w:rsid w:val="00AD1B88"/>
    <w:rsid w:val="00AD3648"/>
    <w:rsid w:val="00AD3951"/>
    <w:rsid w:val="00AD3DCD"/>
    <w:rsid w:val="00AD4055"/>
    <w:rsid w:val="00AD5069"/>
    <w:rsid w:val="00AD51F7"/>
    <w:rsid w:val="00AD56F4"/>
    <w:rsid w:val="00AD5DD1"/>
    <w:rsid w:val="00AD6BA7"/>
    <w:rsid w:val="00AD7D83"/>
    <w:rsid w:val="00AE1244"/>
    <w:rsid w:val="00AE154D"/>
    <w:rsid w:val="00AE1C5F"/>
    <w:rsid w:val="00AE2A61"/>
    <w:rsid w:val="00AE2B70"/>
    <w:rsid w:val="00AE3439"/>
    <w:rsid w:val="00AE422D"/>
    <w:rsid w:val="00AE4562"/>
    <w:rsid w:val="00AE55E5"/>
    <w:rsid w:val="00AE60D1"/>
    <w:rsid w:val="00AE6260"/>
    <w:rsid w:val="00AF077F"/>
    <w:rsid w:val="00AF0AB7"/>
    <w:rsid w:val="00AF1844"/>
    <w:rsid w:val="00AF1A60"/>
    <w:rsid w:val="00AF209E"/>
    <w:rsid w:val="00AF2399"/>
    <w:rsid w:val="00AF2695"/>
    <w:rsid w:val="00AF399A"/>
    <w:rsid w:val="00AF42F9"/>
    <w:rsid w:val="00AF4FB3"/>
    <w:rsid w:val="00AF5C80"/>
    <w:rsid w:val="00AF5CF4"/>
    <w:rsid w:val="00AF6074"/>
    <w:rsid w:val="00AF62E6"/>
    <w:rsid w:val="00AF6844"/>
    <w:rsid w:val="00AF76C1"/>
    <w:rsid w:val="00AF7FB3"/>
    <w:rsid w:val="00B004F2"/>
    <w:rsid w:val="00B00C12"/>
    <w:rsid w:val="00B012CF"/>
    <w:rsid w:val="00B01C30"/>
    <w:rsid w:val="00B039E6"/>
    <w:rsid w:val="00B043EC"/>
    <w:rsid w:val="00B05A03"/>
    <w:rsid w:val="00B07665"/>
    <w:rsid w:val="00B1096B"/>
    <w:rsid w:val="00B1123C"/>
    <w:rsid w:val="00B12512"/>
    <w:rsid w:val="00B12964"/>
    <w:rsid w:val="00B1362D"/>
    <w:rsid w:val="00B14544"/>
    <w:rsid w:val="00B159F7"/>
    <w:rsid w:val="00B16562"/>
    <w:rsid w:val="00B16CF8"/>
    <w:rsid w:val="00B176FD"/>
    <w:rsid w:val="00B17DBA"/>
    <w:rsid w:val="00B210DB"/>
    <w:rsid w:val="00B21AC5"/>
    <w:rsid w:val="00B21EF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8AE"/>
    <w:rsid w:val="00B3699E"/>
    <w:rsid w:val="00B411DB"/>
    <w:rsid w:val="00B413C6"/>
    <w:rsid w:val="00B4239A"/>
    <w:rsid w:val="00B4694C"/>
    <w:rsid w:val="00B4698A"/>
    <w:rsid w:val="00B47C05"/>
    <w:rsid w:val="00B50760"/>
    <w:rsid w:val="00B5221E"/>
    <w:rsid w:val="00B522AC"/>
    <w:rsid w:val="00B53B9E"/>
    <w:rsid w:val="00B5429E"/>
    <w:rsid w:val="00B54C37"/>
    <w:rsid w:val="00B5521E"/>
    <w:rsid w:val="00B55A65"/>
    <w:rsid w:val="00B56D81"/>
    <w:rsid w:val="00B600AE"/>
    <w:rsid w:val="00B606C9"/>
    <w:rsid w:val="00B60CB8"/>
    <w:rsid w:val="00B61B56"/>
    <w:rsid w:val="00B62973"/>
    <w:rsid w:val="00B62D48"/>
    <w:rsid w:val="00B6522C"/>
    <w:rsid w:val="00B712C7"/>
    <w:rsid w:val="00B71986"/>
    <w:rsid w:val="00B71B06"/>
    <w:rsid w:val="00B72BAC"/>
    <w:rsid w:val="00B741D0"/>
    <w:rsid w:val="00B7494D"/>
    <w:rsid w:val="00B7560A"/>
    <w:rsid w:val="00B7574D"/>
    <w:rsid w:val="00B75AF1"/>
    <w:rsid w:val="00B7632D"/>
    <w:rsid w:val="00B76501"/>
    <w:rsid w:val="00B76FA2"/>
    <w:rsid w:val="00B772DE"/>
    <w:rsid w:val="00B81E4A"/>
    <w:rsid w:val="00B82272"/>
    <w:rsid w:val="00B83109"/>
    <w:rsid w:val="00B83AF3"/>
    <w:rsid w:val="00B8671F"/>
    <w:rsid w:val="00B87FE9"/>
    <w:rsid w:val="00B9137D"/>
    <w:rsid w:val="00B91FB8"/>
    <w:rsid w:val="00B9241A"/>
    <w:rsid w:val="00B937E7"/>
    <w:rsid w:val="00B93A46"/>
    <w:rsid w:val="00B946B2"/>
    <w:rsid w:val="00B95A24"/>
    <w:rsid w:val="00B9652B"/>
    <w:rsid w:val="00B970B0"/>
    <w:rsid w:val="00B97D87"/>
    <w:rsid w:val="00BA080B"/>
    <w:rsid w:val="00BA0A4F"/>
    <w:rsid w:val="00BA0F66"/>
    <w:rsid w:val="00BA1D8F"/>
    <w:rsid w:val="00BA31F7"/>
    <w:rsid w:val="00BA341F"/>
    <w:rsid w:val="00BA3D88"/>
    <w:rsid w:val="00BA4517"/>
    <w:rsid w:val="00BA4ACB"/>
    <w:rsid w:val="00BA4D96"/>
    <w:rsid w:val="00BA5539"/>
    <w:rsid w:val="00BA5C6D"/>
    <w:rsid w:val="00BA74D7"/>
    <w:rsid w:val="00BB174C"/>
    <w:rsid w:val="00BB2F46"/>
    <w:rsid w:val="00BB30CD"/>
    <w:rsid w:val="00BB3B0E"/>
    <w:rsid w:val="00BB40CF"/>
    <w:rsid w:val="00BB45B4"/>
    <w:rsid w:val="00BB45DF"/>
    <w:rsid w:val="00BB4A57"/>
    <w:rsid w:val="00BB5270"/>
    <w:rsid w:val="00BB5358"/>
    <w:rsid w:val="00BB54F0"/>
    <w:rsid w:val="00BB6B79"/>
    <w:rsid w:val="00BC01A9"/>
    <w:rsid w:val="00BC0946"/>
    <w:rsid w:val="00BC0C42"/>
    <w:rsid w:val="00BC0EC9"/>
    <w:rsid w:val="00BC1CD4"/>
    <w:rsid w:val="00BC22EF"/>
    <w:rsid w:val="00BC2E44"/>
    <w:rsid w:val="00BC3440"/>
    <w:rsid w:val="00BC3DF9"/>
    <w:rsid w:val="00BC3EEA"/>
    <w:rsid w:val="00BC403A"/>
    <w:rsid w:val="00BC5DE2"/>
    <w:rsid w:val="00BC7052"/>
    <w:rsid w:val="00BC759E"/>
    <w:rsid w:val="00BD00CF"/>
    <w:rsid w:val="00BD410D"/>
    <w:rsid w:val="00BE1858"/>
    <w:rsid w:val="00BE3B73"/>
    <w:rsid w:val="00BE3C0E"/>
    <w:rsid w:val="00BE4F69"/>
    <w:rsid w:val="00BE598F"/>
    <w:rsid w:val="00BE6E7A"/>
    <w:rsid w:val="00BE73D8"/>
    <w:rsid w:val="00BE7C3A"/>
    <w:rsid w:val="00BE7C72"/>
    <w:rsid w:val="00BF1081"/>
    <w:rsid w:val="00BF1959"/>
    <w:rsid w:val="00BF1D6B"/>
    <w:rsid w:val="00BF22F5"/>
    <w:rsid w:val="00BF3A5A"/>
    <w:rsid w:val="00BF4594"/>
    <w:rsid w:val="00BF5272"/>
    <w:rsid w:val="00BF532E"/>
    <w:rsid w:val="00BF5AEB"/>
    <w:rsid w:val="00BF6BED"/>
    <w:rsid w:val="00BF6C92"/>
    <w:rsid w:val="00BF780E"/>
    <w:rsid w:val="00C00F86"/>
    <w:rsid w:val="00C01579"/>
    <w:rsid w:val="00C01740"/>
    <w:rsid w:val="00C02561"/>
    <w:rsid w:val="00C02B55"/>
    <w:rsid w:val="00C03CFE"/>
    <w:rsid w:val="00C03E10"/>
    <w:rsid w:val="00C04067"/>
    <w:rsid w:val="00C04FFE"/>
    <w:rsid w:val="00C06CA3"/>
    <w:rsid w:val="00C075EF"/>
    <w:rsid w:val="00C07985"/>
    <w:rsid w:val="00C07B07"/>
    <w:rsid w:val="00C114E1"/>
    <w:rsid w:val="00C11848"/>
    <w:rsid w:val="00C11B4C"/>
    <w:rsid w:val="00C122CF"/>
    <w:rsid w:val="00C1268D"/>
    <w:rsid w:val="00C13065"/>
    <w:rsid w:val="00C137BA"/>
    <w:rsid w:val="00C13805"/>
    <w:rsid w:val="00C13AA7"/>
    <w:rsid w:val="00C13D69"/>
    <w:rsid w:val="00C1441F"/>
    <w:rsid w:val="00C1458E"/>
    <w:rsid w:val="00C147E1"/>
    <w:rsid w:val="00C158E9"/>
    <w:rsid w:val="00C160A1"/>
    <w:rsid w:val="00C16987"/>
    <w:rsid w:val="00C16D04"/>
    <w:rsid w:val="00C179C4"/>
    <w:rsid w:val="00C20A77"/>
    <w:rsid w:val="00C20D6E"/>
    <w:rsid w:val="00C20E68"/>
    <w:rsid w:val="00C21A30"/>
    <w:rsid w:val="00C2318A"/>
    <w:rsid w:val="00C2326C"/>
    <w:rsid w:val="00C23DFD"/>
    <w:rsid w:val="00C242A0"/>
    <w:rsid w:val="00C254B5"/>
    <w:rsid w:val="00C25C2A"/>
    <w:rsid w:val="00C25FC8"/>
    <w:rsid w:val="00C26588"/>
    <w:rsid w:val="00C265EA"/>
    <w:rsid w:val="00C3061F"/>
    <w:rsid w:val="00C31457"/>
    <w:rsid w:val="00C32030"/>
    <w:rsid w:val="00C327B5"/>
    <w:rsid w:val="00C32E53"/>
    <w:rsid w:val="00C338F5"/>
    <w:rsid w:val="00C35066"/>
    <w:rsid w:val="00C357D8"/>
    <w:rsid w:val="00C36C6B"/>
    <w:rsid w:val="00C36FDD"/>
    <w:rsid w:val="00C373EA"/>
    <w:rsid w:val="00C37E50"/>
    <w:rsid w:val="00C42A0E"/>
    <w:rsid w:val="00C42D64"/>
    <w:rsid w:val="00C45F34"/>
    <w:rsid w:val="00C468E9"/>
    <w:rsid w:val="00C47CE7"/>
    <w:rsid w:val="00C515B6"/>
    <w:rsid w:val="00C52086"/>
    <w:rsid w:val="00C544C8"/>
    <w:rsid w:val="00C55021"/>
    <w:rsid w:val="00C56765"/>
    <w:rsid w:val="00C57816"/>
    <w:rsid w:val="00C57EC6"/>
    <w:rsid w:val="00C61071"/>
    <w:rsid w:val="00C61989"/>
    <w:rsid w:val="00C619A2"/>
    <w:rsid w:val="00C62003"/>
    <w:rsid w:val="00C62047"/>
    <w:rsid w:val="00C62355"/>
    <w:rsid w:val="00C6399F"/>
    <w:rsid w:val="00C643C7"/>
    <w:rsid w:val="00C64A65"/>
    <w:rsid w:val="00C654DD"/>
    <w:rsid w:val="00C665FD"/>
    <w:rsid w:val="00C66E3C"/>
    <w:rsid w:val="00C671FD"/>
    <w:rsid w:val="00C67553"/>
    <w:rsid w:val="00C676A9"/>
    <w:rsid w:val="00C67DBA"/>
    <w:rsid w:val="00C67E20"/>
    <w:rsid w:val="00C70F76"/>
    <w:rsid w:val="00C714A2"/>
    <w:rsid w:val="00C725E4"/>
    <w:rsid w:val="00C7286B"/>
    <w:rsid w:val="00C75E83"/>
    <w:rsid w:val="00C7706C"/>
    <w:rsid w:val="00C77938"/>
    <w:rsid w:val="00C800FE"/>
    <w:rsid w:val="00C80969"/>
    <w:rsid w:val="00C8106D"/>
    <w:rsid w:val="00C83859"/>
    <w:rsid w:val="00C83FE2"/>
    <w:rsid w:val="00C84434"/>
    <w:rsid w:val="00C8502B"/>
    <w:rsid w:val="00C85777"/>
    <w:rsid w:val="00C86234"/>
    <w:rsid w:val="00C86519"/>
    <w:rsid w:val="00C86551"/>
    <w:rsid w:val="00C86851"/>
    <w:rsid w:val="00C879CD"/>
    <w:rsid w:val="00C87E49"/>
    <w:rsid w:val="00C906F5"/>
    <w:rsid w:val="00C90917"/>
    <w:rsid w:val="00C90E09"/>
    <w:rsid w:val="00C90E94"/>
    <w:rsid w:val="00C91381"/>
    <w:rsid w:val="00C91D8B"/>
    <w:rsid w:val="00C92A3E"/>
    <w:rsid w:val="00C93240"/>
    <w:rsid w:val="00C94445"/>
    <w:rsid w:val="00C948BF"/>
    <w:rsid w:val="00C94A83"/>
    <w:rsid w:val="00C94B9F"/>
    <w:rsid w:val="00C955E6"/>
    <w:rsid w:val="00C95B05"/>
    <w:rsid w:val="00C96406"/>
    <w:rsid w:val="00C970BE"/>
    <w:rsid w:val="00C970C8"/>
    <w:rsid w:val="00C97F92"/>
    <w:rsid w:val="00CA02E5"/>
    <w:rsid w:val="00CA3A3B"/>
    <w:rsid w:val="00CA4299"/>
    <w:rsid w:val="00CA47CB"/>
    <w:rsid w:val="00CA5166"/>
    <w:rsid w:val="00CA7E62"/>
    <w:rsid w:val="00CB198F"/>
    <w:rsid w:val="00CB1BFC"/>
    <w:rsid w:val="00CB1C73"/>
    <w:rsid w:val="00CB21ED"/>
    <w:rsid w:val="00CB2DD5"/>
    <w:rsid w:val="00CB3E24"/>
    <w:rsid w:val="00CB46BF"/>
    <w:rsid w:val="00CB5C1D"/>
    <w:rsid w:val="00CB5CA0"/>
    <w:rsid w:val="00CB5FF7"/>
    <w:rsid w:val="00CB607B"/>
    <w:rsid w:val="00CB6B3C"/>
    <w:rsid w:val="00CB70A1"/>
    <w:rsid w:val="00CB748D"/>
    <w:rsid w:val="00CC045F"/>
    <w:rsid w:val="00CC0E46"/>
    <w:rsid w:val="00CC1370"/>
    <w:rsid w:val="00CC1E27"/>
    <w:rsid w:val="00CC231C"/>
    <w:rsid w:val="00CC3925"/>
    <w:rsid w:val="00CC45EE"/>
    <w:rsid w:val="00CC4E78"/>
    <w:rsid w:val="00CC4EEC"/>
    <w:rsid w:val="00CC4FD1"/>
    <w:rsid w:val="00CC55DB"/>
    <w:rsid w:val="00CC627F"/>
    <w:rsid w:val="00CC6478"/>
    <w:rsid w:val="00CC7C6B"/>
    <w:rsid w:val="00CD0117"/>
    <w:rsid w:val="00CD03A8"/>
    <w:rsid w:val="00CD03AD"/>
    <w:rsid w:val="00CD2536"/>
    <w:rsid w:val="00CD46EA"/>
    <w:rsid w:val="00CD4A66"/>
    <w:rsid w:val="00CD5F1C"/>
    <w:rsid w:val="00CD6F81"/>
    <w:rsid w:val="00CD73FF"/>
    <w:rsid w:val="00CE0013"/>
    <w:rsid w:val="00CE0A3E"/>
    <w:rsid w:val="00CE1414"/>
    <w:rsid w:val="00CE275A"/>
    <w:rsid w:val="00CE2A25"/>
    <w:rsid w:val="00CE3247"/>
    <w:rsid w:val="00CE498D"/>
    <w:rsid w:val="00CE4C3F"/>
    <w:rsid w:val="00CE5A18"/>
    <w:rsid w:val="00CE65A6"/>
    <w:rsid w:val="00CE6713"/>
    <w:rsid w:val="00CE7939"/>
    <w:rsid w:val="00CE7B38"/>
    <w:rsid w:val="00CF06D5"/>
    <w:rsid w:val="00CF1D58"/>
    <w:rsid w:val="00CF2677"/>
    <w:rsid w:val="00CF2CB6"/>
    <w:rsid w:val="00CF63E5"/>
    <w:rsid w:val="00CF66FF"/>
    <w:rsid w:val="00CF705D"/>
    <w:rsid w:val="00CF7B33"/>
    <w:rsid w:val="00D021AA"/>
    <w:rsid w:val="00D0274C"/>
    <w:rsid w:val="00D029A4"/>
    <w:rsid w:val="00D03CCF"/>
    <w:rsid w:val="00D04642"/>
    <w:rsid w:val="00D05666"/>
    <w:rsid w:val="00D07CB7"/>
    <w:rsid w:val="00D10723"/>
    <w:rsid w:val="00D10CE9"/>
    <w:rsid w:val="00D10FA6"/>
    <w:rsid w:val="00D11917"/>
    <w:rsid w:val="00D120B0"/>
    <w:rsid w:val="00D1231A"/>
    <w:rsid w:val="00D1374C"/>
    <w:rsid w:val="00D1581F"/>
    <w:rsid w:val="00D159D2"/>
    <w:rsid w:val="00D1609F"/>
    <w:rsid w:val="00D179A3"/>
    <w:rsid w:val="00D20A5E"/>
    <w:rsid w:val="00D20B5F"/>
    <w:rsid w:val="00D22226"/>
    <w:rsid w:val="00D232F1"/>
    <w:rsid w:val="00D25782"/>
    <w:rsid w:val="00D26C67"/>
    <w:rsid w:val="00D27BE3"/>
    <w:rsid w:val="00D27FB1"/>
    <w:rsid w:val="00D324CF"/>
    <w:rsid w:val="00D325C1"/>
    <w:rsid w:val="00D331C2"/>
    <w:rsid w:val="00D34752"/>
    <w:rsid w:val="00D35344"/>
    <w:rsid w:val="00D354EB"/>
    <w:rsid w:val="00D37664"/>
    <w:rsid w:val="00D3781B"/>
    <w:rsid w:val="00D4094C"/>
    <w:rsid w:val="00D41091"/>
    <w:rsid w:val="00D41480"/>
    <w:rsid w:val="00D41BC8"/>
    <w:rsid w:val="00D41D77"/>
    <w:rsid w:val="00D42637"/>
    <w:rsid w:val="00D43195"/>
    <w:rsid w:val="00D434C3"/>
    <w:rsid w:val="00D45631"/>
    <w:rsid w:val="00D456B0"/>
    <w:rsid w:val="00D459DC"/>
    <w:rsid w:val="00D4630D"/>
    <w:rsid w:val="00D4785E"/>
    <w:rsid w:val="00D5020B"/>
    <w:rsid w:val="00D5176F"/>
    <w:rsid w:val="00D526C8"/>
    <w:rsid w:val="00D53BF4"/>
    <w:rsid w:val="00D53C9D"/>
    <w:rsid w:val="00D551E2"/>
    <w:rsid w:val="00D56B13"/>
    <w:rsid w:val="00D5779B"/>
    <w:rsid w:val="00D60217"/>
    <w:rsid w:val="00D60271"/>
    <w:rsid w:val="00D60623"/>
    <w:rsid w:val="00D60E01"/>
    <w:rsid w:val="00D611AB"/>
    <w:rsid w:val="00D62793"/>
    <w:rsid w:val="00D65FB0"/>
    <w:rsid w:val="00D6652F"/>
    <w:rsid w:val="00D66697"/>
    <w:rsid w:val="00D66A43"/>
    <w:rsid w:val="00D66F4C"/>
    <w:rsid w:val="00D67710"/>
    <w:rsid w:val="00D7006B"/>
    <w:rsid w:val="00D70555"/>
    <w:rsid w:val="00D7155A"/>
    <w:rsid w:val="00D71A1F"/>
    <w:rsid w:val="00D734C6"/>
    <w:rsid w:val="00D73765"/>
    <w:rsid w:val="00D7377C"/>
    <w:rsid w:val="00D74236"/>
    <w:rsid w:val="00D7495D"/>
    <w:rsid w:val="00D75062"/>
    <w:rsid w:val="00D76485"/>
    <w:rsid w:val="00D7793F"/>
    <w:rsid w:val="00D77C78"/>
    <w:rsid w:val="00D80815"/>
    <w:rsid w:val="00D80CDF"/>
    <w:rsid w:val="00D8178E"/>
    <w:rsid w:val="00D81BF6"/>
    <w:rsid w:val="00D83945"/>
    <w:rsid w:val="00D84542"/>
    <w:rsid w:val="00D8625D"/>
    <w:rsid w:val="00D86450"/>
    <w:rsid w:val="00D86A7B"/>
    <w:rsid w:val="00D90C01"/>
    <w:rsid w:val="00D90F15"/>
    <w:rsid w:val="00D91242"/>
    <w:rsid w:val="00D91789"/>
    <w:rsid w:val="00D93AC0"/>
    <w:rsid w:val="00D94650"/>
    <w:rsid w:val="00D946CE"/>
    <w:rsid w:val="00D94A6A"/>
    <w:rsid w:val="00D95547"/>
    <w:rsid w:val="00D95766"/>
    <w:rsid w:val="00D96083"/>
    <w:rsid w:val="00D9669E"/>
    <w:rsid w:val="00DA02AB"/>
    <w:rsid w:val="00DA05AB"/>
    <w:rsid w:val="00DA0AF1"/>
    <w:rsid w:val="00DA0BE3"/>
    <w:rsid w:val="00DA1942"/>
    <w:rsid w:val="00DA22F0"/>
    <w:rsid w:val="00DA62B5"/>
    <w:rsid w:val="00DA758B"/>
    <w:rsid w:val="00DB0683"/>
    <w:rsid w:val="00DB2857"/>
    <w:rsid w:val="00DB374C"/>
    <w:rsid w:val="00DB4B5C"/>
    <w:rsid w:val="00DB4CE3"/>
    <w:rsid w:val="00DB5373"/>
    <w:rsid w:val="00DB6D53"/>
    <w:rsid w:val="00DB7E29"/>
    <w:rsid w:val="00DB7F65"/>
    <w:rsid w:val="00DB7F9E"/>
    <w:rsid w:val="00DC0229"/>
    <w:rsid w:val="00DC10CF"/>
    <w:rsid w:val="00DC18B0"/>
    <w:rsid w:val="00DC1AF4"/>
    <w:rsid w:val="00DC2956"/>
    <w:rsid w:val="00DC3291"/>
    <w:rsid w:val="00DC35BA"/>
    <w:rsid w:val="00DC3961"/>
    <w:rsid w:val="00DC3A1D"/>
    <w:rsid w:val="00DC3A9F"/>
    <w:rsid w:val="00DC3D76"/>
    <w:rsid w:val="00DC3F3B"/>
    <w:rsid w:val="00DC4BE0"/>
    <w:rsid w:val="00DC6585"/>
    <w:rsid w:val="00DC7576"/>
    <w:rsid w:val="00DD0085"/>
    <w:rsid w:val="00DD008C"/>
    <w:rsid w:val="00DD21DA"/>
    <w:rsid w:val="00DD2736"/>
    <w:rsid w:val="00DD2A10"/>
    <w:rsid w:val="00DD39A8"/>
    <w:rsid w:val="00DD3D3A"/>
    <w:rsid w:val="00DD6064"/>
    <w:rsid w:val="00DD6138"/>
    <w:rsid w:val="00DD6240"/>
    <w:rsid w:val="00DD649E"/>
    <w:rsid w:val="00DE0954"/>
    <w:rsid w:val="00DE0A53"/>
    <w:rsid w:val="00DE18FF"/>
    <w:rsid w:val="00DE290C"/>
    <w:rsid w:val="00DE37BE"/>
    <w:rsid w:val="00DE3D84"/>
    <w:rsid w:val="00DE4696"/>
    <w:rsid w:val="00DE4BE1"/>
    <w:rsid w:val="00DE5711"/>
    <w:rsid w:val="00DE6CA1"/>
    <w:rsid w:val="00DE6E2B"/>
    <w:rsid w:val="00DE7873"/>
    <w:rsid w:val="00DF0CBC"/>
    <w:rsid w:val="00DF0EAF"/>
    <w:rsid w:val="00DF144A"/>
    <w:rsid w:val="00DF1869"/>
    <w:rsid w:val="00DF28BA"/>
    <w:rsid w:val="00DF3708"/>
    <w:rsid w:val="00DF3A83"/>
    <w:rsid w:val="00DF4293"/>
    <w:rsid w:val="00DF5705"/>
    <w:rsid w:val="00DF58E2"/>
    <w:rsid w:val="00DF690E"/>
    <w:rsid w:val="00DF6C8C"/>
    <w:rsid w:val="00DF75AC"/>
    <w:rsid w:val="00DF7D38"/>
    <w:rsid w:val="00DF7FC3"/>
    <w:rsid w:val="00E009B5"/>
    <w:rsid w:val="00E0152E"/>
    <w:rsid w:val="00E01599"/>
    <w:rsid w:val="00E0288C"/>
    <w:rsid w:val="00E04919"/>
    <w:rsid w:val="00E054DA"/>
    <w:rsid w:val="00E05E2D"/>
    <w:rsid w:val="00E076BB"/>
    <w:rsid w:val="00E10741"/>
    <w:rsid w:val="00E10FB1"/>
    <w:rsid w:val="00E110DE"/>
    <w:rsid w:val="00E1204F"/>
    <w:rsid w:val="00E121DF"/>
    <w:rsid w:val="00E1329C"/>
    <w:rsid w:val="00E13E63"/>
    <w:rsid w:val="00E146F6"/>
    <w:rsid w:val="00E14AC7"/>
    <w:rsid w:val="00E14C17"/>
    <w:rsid w:val="00E16072"/>
    <w:rsid w:val="00E160F5"/>
    <w:rsid w:val="00E217CA"/>
    <w:rsid w:val="00E2216E"/>
    <w:rsid w:val="00E2272C"/>
    <w:rsid w:val="00E23C8B"/>
    <w:rsid w:val="00E23D46"/>
    <w:rsid w:val="00E24B5E"/>
    <w:rsid w:val="00E2520F"/>
    <w:rsid w:val="00E2534F"/>
    <w:rsid w:val="00E25A55"/>
    <w:rsid w:val="00E25CFD"/>
    <w:rsid w:val="00E25D98"/>
    <w:rsid w:val="00E2694C"/>
    <w:rsid w:val="00E2702D"/>
    <w:rsid w:val="00E270AB"/>
    <w:rsid w:val="00E27E04"/>
    <w:rsid w:val="00E30866"/>
    <w:rsid w:val="00E32664"/>
    <w:rsid w:val="00E33261"/>
    <w:rsid w:val="00E345D2"/>
    <w:rsid w:val="00E34B3D"/>
    <w:rsid w:val="00E365E0"/>
    <w:rsid w:val="00E374E6"/>
    <w:rsid w:val="00E375BF"/>
    <w:rsid w:val="00E3782C"/>
    <w:rsid w:val="00E4065C"/>
    <w:rsid w:val="00E4255F"/>
    <w:rsid w:val="00E42587"/>
    <w:rsid w:val="00E42A6B"/>
    <w:rsid w:val="00E42B7C"/>
    <w:rsid w:val="00E43F63"/>
    <w:rsid w:val="00E448B7"/>
    <w:rsid w:val="00E47DA8"/>
    <w:rsid w:val="00E5034E"/>
    <w:rsid w:val="00E50D81"/>
    <w:rsid w:val="00E50F51"/>
    <w:rsid w:val="00E50F94"/>
    <w:rsid w:val="00E52B67"/>
    <w:rsid w:val="00E537D3"/>
    <w:rsid w:val="00E54BE2"/>
    <w:rsid w:val="00E55E1A"/>
    <w:rsid w:val="00E56BA8"/>
    <w:rsid w:val="00E6008D"/>
    <w:rsid w:val="00E6084D"/>
    <w:rsid w:val="00E60B06"/>
    <w:rsid w:val="00E60B4E"/>
    <w:rsid w:val="00E61D90"/>
    <w:rsid w:val="00E6378C"/>
    <w:rsid w:val="00E63E0C"/>
    <w:rsid w:val="00E64158"/>
    <w:rsid w:val="00E6448D"/>
    <w:rsid w:val="00E65532"/>
    <w:rsid w:val="00E655C9"/>
    <w:rsid w:val="00E655D1"/>
    <w:rsid w:val="00E6572E"/>
    <w:rsid w:val="00E65C12"/>
    <w:rsid w:val="00E660CD"/>
    <w:rsid w:val="00E668C5"/>
    <w:rsid w:val="00E72607"/>
    <w:rsid w:val="00E729A4"/>
    <w:rsid w:val="00E729B9"/>
    <w:rsid w:val="00E76292"/>
    <w:rsid w:val="00E76434"/>
    <w:rsid w:val="00E77A96"/>
    <w:rsid w:val="00E77D11"/>
    <w:rsid w:val="00E81834"/>
    <w:rsid w:val="00E81CD8"/>
    <w:rsid w:val="00E8252E"/>
    <w:rsid w:val="00E83154"/>
    <w:rsid w:val="00E83222"/>
    <w:rsid w:val="00E83C23"/>
    <w:rsid w:val="00E8432A"/>
    <w:rsid w:val="00E85E8B"/>
    <w:rsid w:val="00E865C4"/>
    <w:rsid w:val="00E865CE"/>
    <w:rsid w:val="00E86BCE"/>
    <w:rsid w:val="00E8701C"/>
    <w:rsid w:val="00E871A9"/>
    <w:rsid w:val="00E909CE"/>
    <w:rsid w:val="00E90D60"/>
    <w:rsid w:val="00E91223"/>
    <w:rsid w:val="00E915FB"/>
    <w:rsid w:val="00E93148"/>
    <w:rsid w:val="00E934C8"/>
    <w:rsid w:val="00E93534"/>
    <w:rsid w:val="00E939D0"/>
    <w:rsid w:val="00E9431B"/>
    <w:rsid w:val="00E9470E"/>
    <w:rsid w:val="00E961A0"/>
    <w:rsid w:val="00E96E22"/>
    <w:rsid w:val="00E97B18"/>
    <w:rsid w:val="00E97C7F"/>
    <w:rsid w:val="00EA001C"/>
    <w:rsid w:val="00EA0CD1"/>
    <w:rsid w:val="00EA100E"/>
    <w:rsid w:val="00EA141A"/>
    <w:rsid w:val="00EA1822"/>
    <w:rsid w:val="00EA256A"/>
    <w:rsid w:val="00EA4970"/>
    <w:rsid w:val="00EA50CE"/>
    <w:rsid w:val="00EA6573"/>
    <w:rsid w:val="00EA6E8F"/>
    <w:rsid w:val="00EB35C1"/>
    <w:rsid w:val="00EB3686"/>
    <w:rsid w:val="00EB381D"/>
    <w:rsid w:val="00EB58C7"/>
    <w:rsid w:val="00EB5DC1"/>
    <w:rsid w:val="00EB6D85"/>
    <w:rsid w:val="00EB7FCE"/>
    <w:rsid w:val="00EC0799"/>
    <w:rsid w:val="00EC121F"/>
    <w:rsid w:val="00EC1554"/>
    <w:rsid w:val="00EC1E26"/>
    <w:rsid w:val="00EC1E6B"/>
    <w:rsid w:val="00EC2C5A"/>
    <w:rsid w:val="00EC3176"/>
    <w:rsid w:val="00EC3339"/>
    <w:rsid w:val="00EC42F8"/>
    <w:rsid w:val="00EC4A1B"/>
    <w:rsid w:val="00ED0C16"/>
    <w:rsid w:val="00ED0DC7"/>
    <w:rsid w:val="00ED1268"/>
    <w:rsid w:val="00ED2787"/>
    <w:rsid w:val="00ED2CE2"/>
    <w:rsid w:val="00ED315B"/>
    <w:rsid w:val="00ED4A3A"/>
    <w:rsid w:val="00ED4CED"/>
    <w:rsid w:val="00ED51C8"/>
    <w:rsid w:val="00ED697D"/>
    <w:rsid w:val="00ED6CEC"/>
    <w:rsid w:val="00ED73B9"/>
    <w:rsid w:val="00ED76E6"/>
    <w:rsid w:val="00EE19FD"/>
    <w:rsid w:val="00EE1B56"/>
    <w:rsid w:val="00EE1C85"/>
    <w:rsid w:val="00EE2914"/>
    <w:rsid w:val="00EE33F3"/>
    <w:rsid w:val="00EE41FD"/>
    <w:rsid w:val="00EE433A"/>
    <w:rsid w:val="00EE4477"/>
    <w:rsid w:val="00EE523A"/>
    <w:rsid w:val="00EE54B9"/>
    <w:rsid w:val="00EE5FA5"/>
    <w:rsid w:val="00EE6920"/>
    <w:rsid w:val="00EE6E84"/>
    <w:rsid w:val="00EE7654"/>
    <w:rsid w:val="00EF13E9"/>
    <w:rsid w:val="00EF2D22"/>
    <w:rsid w:val="00EF393F"/>
    <w:rsid w:val="00EF6136"/>
    <w:rsid w:val="00EF67DA"/>
    <w:rsid w:val="00EF7124"/>
    <w:rsid w:val="00EF7384"/>
    <w:rsid w:val="00F00EAA"/>
    <w:rsid w:val="00F01B51"/>
    <w:rsid w:val="00F01C7D"/>
    <w:rsid w:val="00F01DAE"/>
    <w:rsid w:val="00F02806"/>
    <w:rsid w:val="00F02C2E"/>
    <w:rsid w:val="00F0480A"/>
    <w:rsid w:val="00F05F84"/>
    <w:rsid w:val="00F07D6B"/>
    <w:rsid w:val="00F10EB1"/>
    <w:rsid w:val="00F1174E"/>
    <w:rsid w:val="00F126A8"/>
    <w:rsid w:val="00F13BEF"/>
    <w:rsid w:val="00F15BE1"/>
    <w:rsid w:val="00F166A2"/>
    <w:rsid w:val="00F16B86"/>
    <w:rsid w:val="00F170D1"/>
    <w:rsid w:val="00F20241"/>
    <w:rsid w:val="00F211FE"/>
    <w:rsid w:val="00F229DE"/>
    <w:rsid w:val="00F2421D"/>
    <w:rsid w:val="00F25241"/>
    <w:rsid w:val="00F25AAC"/>
    <w:rsid w:val="00F264EE"/>
    <w:rsid w:val="00F279FF"/>
    <w:rsid w:val="00F31B00"/>
    <w:rsid w:val="00F327C0"/>
    <w:rsid w:val="00F33516"/>
    <w:rsid w:val="00F33852"/>
    <w:rsid w:val="00F34532"/>
    <w:rsid w:val="00F346E3"/>
    <w:rsid w:val="00F34725"/>
    <w:rsid w:val="00F3565B"/>
    <w:rsid w:val="00F3647B"/>
    <w:rsid w:val="00F368F7"/>
    <w:rsid w:val="00F37882"/>
    <w:rsid w:val="00F403D4"/>
    <w:rsid w:val="00F40BD7"/>
    <w:rsid w:val="00F40E95"/>
    <w:rsid w:val="00F41BF7"/>
    <w:rsid w:val="00F429B7"/>
    <w:rsid w:val="00F42CE8"/>
    <w:rsid w:val="00F431D1"/>
    <w:rsid w:val="00F431D3"/>
    <w:rsid w:val="00F43C74"/>
    <w:rsid w:val="00F44131"/>
    <w:rsid w:val="00F44527"/>
    <w:rsid w:val="00F44BBD"/>
    <w:rsid w:val="00F44F08"/>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4C"/>
    <w:rsid w:val="00F56594"/>
    <w:rsid w:val="00F5729B"/>
    <w:rsid w:val="00F57665"/>
    <w:rsid w:val="00F57868"/>
    <w:rsid w:val="00F61A15"/>
    <w:rsid w:val="00F62595"/>
    <w:rsid w:val="00F6347F"/>
    <w:rsid w:val="00F638A8"/>
    <w:rsid w:val="00F644F1"/>
    <w:rsid w:val="00F65227"/>
    <w:rsid w:val="00F65FF2"/>
    <w:rsid w:val="00F6698E"/>
    <w:rsid w:val="00F67417"/>
    <w:rsid w:val="00F67876"/>
    <w:rsid w:val="00F715B5"/>
    <w:rsid w:val="00F7215F"/>
    <w:rsid w:val="00F7402A"/>
    <w:rsid w:val="00F75592"/>
    <w:rsid w:val="00F75927"/>
    <w:rsid w:val="00F7599F"/>
    <w:rsid w:val="00F7680D"/>
    <w:rsid w:val="00F7725C"/>
    <w:rsid w:val="00F811A1"/>
    <w:rsid w:val="00F81F56"/>
    <w:rsid w:val="00F83398"/>
    <w:rsid w:val="00F84093"/>
    <w:rsid w:val="00F85285"/>
    <w:rsid w:val="00F85EBB"/>
    <w:rsid w:val="00F86F43"/>
    <w:rsid w:val="00F87DF1"/>
    <w:rsid w:val="00F87EBE"/>
    <w:rsid w:val="00F929B7"/>
    <w:rsid w:val="00F93154"/>
    <w:rsid w:val="00F9327D"/>
    <w:rsid w:val="00F935C0"/>
    <w:rsid w:val="00F94D71"/>
    <w:rsid w:val="00F952BE"/>
    <w:rsid w:val="00F953B3"/>
    <w:rsid w:val="00F9566B"/>
    <w:rsid w:val="00F9576C"/>
    <w:rsid w:val="00F96714"/>
    <w:rsid w:val="00FA144D"/>
    <w:rsid w:val="00FA36EB"/>
    <w:rsid w:val="00FA4877"/>
    <w:rsid w:val="00FA56CE"/>
    <w:rsid w:val="00FA7142"/>
    <w:rsid w:val="00FA7611"/>
    <w:rsid w:val="00FB0339"/>
    <w:rsid w:val="00FB0E1A"/>
    <w:rsid w:val="00FB10F0"/>
    <w:rsid w:val="00FB1684"/>
    <w:rsid w:val="00FB1FBE"/>
    <w:rsid w:val="00FB275B"/>
    <w:rsid w:val="00FB2EAD"/>
    <w:rsid w:val="00FB31A7"/>
    <w:rsid w:val="00FB3981"/>
    <w:rsid w:val="00FB3D71"/>
    <w:rsid w:val="00FB3D84"/>
    <w:rsid w:val="00FB4108"/>
    <w:rsid w:val="00FB458B"/>
    <w:rsid w:val="00FB5D95"/>
    <w:rsid w:val="00FB5DEC"/>
    <w:rsid w:val="00FB66D2"/>
    <w:rsid w:val="00FB6EE7"/>
    <w:rsid w:val="00FB7BCA"/>
    <w:rsid w:val="00FC0450"/>
    <w:rsid w:val="00FC0710"/>
    <w:rsid w:val="00FC1F78"/>
    <w:rsid w:val="00FC2982"/>
    <w:rsid w:val="00FC30FB"/>
    <w:rsid w:val="00FC36F8"/>
    <w:rsid w:val="00FC46D9"/>
    <w:rsid w:val="00FC5CAE"/>
    <w:rsid w:val="00FC5EA5"/>
    <w:rsid w:val="00FC674E"/>
    <w:rsid w:val="00FD003B"/>
    <w:rsid w:val="00FD0A4B"/>
    <w:rsid w:val="00FD0C23"/>
    <w:rsid w:val="00FD1A28"/>
    <w:rsid w:val="00FD1E9A"/>
    <w:rsid w:val="00FD2A30"/>
    <w:rsid w:val="00FD34DC"/>
    <w:rsid w:val="00FD6FC4"/>
    <w:rsid w:val="00FE0385"/>
    <w:rsid w:val="00FE1B67"/>
    <w:rsid w:val="00FE252E"/>
    <w:rsid w:val="00FE3D1F"/>
    <w:rsid w:val="00FE3D7C"/>
    <w:rsid w:val="00FE4654"/>
    <w:rsid w:val="00FE56C8"/>
    <w:rsid w:val="00FE5735"/>
    <w:rsid w:val="00FE5EB7"/>
    <w:rsid w:val="00FE6998"/>
    <w:rsid w:val="00FE69FB"/>
    <w:rsid w:val="00FE72A4"/>
    <w:rsid w:val="00FE7908"/>
    <w:rsid w:val="00FF0550"/>
    <w:rsid w:val="00FF0594"/>
    <w:rsid w:val="00FF05F7"/>
    <w:rsid w:val="00FF0B2D"/>
    <w:rsid w:val="00FF116E"/>
    <w:rsid w:val="00FF203A"/>
    <w:rsid w:val="00FF3486"/>
    <w:rsid w:val="00FF3518"/>
    <w:rsid w:val="00FF3C60"/>
    <w:rsid w:val="00FF5672"/>
    <w:rsid w:val="00FF5BD4"/>
    <w:rsid w:val="00FF6252"/>
    <w:rsid w:val="00FF6DA7"/>
    <w:rsid w:val="00FF769F"/>
    <w:rsid w:val="2F6F8E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uiPriority w:val="9"/>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qFormat/>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99"/>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3"/>
      </w:numPr>
    </w:pPr>
  </w:style>
  <w:style w:type="numbering" w:customStyle="1" w:styleId="Style3">
    <w:name w:val="Style3"/>
    <w:uiPriority w:val="99"/>
    <w:rsid w:val="0094510F"/>
    <w:pPr>
      <w:numPr>
        <w:numId w:val="4"/>
      </w:numPr>
    </w:pPr>
  </w:style>
  <w:style w:type="numbering" w:customStyle="1" w:styleId="Style4">
    <w:name w:val="Style4"/>
    <w:uiPriority w:val="99"/>
    <w:rsid w:val="0094510F"/>
    <w:pPr>
      <w:numPr>
        <w:numId w:val="5"/>
      </w:numPr>
    </w:pPr>
  </w:style>
  <w:style w:type="numbering" w:customStyle="1" w:styleId="Style5">
    <w:name w:val="Style5"/>
    <w:uiPriority w:val="99"/>
    <w:rsid w:val="0094510F"/>
    <w:pPr>
      <w:numPr>
        <w:numId w:val="6"/>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32"/>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8"/>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8"/>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8"/>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8"/>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7"/>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9"/>
      </w:numPr>
    </w:pPr>
  </w:style>
  <w:style w:type="numbering" w:customStyle="1" w:styleId="LFO2">
    <w:name w:val="LFO2"/>
    <w:basedOn w:val="NoList"/>
    <w:rsid w:val="00B35C3A"/>
    <w:pPr>
      <w:numPr>
        <w:numId w:val="10"/>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11"/>
      </w:numPr>
    </w:pPr>
  </w:style>
  <w:style w:type="numbering" w:customStyle="1" w:styleId="WW8Num2">
    <w:name w:val="WW8Num2"/>
    <w:basedOn w:val="NoList"/>
    <w:rsid w:val="00B35C3A"/>
    <w:pPr>
      <w:numPr>
        <w:numId w:val="12"/>
      </w:numPr>
    </w:pPr>
  </w:style>
  <w:style w:type="numbering" w:customStyle="1" w:styleId="WW8Num5">
    <w:name w:val="WW8Num5"/>
    <w:basedOn w:val="NoList"/>
    <w:rsid w:val="00B35C3A"/>
    <w:pPr>
      <w:numPr>
        <w:numId w:val="13"/>
      </w:numPr>
    </w:pPr>
  </w:style>
  <w:style w:type="numbering" w:customStyle="1" w:styleId="WW8Num8">
    <w:name w:val="WW8Num8"/>
    <w:basedOn w:val="NoList"/>
    <w:rsid w:val="00B35C3A"/>
    <w:pPr>
      <w:numPr>
        <w:numId w:val="14"/>
      </w:numPr>
    </w:pPr>
  </w:style>
  <w:style w:type="numbering" w:customStyle="1" w:styleId="WW8Num7">
    <w:name w:val="WW8Num7"/>
    <w:basedOn w:val="NoList"/>
    <w:rsid w:val="00B35C3A"/>
    <w:pPr>
      <w:numPr>
        <w:numId w:val="15"/>
      </w:numPr>
    </w:pPr>
  </w:style>
  <w:style w:type="numbering" w:customStyle="1" w:styleId="WW8Num10">
    <w:name w:val="WW8Num10"/>
    <w:basedOn w:val="NoList"/>
    <w:rsid w:val="00B35C3A"/>
    <w:pPr>
      <w:numPr>
        <w:numId w:val="16"/>
      </w:numPr>
    </w:pPr>
  </w:style>
  <w:style w:type="numbering" w:customStyle="1" w:styleId="WW8Num3">
    <w:name w:val="WW8Num3"/>
    <w:basedOn w:val="NoList"/>
    <w:rsid w:val="00B35C3A"/>
    <w:pPr>
      <w:numPr>
        <w:numId w:val="17"/>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aliases w:val="List Paragraph3,Table of contents numbered,List Paragraph 1,List Paragraph22,punktai,Body 1,List Paragraph31"/>
    <w:basedOn w:val="prastasis1"/>
    <w:uiPriority w:val="34"/>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19"/>
      </w:numPr>
    </w:pPr>
  </w:style>
  <w:style w:type="numbering" w:customStyle="1" w:styleId="WW8Num21">
    <w:name w:val="WW8Num21"/>
    <w:rsid w:val="00B35C3A"/>
    <w:pPr>
      <w:numPr>
        <w:numId w:val="20"/>
      </w:numPr>
    </w:pPr>
  </w:style>
  <w:style w:type="numbering" w:customStyle="1" w:styleId="WW8Num51">
    <w:name w:val="WW8Num51"/>
    <w:rsid w:val="00B35C3A"/>
    <w:pPr>
      <w:numPr>
        <w:numId w:val="39"/>
      </w:numPr>
    </w:pPr>
  </w:style>
  <w:style w:type="numbering" w:customStyle="1" w:styleId="WW8Num81">
    <w:name w:val="WW8Num81"/>
    <w:rsid w:val="00B35C3A"/>
    <w:pPr>
      <w:numPr>
        <w:numId w:val="22"/>
      </w:numPr>
    </w:pPr>
  </w:style>
  <w:style w:type="numbering" w:customStyle="1" w:styleId="WW8Num101">
    <w:name w:val="WW8Num101"/>
    <w:rsid w:val="00B35C3A"/>
    <w:pPr>
      <w:numPr>
        <w:numId w:val="23"/>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24"/>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25"/>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26"/>
      </w:numPr>
    </w:pPr>
  </w:style>
  <w:style w:type="numbering" w:customStyle="1" w:styleId="WW8Num22">
    <w:name w:val="WW8Num22"/>
    <w:rsid w:val="00B35C3A"/>
  </w:style>
  <w:style w:type="character" w:customStyle="1" w:styleId="fontstyle01">
    <w:name w:val="fontstyle01"/>
    <w:basedOn w:val="DefaultParagraphFont"/>
    <w:qFormat/>
    <w:rsid w:val="00644391"/>
    <w:rPr>
      <w:rFonts w:ascii="TimesNewRomanPSMT" w:hAnsi="TimesNewRomanPSMT" w:hint="default"/>
      <w:b w:val="0"/>
      <w:bCs w:val="0"/>
      <w:i w:val="0"/>
      <w:iCs w:val="0"/>
      <w:color w:val="000000"/>
      <w:sz w:val="16"/>
      <w:szCs w:val="16"/>
    </w:rPr>
  </w:style>
  <w:style w:type="numbering" w:customStyle="1" w:styleId="Style1">
    <w:name w:val="Style1"/>
    <w:uiPriority w:val="99"/>
    <w:rsid w:val="009418A0"/>
    <w:pPr>
      <w:numPr>
        <w:numId w:val="28"/>
      </w:numPr>
    </w:pPr>
  </w:style>
  <w:style w:type="numbering" w:customStyle="1" w:styleId="Style6">
    <w:name w:val="Style6"/>
    <w:uiPriority w:val="99"/>
    <w:rsid w:val="006452A6"/>
    <w:pPr>
      <w:numPr>
        <w:numId w:val="29"/>
      </w:numPr>
    </w:pPr>
  </w:style>
  <w:style w:type="numbering" w:customStyle="1" w:styleId="Style7">
    <w:name w:val="Style7"/>
    <w:uiPriority w:val="99"/>
    <w:rsid w:val="006452A6"/>
    <w:pPr>
      <w:numPr>
        <w:numId w:val="30"/>
      </w:numPr>
    </w:pPr>
  </w:style>
  <w:style w:type="numbering" w:customStyle="1" w:styleId="Style8">
    <w:name w:val="Style8"/>
    <w:uiPriority w:val="99"/>
    <w:rsid w:val="006F4129"/>
    <w:pPr>
      <w:numPr>
        <w:numId w:val="31"/>
      </w:numPr>
    </w:pPr>
  </w:style>
  <w:style w:type="character" w:customStyle="1" w:styleId="markedcontent">
    <w:name w:val="markedcontent"/>
    <w:basedOn w:val="DefaultParagraphFont"/>
    <w:rsid w:val="00501CE9"/>
  </w:style>
  <w:style w:type="numbering" w:customStyle="1" w:styleId="LFO222">
    <w:name w:val="LFO222"/>
    <w:basedOn w:val="NoList"/>
    <w:rsid w:val="00683285"/>
  </w:style>
  <w:style w:type="numbering" w:customStyle="1" w:styleId="LFO122">
    <w:name w:val="LFO122"/>
    <w:basedOn w:val="NoList"/>
    <w:rsid w:val="00683285"/>
  </w:style>
  <w:style w:type="numbering" w:customStyle="1" w:styleId="NoList3">
    <w:name w:val="No List3"/>
    <w:next w:val="NoList"/>
    <w:uiPriority w:val="99"/>
    <w:semiHidden/>
    <w:unhideWhenUsed/>
    <w:rsid w:val="008C72BA"/>
  </w:style>
  <w:style w:type="table" w:customStyle="1" w:styleId="TableGrid5">
    <w:name w:val="Table Grid5"/>
    <w:basedOn w:val="TableNormal"/>
    <w:next w:val="TableGrid"/>
    <w:rsid w:val="008C72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rsid w:val="008C72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9">
    <w:name w:val="Style9"/>
    <w:uiPriority w:val="99"/>
    <w:rsid w:val="00000217"/>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1817330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3486175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613652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862003">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323310268">
      <w:bodyDiv w:val="1"/>
      <w:marLeft w:val="0"/>
      <w:marRight w:val="0"/>
      <w:marTop w:val="0"/>
      <w:marBottom w:val="0"/>
      <w:divBdr>
        <w:top w:val="none" w:sz="0" w:space="0" w:color="auto"/>
        <w:left w:val="none" w:sz="0" w:space="0" w:color="auto"/>
        <w:bottom w:val="none" w:sz="0" w:space="0" w:color="auto"/>
        <w:right w:val="none" w:sz="0" w:space="0" w:color="auto"/>
      </w:divBdr>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518986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kainu-indeksai-pokyciai-ir-kainos" TargetMode="External"/><Relationship Id="rId13" Type="http://schemas.openxmlformats.org/officeDocument/2006/relationships/hyperlink" Target="mailto:info@kaunopoliklinika.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kaunopoliklinika.lt"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kaunopoliklinika.lt"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B460B305AA4896A049F2D0C305249D"/>
        <w:category>
          <w:name w:val="General"/>
          <w:gallery w:val="placeholder"/>
        </w:category>
        <w:types>
          <w:type w:val="bbPlcHdr"/>
        </w:types>
        <w:behaviors>
          <w:behavior w:val="content"/>
        </w:behaviors>
        <w:guid w:val="{0AE43A2B-1424-424E-AB84-D63DD069DB16}"/>
      </w:docPartPr>
      <w:docPartBody>
        <w:p w:rsidR="0051465A" w:rsidRDefault="003650D3" w:rsidP="003650D3">
          <w:pPr>
            <w:pStyle w:val="0DB460B305AA4896A049F2D0C305249D1"/>
          </w:pPr>
          <w:r>
            <w:rPr>
              <w:rFonts w:ascii="Trebuchet MS" w:hAnsi="Trebuchet MS"/>
              <w:highlight w:val="yellow"/>
            </w:rPr>
            <w:t>įrašyti Sutarties numerį</w:t>
          </w:r>
        </w:p>
      </w:docPartBody>
    </w:docPart>
    <w:docPart>
      <w:docPartPr>
        <w:name w:val="69C46D97514C47D0A0ABE20C5652D795"/>
        <w:category>
          <w:name w:val="General"/>
          <w:gallery w:val="placeholder"/>
        </w:category>
        <w:types>
          <w:type w:val="bbPlcHdr"/>
        </w:types>
        <w:behaviors>
          <w:behavior w:val="content"/>
        </w:behaviors>
        <w:guid w:val="{0F5A55EA-F2F0-47F2-A478-8E753407CB80}"/>
      </w:docPartPr>
      <w:docPartBody>
        <w:p w:rsidR="0051465A" w:rsidRDefault="003650D3" w:rsidP="003650D3">
          <w:pPr>
            <w:pStyle w:val="69C46D97514C47D0A0ABE20C5652D7951"/>
          </w:pPr>
          <w:r>
            <w:rPr>
              <w:rStyle w:val="PlaceholderText"/>
              <w:rFonts w:ascii="Trebuchet MS" w:hAnsi="Trebuchet MS"/>
            </w:rPr>
            <w:t>[</w:t>
          </w:r>
          <w:r>
            <w:rPr>
              <w:rStyle w:val="PlaceholderText"/>
              <w:rFonts w:ascii="Trebuchet MS" w:hAnsi="Trebuchet MS"/>
              <w:highlight w:val="yellow"/>
            </w:rPr>
            <w:t>įrašyti tiekėjo pavadinimą</w:t>
          </w:r>
          <w:r>
            <w:rPr>
              <w:rStyle w:val="PlaceholderText"/>
              <w:rFonts w:ascii="Trebuchet MS" w:hAnsi="Trebuchet MS"/>
            </w:rPr>
            <w:t>]</w:t>
          </w:r>
        </w:p>
      </w:docPartBody>
    </w:docPart>
    <w:docPart>
      <w:docPartPr>
        <w:name w:val="0094BC23761D430681C22FCD12EEF935"/>
        <w:category>
          <w:name w:val="General"/>
          <w:gallery w:val="placeholder"/>
        </w:category>
        <w:types>
          <w:type w:val="bbPlcHdr"/>
        </w:types>
        <w:behaviors>
          <w:behavior w:val="content"/>
        </w:behaviors>
        <w:guid w:val="{A2C14757-23A3-4E77-98A0-08E949D1BE52}"/>
      </w:docPartPr>
      <w:docPartBody>
        <w:p w:rsidR="0051465A" w:rsidRDefault="003650D3" w:rsidP="003650D3">
          <w:pPr>
            <w:pStyle w:val="0094BC23761D430681C22FCD12EEF9351"/>
          </w:pPr>
          <w:r>
            <w:rPr>
              <w:rFonts w:ascii="Trebuchet MS" w:hAnsi="Trebuchet MS"/>
              <w:sz w:val="22"/>
              <w:szCs w:val="22"/>
              <w:highlight w:val="yellow"/>
              <w:lang w:eastAsia="zh-CN"/>
            </w:rPr>
            <w:t>įrašyti juridinio asmens kodą</w:t>
          </w:r>
        </w:p>
      </w:docPartBody>
    </w:docPart>
    <w:docPart>
      <w:docPartPr>
        <w:name w:val="0743DE081F9542959A176402F07BD24A"/>
        <w:category>
          <w:name w:val="General"/>
          <w:gallery w:val="placeholder"/>
        </w:category>
        <w:types>
          <w:type w:val="bbPlcHdr"/>
        </w:types>
        <w:behaviors>
          <w:behavior w:val="content"/>
        </w:behaviors>
        <w:guid w:val="{76828EE9-FEAC-438F-87A6-49C8D73980FF}"/>
      </w:docPartPr>
      <w:docPartBody>
        <w:p w:rsidR="0051465A" w:rsidRDefault="003650D3" w:rsidP="003650D3">
          <w:pPr>
            <w:pStyle w:val="0743DE081F9542959A176402F07BD24A1"/>
          </w:pPr>
          <w:r>
            <w:rPr>
              <w:rFonts w:ascii="Trebuchet MS" w:hAnsi="Trebuchet MS"/>
              <w:color w:val="000000" w:themeColor="text1"/>
              <w:sz w:val="22"/>
              <w:szCs w:val="22"/>
              <w:lang w:eastAsia="zh-CN"/>
            </w:rPr>
            <w:t>[</w:t>
          </w:r>
          <w:r>
            <w:rPr>
              <w:rFonts w:ascii="Trebuchet MS" w:hAnsi="Trebuchet MS"/>
              <w:color w:val="000000" w:themeColor="text1"/>
              <w:sz w:val="22"/>
              <w:szCs w:val="22"/>
              <w:highlight w:val="yellow"/>
              <w:lang w:eastAsia="zh-CN"/>
            </w:rPr>
            <w:t>įrašyti adresą</w:t>
          </w:r>
          <w:r>
            <w:rPr>
              <w:rFonts w:ascii="Trebuchet MS" w:hAnsi="Trebuchet MS"/>
              <w:color w:val="000000" w:themeColor="text1"/>
              <w:sz w:val="22"/>
              <w:szCs w:val="22"/>
              <w:lang w:eastAsia="zh-CN"/>
            </w:rPr>
            <w:t>]</w:t>
          </w:r>
        </w:p>
      </w:docPartBody>
    </w:docPart>
    <w:docPart>
      <w:docPartPr>
        <w:name w:val="820483009AEA4F2BB799E1B2926F6731"/>
        <w:category>
          <w:name w:val="General"/>
          <w:gallery w:val="placeholder"/>
        </w:category>
        <w:types>
          <w:type w:val="bbPlcHdr"/>
        </w:types>
        <w:behaviors>
          <w:behavior w:val="content"/>
        </w:behaviors>
        <w:guid w:val="{A188F018-992E-43FF-A31B-9DEFAFE48AF9}"/>
      </w:docPartPr>
      <w:docPartBody>
        <w:p w:rsidR="0051465A" w:rsidRDefault="003650D3" w:rsidP="003650D3">
          <w:pPr>
            <w:pStyle w:val="820483009AEA4F2BB799E1B2926F67311"/>
          </w:pPr>
          <w:r>
            <w:rPr>
              <w:rFonts w:ascii="Trebuchet MS" w:hAnsi="Trebuchet MS"/>
              <w:color w:val="000000" w:themeColor="text1"/>
              <w:sz w:val="22"/>
              <w:szCs w:val="22"/>
              <w:highlight w:val="yellow"/>
              <w:lang w:eastAsia="zh-CN"/>
            </w:rPr>
            <w:t>[įrašyti atstovo pareigas</w:t>
          </w:r>
          <w:r>
            <w:rPr>
              <w:rFonts w:ascii="Trebuchet MS" w:hAnsi="Trebuchet MS"/>
              <w:color w:val="000000" w:themeColor="text1"/>
              <w:sz w:val="22"/>
              <w:szCs w:val="22"/>
              <w:lang w:eastAsia="zh-CN"/>
            </w:rPr>
            <w:t>]</w:t>
          </w:r>
        </w:p>
      </w:docPartBody>
    </w:docPart>
    <w:docPart>
      <w:docPartPr>
        <w:name w:val="D50E59767C5743D7A8F861E5FE75A145"/>
        <w:category>
          <w:name w:val="General"/>
          <w:gallery w:val="placeholder"/>
        </w:category>
        <w:types>
          <w:type w:val="bbPlcHdr"/>
        </w:types>
        <w:behaviors>
          <w:behavior w:val="content"/>
        </w:behaviors>
        <w:guid w:val="{E2EFA48F-1E42-42D2-BC49-8B8BB4B496D7}"/>
      </w:docPartPr>
      <w:docPartBody>
        <w:p w:rsidR="0051465A" w:rsidRDefault="003650D3" w:rsidP="003650D3">
          <w:pPr>
            <w:pStyle w:val="D50E59767C5743D7A8F861E5FE75A1451"/>
          </w:pPr>
          <w:r>
            <w:rPr>
              <w:rStyle w:val="PlaceholderText"/>
              <w:color w:val="000000" w:themeColor="text1"/>
            </w:rPr>
            <w:t>[</w:t>
          </w:r>
          <w:r>
            <w:rPr>
              <w:rStyle w:val="PlaceholderText"/>
              <w:rFonts w:ascii="Trebuchet MS" w:hAnsi="Trebuchet MS"/>
              <w:color w:val="000000" w:themeColor="text1"/>
              <w:highlight w:val="yellow"/>
            </w:rPr>
            <w:t>įrašyti atstovo vardą pavardę</w:t>
          </w:r>
          <w:r>
            <w:rPr>
              <w:rStyle w:val="PlaceholderText"/>
              <w:color w:val="000000" w:themeColor="text1"/>
            </w:rPr>
            <w:t>]</w:t>
          </w:r>
        </w:p>
      </w:docPartBody>
    </w:docPart>
    <w:docPart>
      <w:docPartPr>
        <w:name w:val="24FD281065F242FD88B29F0BD99D0146"/>
        <w:category>
          <w:name w:val="General"/>
          <w:gallery w:val="placeholder"/>
        </w:category>
        <w:types>
          <w:type w:val="bbPlcHdr"/>
        </w:types>
        <w:behaviors>
          <w:behavior w:val="content"/>
        </w:behaviors>
        <w:guid w:val="{9D6A8B4A-F903-4816-9169-D41418AFF3E5}"/>
      </w:docPartPr>
      <w:docPartBody>
        <w:p w:rsidR="0051465A" w:rsidRDefault="003650D3" w:rsidP="003650D3">
          <w:pPr>
            <w:pStyle w:val="24FD281065F242FD88B29F0BD99D01461"/>
          </w:pPr>
          <w:r>
            <w:rPr>
              <w:rFonts w:ascii="Trebuchet MS" w:hAnsi="Trebuchet MS"/>
              <w:sz w:val="22"/>
              <w:szCs w:val="22"/>
              <w:highlight w:val="yellow"/>
              <w:lang w:eastAsia="zh-CN"/>
            </w:rPr>
            <w:t>pasirinkti</w:t>
          </w:r>
        </w:p>
      </w:docPartBody>
    </w:docPart>
    <w:docPart>
      <w:docPartPr>
        <w:name w:val="489C6DDBC50B484EAB708D154397AA9B"/>
        <w:category>
          <w:name w:val="General"/>
          <w:gallery w:val="placeholder"/>
        </w:category>
        <w:types>
          <w:type w:val="bbPlcHdr"/>
        </w:types>
        <w:behaviors>
          <w:behavior w:val="content"/>
        </w:behaviors>
        <w:guid w:val="{08384FA2-D4CB-4055-A312-DAE38E4FF97C}"/>
      </w:docPartPr>
      <w:docPartBody>
        <w:p w:rsidR="0051465A" w:rsidRDefault="003650D3" w:rsidP="003650D3">
          <w:pPr>
            <w:pStyle w:val="489C6DDBC50B484EAB708D154397AA9B1"/>
          </w:pPr>
          <w:r>
            <w:rPr>
              <w:rFonts w:ascii="Trebuchet MS" w:hAnsi="Trebuchet MS"/>
              <w:sz w:val="22"/>
              <w:szCs w:val="22"/>
              <w:highlight w:val="yellow"/>
              <w:lang w:eastAsia="zh-CN"/>
            </w:rPr>
            <w:t>įrašyti įgaliojimų pagrindą</w:t>
          </w:r>
        </w:p>
      </w:docPartBody>
    </w:docPart>
    <w:docPart>
      <w:docPartPr>
        <w:name w:val="40F58DDE12584E118FC082CB6CD79CC6"/>
        <w:category>
          <w:name w:val="General"/>
          <w:gallery w:val="placeholder"/>
        </w:category>
        <w:types>
          <w:type w:val="bbPlcHdr"/>
        </w:types>
        <w:behaviors>
          <w:behavior w:val="content"/>
        </w:behaviors>
        <w:guid w:val="{BC1E4544-8B89-4DB0-A15E-9BA059867104}"/>
      </w:docPartPr>
      <w:docPartBody>
        <w:p w:rsidR="0051465A" w:rsidRDefault="0051465A" w:rsidP="0051465A">
          <w:pPr>
            <w:pStyle w:val="40F58DDE12584E118FC082CB6CD79CC6"/>
          </w:pPr>
          <w:r>
            <w:rPr>
              <w:rStyle w:val="PlaceholderText"/>
            </w:rPr>
            <w:t>Choose an item.</w:t>
          </w:r>
        </w:p>
      </w:docPartBody>
    </w:docPart>
    <w:docPart>
      <w:docPartPr>
        <w:name w:val="F6D77857B4134BC1B9354E2153BA7E70"/>
        <w:category>
          <w:name w:val="General"/>
          <w:gallery w:val="placeholder"/>
        </w:category>
        <w:types>
          <w:type w:val="bbPlcHdr"/>
        </w:types>
        <w:behaviors>
          <w:behavior w:val="content"/>
        </w:behaviors>
        <w:guid w:val="{4A1E0447-98C2-4FEB-9BAB-2EB98FC88C66}"/>
      </w:docPartPr>
      <w:docPartBody>
        <w:p w:rsidR="0051465A" w:rsidRDefault="0051465A" w:rsidP="0051465A">
          <w:pPr>
            <w:pStyle w:val="F6D77857B4134BC1B9354E2153BA7E70"/>
          </w:pPr>
          <w:r>
            <w:rPr>
              <w:rStyle w:val="PlaceholderText"/>
            </w:rPr>
            <w:t>Spustelėkite čia, jei norite įvesti tekstą.</w:t>
          </w:r>
        </w:p>
      </w:docPartBody>
    </w:docPart>
    <w:docPart>
      <w:docPartPr>
        <w:name w:val="F8242E525A4641138BC106C1A1C89352"/>
        <w:category>
          <w:name w:val="General"/>
          <w:gallery w:val="placeholder"/>
        </w:category>
        <w:types>
          <w:type w:val="bbPlcHdr"/>
        </w:types>
        <w:behaviors>
          <w:behavior w:val="content"/>
        </w:behaviors>
        <w:guid w:val="{438C0D67-06DF-412E-95DA-C9CCE3A6E3B5}"/>
      </w:docPartPr>
      <w:docPartBody>
        <w:p w:rsidR="0051465A" w:rsidRDefault="0051465A" w:rsidP="0051465A">
          <w:pPr>
            <w:pStyle w:val="F8242E525A4641138BC106C1A1C89352"/>
          </w:pPr>
          <w:r>
            <w:rPr>
              <w:rStyle w:val="PlaceholderText"/>
            </w:rPr>
            <w:t>Spustelėkite čia, jei norite įvesti tekstą.</w:t>
          </w:r>
        </w:p>
      </w:docPartBody>
    </w:docPart>
    <w:docPart>
      <w:docPartPr>
        <w:name w:val="0CFE0B7AD0D5487693272C225117A960"/>
        <w:category>
          <w:name w:val="General"/>
          <w:gallery w:val="placeholder"/>
        </w:category>
        <w:types>
          <w:type w:val="bbPlcHdr"/>
        </w:types>
        <w:behaviors>
          <w:behavior w:val="content"/>
        </w:behaviors>
        <w:guid w:val="{1D13A237-162E-4D7C-8E4F-0E6AC5A3536B}"/>
      </w:docPartPr>
      <w:docPartBody>
        <w:p w:rsidR="0073642A" w:rsidRDefault="003650D3" w:rsidP="003650D3">
          <w:pPr>
            <w:pStyle w:val="0CFE0B7AD0D5487693272C225117A9601"/>
          </w:pPr>
          <w:r w:rsidRPr="006C41EC">
            <w:rPr>
              <w:rFonts w:ascii="Trebuchet MS" w:hAnsi="Trebuchet MS"/>
              <w:sz w:val="22"/>
              <w:szCs w:val="22"/>
              <w:highlight w:val="yellow"/>
              <w:lang w:eastAsia="zh-CN"/>
            </w:rPr>
            <w:t>pasirinkti datą</w:t>
          </w:r>
        </w:p>
      </w:docPartBody>
    </w:docPart>
    <w:docPart>
      <w:docPartPr>
        <w:name w:val="6BCF489428264DDA99BFD9DF97EF1497"/>
        <w:category>
          <w:name w:val="General"/>
          <w:gallery w:val="placeholder"/>
        </w:category>
        <w:types>
          <w:type w:val="bbPlcHdr"/>
        </w:types>
        <w:behaviors>
          <w:behavior w:val="content"/>
        </w:behaviors>
        <w:guid w:val="{939206D6-D338-4361-A1AD-A1EDB92E16FA}"/>
      </w:docPartPr>
      <w:docPartBody>
        <w:p w:rsidR="00A133DC" w:rsidRDefault="0067643E" w:rsidP="0067643E">
          <w:pPr>
            <w:pStyle w:val="6BCF489428264DDA99BFD9DF97EF1497"/>
          </w:pPr>
          <w:r w:rsidRPr="00E8113A">
            <w:rPr>
              <w:rStyle w:val="PlaceholderText"/>
            </w:rPr>
            <w:t>Spustelėkite čia, jei norite įvesti tekstą.</w:t>
          </w:r>
        </w:p>
      </w:docPartBody>
    </w:docPart>
    <w:docPart>
      <w:docPartPr>
        <w:name w:val="A6E01F8F7A934C8CA4828956FEFCB15D"/>
        <w:category>
          <w:name w:val="General"/>
          <w:gallery w:val="placeholder"/>
        </w:category>
        <w:types>
          <w:type w:val="bbPlcHdr"/>
        </w:types>
        <w:behaviors>
          <w:behavior w:val="content"/>
        </w:behaviors>
        <w:guid w:val="{3659C19C-8C21-4DDE-9542-42F4884BE4D4}"/>
      </w:docPartPr>
      <w:docPartBody>
        <w:p w:rsidR="00A133DC" w:rsidRDefault="0067643E" w:rsidP="0067643E">
          <w:pPr>
            <w:pStyle w:val="A6E01F8F7A934C8CA4828956FEFCB15D"/>
          </w:pPr>
          <w:r w:rsidRPr="00E8113A">
            <w:rPr>
              <w:rStyle w:val="PlaceholderText"/>
            </w:rPr>
            <w:t>Spustelėkite čia, jei norite įvesti tekstą.</w:t>
          </w:r>
        </w:p>
      </w:docPartBody>
    </w:docPart>
    <w:docPart>
      <w:docPartPr>
        <w:name w:val="98304B8715304918AC867F53CCC272CC"/>
        <w:category>
          <w:name w:val="General"/>
          <w:gallery w:val="placeholder"/>
        </w:category>
        <w:types>
          <w:type w:val="bbPlcHdr"/>
        </w:types>
        <w:behaviors>
          <w:behavior w:val="content"/>
        </w:behaviors>
        <w:guid w:val="{64EFF2E3-B37A-4891-A587-65913AA0035A}"/>
      </w:docPartPr>
      <w:docPartBody>
        <w:p w:rsidR="00A133DC" w:rsidRDefault="0067643E" w:rsidP="0067643E">
          <w:pPr>
            <w:pStyle w:val="98304B8715304918AC867F53CCC272CC"/>
          </w:pPr>
          <w:r w:rsidRPr="00E92DC1">
            <w:rPr>
              <w:rStyle w:val="PlaceholderText"/>
              <w:rFonts w:ascii="Trebuchet MS" w:hAnsi="Trebuchet MS"/>
            </w:rPr>
            <w:t>pasirinkti reikšmę</w:t>
          </w:r>
        </w:p>
      </w:docPartBody>
    </w:docPart>
    <w:docPart>
      <w:docPartPr>
        <w:name w:val="9AFEEC2E853E4CC4AC0D1291D32D8177"/>
        <w:category>
          <w:name w:val="General"/>
          <w:gallery w:val="placeholder"/>
        </w:category>
        <w:types>
          <w:type w:val="bbPlcHdr"/>
        </w:types>
        <w:behaviors>
          <w:behavior w:val="content"/>
        </w:behaviors>
        <w:guid w:val="{CB6C044C-62E3-44F3-A85F-5A712690D0F6}"/>
      </w:docPartPr>
      <w:docPartBody>
        <w:p w:rsidR="00A133DC" w:rsidRDefault="0067643E" w:rsidP="0067643E">
          <w:pPr>
            <w:pStyle w:val="9AFEEC2E853E4CC4AC0D1291D32D8177"/>
          </w:pPr>
          <w:r w:rsidRPr="00E92DC1">
            <w:rPr>
              <w:rFonts w:ascii="Trebuchet MS" w:hAnsi="Trebuchet MS"/>
            </w:rPr>
            <w:t xml:space="preserve">įrašyti </w:t>
          </w:r>
          <w:r w:rsidRPr="00E92DC1">
            <w:rPr>
              <w:rStyle w:val="PlaceholderText"/>
              <w:rFonts w:ascii="Trebuchet MS" w:hAnsi="Trebuchet MS"/>
            </w:rPr>
            <w:t>vardą ir pavardę</w:t>
          </w:r>
        </w:p>
      </w:docPartBody>
    </w:docPart>
    <w:docPart>
      <w:docPartPr>
        <w:name w:val="D42C9EBF10024CD8886B3E5CF1413A6B"/>
        <w:category>
          <w:name w:val="General"/>
          <w:gallery w:val="placeholder"/>
        </w:category>
        <w:types>
          <w:type w:val="bbPlcHdr"/>
        </w:types>
        <w:behaviors>
          <w:behavior w:val="content"/>
        </w:behaviors>
        <w:guid w:val="{625E0897-AF4B-4BD0-9B2C-3BC2174FD04C}"/>
      </w:docPartPr>
      <w:docPartBody>
        <w:p w:rsidR="00A133DC" w:rsidRDefault="0067643E" w:rsidP="0067643E">
          <w:pPr>
            <w:pStyle w:val="D42C9EBF10024CD8886B3E5CF1413A6B"/>
          </w:pPr>
          <w:r w:rsidRPr="00E92DC1">
            <w:rPr>
              <w:rFonts w:ascii="Trebuchet MS" w:hAnsi="Trebuchet MS"/>
            </w:rPr>
            <w:t xml:space="preserve">įrašyti </w:t>
          </w:r>
          <w:r w:rsidRPr="00E92DC1">
            <w:rPr>
              <w:rStyle w:val="PlaceholderText"/>
              <w:rFonts w:ascii="Trebuchet MS" w:hAnsi="Trebuchet MS"/>
            </w:rPr>
            <w:t>pareigas</w:t>
          </w:r>
        </w:p>
      </w:docPartBody>
    </w:docPart>
    <w:docPart>
      <w:docPartPr>
        <w:name w:val="911BFB67DAC6499C9CEAEFE2BDE1C3FF"/>
        <w:category>
          <w:name w:val="General"/>
          <w:gallery w:val="placeholder"/>
        </w:category>
        <w:types>
          <w:type w:val="bbPlcHdr"/>
        </w:types>
        <w:behaviors>
          <w:behavior w:val="content"/>
        </w:behaviors>
        <w:guid w:val="{31919B20-8FC0-4ADA-8E1A-D2BFFADC84C3}"/>
      </w:docPartPr>
      <w:docPartBody>
        <w:p w:rsidR="00A133DC" w:rsidRDefault="0067643E" w:rsidP="0067643E">
          <w:pPr>
            <w:pStyle w:val="911BFB67DAC6499C9CEAEFE2BDE1C3FF"/>
          </w:pPr>
          <w:r w:rsidRPr="00E92DC1">
            <w:rPr>
              <w:rFonts w:ascii="Trebuchet MS" w:hAnsi="Trebuchet MS"/>
            </w:rPr>
            <w:t xml:space="preserve">įrašyti </w:t>
          </w:r>
          <w:r w:rsidRPr="00E92DC1">
            <w:rPr>
              <w:rStyle w:val="PlaceholderText"/>
              <w:rFonts w:ascii="Trebuchet MS" w:hAnsi="Trebuchet MS"/>
            </w:rPr>
            <w:t>telefono numerį</w:t>
          </w:r>
        </w:p>
      </w:docPartBody>
    </w:docPart>
    <w:docPart>
      <w:docPartPr>
        <w:name w:val="D0C3830691814C16BAB1F0177087018D"/>
        <w:category>
          <w:name w:val="General"/>
          <w:gallery w:val="placeholder"/>
        </w:category>
        <w:types>
          <w:type w:val="bbPlcHdr"/>
        </w:types>
        <w:behaviors>
          <w:behavior w:val="content"/>
        </w:behaviors>
        <w:guid w:val="{BE7B00A8-95B7-4001-BA2E-7B53FDFDE39B}"/>
      </w:docPartPr>
      <w:docPartBody>
        <w:p w:rsidR="00A133DC" w:rsidRDefault="0067643E" w:rsidP="0067643E">
          <w:pPr>
            <w:pStyle w:val="D0C3830691814C16BAB1F0177087018D"/>
          </w:pPr>
          <w:r w:rsidRPr="00E92DC1">
            <w:rPr>
              <w:rFonts w:ascii="Trebuchet MS" w:hAnsi="Trebuchet MS"/>
            </w:rPr>
            <w:t>įrašyti elektroninio pašto adresą</w:t>
          </w:r>
        </w:p>
      </w:docPartBody>
    </w:docPart>
    <w:docPart>
      <w:docPartPr>
        <w:name w:val="106F2E3A3EE14113976AFD68FD77E92F"/>
        <w:category>
          <w:name w:val="General"/>
          <w:gallery w:val="placeholder"/>
        </w:category>
        <w:types>
          <w:type w:val="bbPlcHdr"/>
        </w:types>
        <w:behaviors>
          <w:behavior w:val="content"/>
        </w:behaviors>
        <w:guid w:val="{52DA076D-EE2B-4A3C-B3D7-C8BA9CDB86B3}"/>
      </w:docPartPr>
      <w:docPartBody>
        <w:p w:rsidR="00A133DC" w:rsidRDefault="0067643E" w:rsidP="0067643E">
          <w:pPr>
            <w:pStyle w:val="106F2E3A3EE14113976AFD68FD77E92F"/>
          </w:pPr>
          <w:r w:rsidRPr="00445EC9">
            <w:rPr>
              <w:rStyle w:val="PlaceholderText"/>
              <w:rFonts w:ascii="Trebuchet MS" w:hAnsi="Trebuchet MS"/>
              <w:color w:val="000000" w:themeColor="text1"/>
              <w:highlight w:val="yellow"/>
            </w:rPr>
            <w:t>pasirinkti funkcijas</w:t>
          </w:r>
        </w:p>
      </w:docPartBody>
    </w:docPart>
    <w:docPart>
      <w:docPartPr>
        <w:name w:val="9C017605D5844C77BCC17EF9B4654645"/>
        <w:category>
          <w:name w:val="General"/>
          <w:gallery w:val="placeholder"/>
        </w:category>
        <w:types>
          <w:type w:val="bbPlcHdr"/>
        </w:types>
        <w:behaviors>
          <w:behavior w:val="content"/>
        </w:behaviors>
        <w:guid w:val="{97AA391C-FBD2-432D-880F-3885AA80F275}"/>
      </w:docPartPr>
      <w:docPartBody>
        <w:p w:rsidR="00A133DC" w:rsidRDefault="0067643E" w:rsidP="0067643E">
          <w:pPr>
            <w:pStyle w:val="9C017605D5844C77BCC17EF9B4654645"/>
          </w:pPr>
          <w:r w:rsidRPr="00445EC9">
            <w:rPr>
              <w:rStyle w:val="PlaceholderText"/>
              <w:rFonts w:ascii="Trebuchet MS" w:hAnsi="Trebuchet MS"/>
              <w:color w:val="000000" w:themeColor="text1"/>
              <w:highlight w:val="yellow"/>
            </w:rPr>
            <w:t>pasirinkti vardą ir pavardę</w:t>
          </w:r>
        </w:p>
      </w:docPartBody>
    </w:docPart>
    <w:docPart>
      <w:docPartPr>
        <w:name w:val="2F47EA0F754B4FF68D7965237A49016A"/>
        <w:category>
          <w:name w:val="General"/>
          <w:gallery w:val="placeholder"/>
        </w:category>
        <w:types>
          <w:type w:val="bbPlcHdr"/>
        </w:types>
        <w:behaviors>
          <w:behavior w:val="content"/>
        </w:behaviors>
        <w:guid w:val="{F64805CE-BFD5-4759-80A7-28261B009E69}"/>
      </w:docPartPr>
      <w:docPartBody>
        <w:p w:rsidR="00A133DC" w:rsidRDefault="0067643E" w:rsidP="0067643E">
          <w:pPr>
            <w:pStyle w:val="2F47EA0F754B4FF68D7965237A49016A"/>
          </w:pPr>
          <w:r w:rsidRPr="00445EC9">
            <w:rPr>
              <w:rStyle w:val="PlaceholderText"/>
              <w:rFonts w:ascii="Trebuchet MS" w:hAnsi="Trebuchet MS"/>
              <w:color w:val="000000" w:themeColor="text1"/>
              <w:highlight w:val="yellow"/>
            </w:rPr>
            <w:t>pasirinkti pareigas</w:t>
          </w:r>
        </w:p>
      </w:docPartBody>
    </w:docPart>
    <w:docPart>
      <w:docPartPr>
        <w:name w:val="1BF9971E5FFB4DDF8B05303EFF15B41C"/>
        <w:category>
          <w:name w:val="General"/>
          <w:gallery w:val="placeholder"/>
        </w:category>
        <w:types>
          <w:type w:val="bbPlcHdr"/>
        </w:types>
        <w:behaviors>
          <w:behavior w:val="content"/>
        </w:behaviors>
        <w:guid w:val="{9215F42B-C38F-4F92-BC68-2DA7176593F7}"/>
      </w:docPartPr>
      <w:docPartBody>
        <w:p w:rsidR="00A133DC" w:rsidRDefault="0067643E" w:rsidP="0067643E">
          <w:pPr>
            <w:pStyle w:val="1BF9971E5FFB4DDF8B05303EFF15B41C"/>
          </w:pPr>
          <w:r w:rsidRPr="00445EC9">
            <w:rPr>
              <w:rStyle w:val="PlaceholderText"/>
              <w:rFonts w:ascii="Trebuchet MS" w:hAnsi="Trebuchet MS"/>
              <w:color w:val="000000" w:themeColor="text1"/>
              <w:highlight w:val="yellow"/>
            </w:rPr>
            <w:t xml:space="preserve">pasirinkti </w:t>
          </w:r>
          <w:r w:rsidRPr="00445EC9">
            <w:rPr>
              <w:rFonts w:ascii="Trebuchet MS" w:hAnsi="Trebuchet MS"/>
              <w:color w:val="000000" w:themeColor="text1"/>
              <w:highlight w:val="yellow"/>
            </w:rPr>
            <w:t>elektroninio pašto adresą</w:t>
          </w:r>
        </w:p>
      </w:docPartBody>
    </w:docPart>
    <w:docPart>
      <w:docPartPr>
        <w:name w:val="96955F7BF57847FDA2D785F094BCD33E"/>
        <w:category>
          <w:name w:val="General"/>
          <w:gallery w:val="placeholder"/>
        </w:category>
        <w:types>
          <w:type w:val="bbPlcHdr"/>
        </w:types>
        <w:behaviors>
          <w:behavior w:val="content"/>
        </w:behaviors>
        <w:guid w:val="{512FDF3F-ECE8-4653-BCD9-D48C4C61165A}"/>
      </w:docPartPr>
      <w:docPartBody>
        <w:p w:rsidR="00A133DC" w:rsidRDefault="0067643E" w:rsidP="0067643E">
          <w:pPr>
            <w:pStyle w:val="96955F7BF57847FDA2D785F094BCD33E"/>
          </w:pPr>
          <w:r w:rsidRPr="00445EC9">
            <w:rPr>
              <w:rStyle w:val="PlaceholderText"/>
              <w:rFonts w:ascii="Trebuchet MS" w:hAnsi="Trebuchet MS"/>
              <w:color w:val="000000" w:themeColor="text1"/>
              <w:highlight w:val="yellow"/>
            </w:rPr>
            <w:t>pasirinkti funkcijas</w:t>
          </w:r>
        </w:p>
      </w:docPartBody>
    </w:docPart>
    <w:docPart>
      <w:docPartPr>
        <w:name w:val="5AD6649B837F4303969BA72C09566771"/>
        <w:category>
          <w:name w:val="General"/>
          <w:gallery w:val="placeholder"/>
        </w:category>
        <w:types>
          <w:type w:val="bbPlcHdr"/>
        </w:types>
        <w:behaviors>
          <w:behavior w:val="content"/>
        </w:behaviors>
        <w:guid w:val="{D82300A2-48CD-4F70-934B-6B7891B608BD}"/>
      </w:docPartPr>
      <w:docPartBody>
        <w:p w:rsidR="00A133DC" w:rsidRDefault="0067643E" w:rsidP="0067643E">
          <w:pPr>
            <w:pStyle w:val="5AD6649B837F4303969BA72C09566771"/>
          </w:pPr>
          <w:r w:rsidRPr="00E92DC1">
            <w:rPr>
              <w:rFonts w:ascii="Trebuchet MS" w:hAnsi="Trebuchet MS"/>
            </w:rPr>
            <w:t xml:space="preserve">įrašyti </w:t>
          </w:r>
          <w:r w:rsidRPr="00E92DC1">
            <w:rPr>
              <w:rStyle w:val="PlaceholderText"/>
              <w:rFonts w:ascii="Trebuchet MS" w:hAnsi="Trebuchet MS"/>
            </w:rPr>
            <w:t>vardą ir pavardę</w:t>
          </w:r>
        </w:p>
      </w:docPartBody>
    </w:docPart>
    <w:docPart>
      <w:docPartPr>
        <w:name w:val="FA6DB9A1C8F44D7598DAE5CD7E7A7AD1"/>
        <w:category>
          <w:name w:val="General"/>
          <w:gallery w:val="placeholder"/>
        </w:category>
        <w:types>
          <w:type w:val="bbPlcHdr"/>
        </w:types>
        <w:behaviors>
          <w:behavior w:val="content"/>
        </w:behaviors>
        <w:guid w:val="{D3B838D2-61BE-4282-BF26-52CBED6EB174}"/>
      </w:docPartPr>
      <w:docPartBody>
        <w:p w:rsidR="00A133DC" w:rsidRDefault="0067643E" w:rsidP="0067643E">
          <w:pPr>
            <w:pStyle w:val="FA6DB9A1C8F44D7598DAE5CD7E7A7AD1"/>
          </w:pPr>
          <w:r w:rsidRPr="00E92DC1">
            <w:rPr>
              <w:rFonts w:ascii="Trebuchet MS" w:hAnsi="Trebuchet MS"/>
            </w:rPr>
            <w:t>įrašyti</w:t>
          </w:r>
          <w:r w:rsidRPr="00E92DC1">
            <w:rPr>
              <w:rStyle w:val="PlaceholderText"/>
              <w:rFonts w:ascii="Trebuchet MS" w:hAnsi="Trebuchet MS"/>
            </w:rPr>
            <w:t xml:space="preserve"> adresą</w:t>
          </w:r>
        </w:p>
      </w:docPartBody>
    </w:docPart>
    <w:docPart>
      <w:docPartPr>
        <w:name w:val="3F9AE109131447D68F34F1EDBC344888"/>
        <w:category>
          <w:name w:val="General"/>
          <w:gallery w:val="placeholder"/>
        </w:category>
        <w:types>
          <w:type w:val="bbPlcHdr"/>
        </w:types>
        <w:behaviors>
          <w:behavior w:val="content"/>
        </w:behaviors>
        <w:guid w:val="{9931A0C6-0334-40B7-94E9-DD49238666E7}"/>
      </w:docPartPr>
      <w:docPartBody>
        <w:p w:rsidR="00A133DC" w:rsidRDefault="0067643E" w:rsidP="0067643E">
          <w:pPr>
            <w:pStyle w:val="3F9AE109131447D68F34F1EDBC344888"/>
          </w:pPr>
          <w:r w:rsidRPr="00E92DC1">
            <w:rPr>
              <w:rFonts w:ascii="Trebuchet MS" w:hAnsi="Trebuchet MS"/>
            </w:rPr>
            <w:t xml:space="preserve">įrašyti </w:t>
          </w:r>
          <w:r w:rsidRPr="00E92DC1">
            <w:rPr>
              <w:rStyle w:val="PlaceholderText"/>
              <w:rFonts w:ascii="Trebuchet MS" w:hAnsi="Trebuchet MS"/>
            </w:rPr>
            <w:t>telefono numerį</w:t>
          </w:r>
        </w:p>
      </w:docPartBody>
    </w:docPart>
    <w:docPart>
      <w:docPartPr>
        <w:name w:val="32D565CC2F1B4764A5D7B496A5A11F33"/>
        <w:category>
          <w:name w:val="General"/>
          <w:gallery w:val="placeholder"/>
        </w:category>
        <w:types>
          <w:type w:val="bbPlcHdr"/>
        </w:types>
        <w:behaviors>
          <w:behavior w:val="content"/>
        </w:behaviors>
        <w:guid w:val="{F6AFDB5E-4D3B-45EA-A0E3-2EDC3C91053B}"/>
      </w:docPartPr>
      <w:docPartBody>
        <w:p w:rsidR="00A133DC" w:rsidRDefault="0067643E" w:rsidP="0067643E">
          <w:pPr>
            <w:pStyle w:val="32D565CC2F1B4764A5D7B496A5A11F33"/>
          </w:pPr>
          <w:r w:rsidRPr="00E92DC1">
            <w:rPr>
              <w:rFonts w:ascii="Trebuchet MS" w:hAnsi="Trebuchet MS"/>
            </w:rPr>
            <w:t>įrašyti elektroninio pašto adresą</w:t>
          </w:r>
        </w:p>
      </w:docPartBody>
    </w:docPart>
    <w:docPart>
      <w:docPartPr>
        <w:name w:val="36EE63B1E3954F529415BE6BCBE2B443"/>
        <w:category>
          <w:name w:val="General"/>
          <w:gallery w:val="placeholder"/>
        </w:category>
        <w:types>
          <w:type w:val="bbPlcHdr"/>
        </w:types>
        <w:behaviors>
          <w:behavior w:val="content"/>
        </w:behaviors>
        <w:guid w:val="{A44C2677-9796-4473-949A-3C7D98957959}"/>
      </w:docPartPr>
      <w:docPartBody>
        <w:p w:rsidR="00A133DC" w:rsidRDefault="0067643E" w:rsidP="0067643E">
          <w:pPr>
            <w:pStyle w:val="36EE63B1E3954F529415BE6BCBE2B443"/>
          </w:pPr>
          <w:r w:rsidRPr="00E92DC1">
            <w:rPr>
              <w:rFonts w:ascii="Trebuchet MS" w:hAnsi="Trebuchet MS"/>
            </w:rPr>
            <w:t xml:space="preserve">įrašyti </w:t>
          </w:r>
          <w:r w:rsidRPr="00E92DC1">
            <w:rPr>
              <w:rStyle w:val="PlaceholderText"/>
              <w:rFonts w:ascii="Trebuchet MS" w:hAnsi="Trebuchet MS"/>
            </w:rPr>
            <w:t>vardą ir pavardę</w:t>
          </w:r>
        </w:p>
      </w:docPartBody>
    </w:docPart>
    <w:docPart>
      <w:docPartPr>
        <w:name w:val="85EFB82DF3BE47AF8E369642DB0E2F92"/>
        <w:category>
          <w:name w:val="General"/>
          <w:gallery w:val="placeholder"/>
        </w:category>
        <w:types>
          <w:type w:val="bbPlcHdr"/>
        </w:types>
        <w:behaviors>
          <w:behavior w:val="content"/>
        </w:behaviors>
        <w:guid w:val="{7B2DC308-1D89-47CC-AE93-D3676D6EDD32}"/>
      </w:docPartPr>
      <w:docPartBody>
        <w:p w:rsidR="00A133DC" w:rsidRDefault="0067643E" w:rsidP="0067643E">
          <w:pPr>
            <w:pStyle w:val="85EFB82DF3BE47AF8E369642DB0E2F92"/>
          </w:pPr>
          <w:r w:rsidRPr="00E92DC1">
            <w:rPr>
              <w:rFonts w:ascii="Trebuchet MS" w:hAnsi="Trebuchet MS"/>
            </w:rPr>
            <w:t>įrašyti</w:t>
          </w:r>
          <w:r w:rsidRPr="00E92DC1">
            <w:rPr>
              <w:rStyle w:val="PlaceholderText"/>
              <w:rFonts w:ascii="Trebuchet MS" w:hAnsi="Trebuchet MS"/>
            </w:rPr>
            <w:t xml:space="preserve"> adresą</w:t>
          </w:r>
        </w:p>
      </w:docPartBody>
    </w:docPart>
    <w:docPart>
      <w:docPartPr>
        <w:name w:val="8FB1E9DA7C024C12BF8FDCCDCC6D032E"/>
        <w:category>
          <w:name w:val="General"/>
          <w:gallery w:val="placeholder"/>
        </w:category>
        <w:types>
          <w:type w:val="bbPlcHdr"/>
        </w:types>
        <w:behaviors>
          <w:behavior w:val="content"/>
        </w:behaviors>
        <w:guid w:val="{EB6A19A9-F4E0-4E03-ADB5-0B62E2ADEFA2}"/>
      </w:docPartPr>
      <w:docPartBody>
        <w:p w:rsidR="00A133DC" w:rsidRDefault="0067643E" w:rsidP="0067643E">
          <w:pPr>
            <w:pStyle w:val="8FB1E9DA7C024C12BF8FDCCDCC6D032E"/>
          </w:pPr>
          <w:r w:rsidRPr="00E92DC1">
            <w:rPr>
              <w:rFonts w:ascii="Trebuchet MS" w:hAnsi="Trebuchet MS"/>
            </w:rPr>
            <w:t xml:space="preserve">įrašyti </w:t>
          </w:r>
          <w:r w:rsidRPr="00E92DC1">
            <w:rPr>
              <w:rStyle w:val="PlaceholderText"/>
              <w:rFonts w:ascii="Trebuchet MS" w:hAnsi="Trebuchet MS"/>
            </w:rPr>
            <w:t>telefono numerį</w:t>
          </w:r>
        </w:p>
      </w:docPartBody>
    </w:docPart>
    <w:docPart>
      <w:docPartPr>
        <w:name w:val="5DBA2288FAE243598F7F00E32A9E9FB5"/>
        <w:category>
          <w:name w:val="General"/>
          <w:gallery w:val="placeholder"/>
        </w:category>
        <w:types>
          <w:type w:val="bbPlcHdr"/>
        </w:types>
        <w:behaviors>
          <w:behavior w:val="content"/>
        </w:behaviors>
        <w:guid w:val="{5D805F85-F575-4BFA-93FC-FFF7C8B78554}"/>
      </w:docPartPr>
      <w:docPartBody>
        <w:p w:rsidR="00A133DC" w:rsidRDefault="0067643E" w:rsidP="0067643E">
          <w:pPr>
            <w:pStyle w:val="5DBA2288FAE243598F7F00E32A9E9FB5"/>
          </w:pPr>
          <w:r w:rsidRPr="00E92DC1">
            <w:rPr>
              <w:rFonts w:ascii="Trebuchet MS" w:hAnsi="Trebuchet MS"/>
            </w:rPr>
            <w:t>įrašyti elektroninio pašto adresą</w:t>
          </w:r>
        </w:p>
      </w:docPartBody>
    </w:docPart>
    <w:docPart>
      <w:docPartPr>
        <w:name w:val="89364A9F1ED541C4A9E8835DBEBE86CA"/>
        <w:category>
          <w:name w:val="General"/>
          <w:gallery w:val="placeholder"/>
        </w:category>
        <w:types>
          <w:type w:val="bbPlcHdr"/>
        </w:types>
        <w:behaviors>
          <w:behavior w:val="content"/>
        </w:behaviors>
        <w:guid w:val="{70491F56-BBF2-4930-AF9A-D226B3AC94A6}"/>
      </w:docPartPr>
      <w:docPartBody>
        <w:p w:rsidR="00A133DC" w:rsidRDefault="0067643E" w:rsidP="0067643E">
          <w:pPr>
            <w:pStyle w:val="89364A9F1ED541C4A9E8835DBEBE86CA"/>
          </w:pPr>
          <w:r w:rsidRPr="00E92DC1">
            <w:rPr>
              <w:rFonts w:ascii="Trebuchet MS" w:hAnsi="Trebuchet MS"/>
            </w:rPr>
            <w:t>pasirinkti datą</w:t>
          </w:r>
        </w:p>
      </w:docPartBody>
    </w:docPart>
    <w:docPart>
      <w:docPartPr>
        <w:name w:val="0BB57284CC5B4021893F56F377C72C71"/>
        <w:category>
          <w:name w:val="General"/>
          <w:gallery w:val="placeholder"/>
        </w:category>
        <w:types>
          <w:type w:val="bbPlcHdr"/>
        </w:types>
        <w:behaviors>
          <w:behavior w:val="content"/>
        </w:behaviors>
        <w:guid w:val="{94168712-DC66-49B7-B8F1-87F291F6778A}"/>
      </w:docPartPr>
      <w:docPartBody>
        <w:p w:rsidR="00A133DC" w:rsidRDefault="0067643E" w:rsidP="0067643E">
          <w:pPr>
            <w:pStyle w:val="0BB57284CC5B4021893F56F377C72C71"/>
          </w:pPr>
          <w:r w:rsidRPr="008140E1">
            <w:rPr>
              <w:rStyle w:val="PlaceholderText"/>
              <w:rFonts w:ascii="Trebuchet MS" w:hAnsi="Trebuchet MS"/>
              <w:color w:val="000000" w:themeColor="text1"/>
              <w:highlight w:val="yellow"/>
            </w:rPr>
            <w:t>įrašyti sutarties numerį</w:t>
          </w:r>
        </w:p>
      </w:docPartBody>
    </w:docPart>
    <w:docPart>
      <w:docPartPr>
        <w:name w:val="993C0780D16743598AAF690D1BFDEF7D"/>
        <w:category>
          <w:name w:val="General"/>
          <w:gallery w:val="placeholder"/>
        </w:category>
        <w:types>
          <w:type w:val="bbPlcHdr"/>
        </w:types>
        <w:behaviors>
          <w:behavior w:val="content"/>
        </w:behaviors>
        <w:guid w:val="{8A13B71E-BB38-453A-8EA3-AADB02B948E4}"/>
      </w:docPartPr>
      <w:docPartBody>
        <w:p w:rsidR="00A133DC" w:rsidRDefault="0067643E" w:rsidP="0067643E">
          <w:pPr>
            <w:pStyle w:val="993C0780D16743598AAF690D1BFDEF7D"/>
          </w:pPr>
          <w:r w:rsidRPr="00E92DC1">
            <w:rPr>
              <w:rStyle w:val="PlaceholderText"/>
              <w:rFonts w:ascii="Trebuchet MS" w:hAnsi="Trebuchet MS"/>
            </w:rPr>
            <w:t>pasirinkti atstovo pareigas</w:t>
          </w:r>
        </w:p>
      </w:docPartBody>
    </w:docPart>
    <w:docPart>
      <w:docPartPr>
        <w:name w:val="BE403E76351544808F8BDB2B9CE8DC98"/>
        <w:category>
          <w:name w:val="General"/>
          <w:gallery w:val="placeholder"/>
        </w:category>
        <w:types>
          <w:type w:val="bbPlcHdr"/>
        </w:types>
        <w:behaviors>
          <w:behavior w:val="content"/>
        </w:behaviors>
        <w:guid w:val="{F560863F-CB8C-4E45-BD56-7999DF9BABC5}"/>
      </w:docPartPr>
      <w:docPartBody>
        <w:p w:rsidR="00A133DC" w:rsidRDefault="0067643E" w:rsidP="0067643E">
          <w:pPr>
            <w:pStyle w:val="BE403E76351544808F8BDB2B9CE8DC98"/>
          </w:pPr>
          <w:r w:rsidRPr="00E92DC1">
            <w:rPr>
              <w:rStyle w:val="PlaceholderText"/>
              <w:rFonts w:ascii="Trebuchet MS" w:hAnsi="Trebuchet MS"/>
            </w:rPr>
            <w:t>pasirinkti atstovo vardą ir pavardę</w:t>
          </w:r>
        </w:p>
      </w:docPartBody>
    </w:docPart>
    <w:docPart>
      <w:docPartPr>
        <w:name w:val="13981FA091834E9F9326EC6A68AA9CC2"/>
        <w:category>
          <w:name w:val="General"/>
          <w:gallery w:val="placeholder"/>
        </w:category>
        <w:types>
          <w:type w:val="bbPlcHdr"/>
        </w:types>
        <w:behaviors>
          <w:behavior w:val="content"/>
        </w:behaviors>
        <w:guid w:val="{E06A2447-18A0-4ABC-BB59-FB6F78DF2371}"/>
      </w:docPartPr>
      <w:docPartBody>
        <w:p w:rsidR="00A133DC" w:rsidRDefault="0067643E" w:rsidP="0067643E">
          <w:pPr>
            <w:pStyle w:val="13981FA091834E9F9326EC6A68AA9CC2"/>
          </w:pPr>
          <w:r>
            <w:rPr>
              <w:rStyle w:val="PlaceholderText"/>
              <w:highlight w:val="yellow"/>
            </w:rPr>
            <w:t>[</w:t>
          </w:r>
          <w:r>
            <w:rPr>
              <w:rStyle w:val="PlaceholderText"/>
              <w:rFonts w:ascii="Trebuchet MS" w:hAnsi="Trebuchet MS"/>
              <w:highlight w:val="yellow"/>
            </w:rPr>
            <w:t>įrašyti paslaugos teikėjo pavadinimą</w:t>
          </w:r>
          <w:r>
            <w:rPr>
              <w:rStyle w:val="PlaceholderText"/>
              <w:highlight w:val="yellow"/>
            </w:rPr>
            <w:t>]</w:t>
          </w:r>
        </w:p>
      </w:docPartBody>
    </w:docPart>
    <w:docPart>
      <w:docPartPr>
        <w:name w:val="FD41EC560F324FE9845B8331ED31F103"/>
        <w:category>
          <w:name w:val="General"/>
          <w:gallery w:val="placeholder"/>
        </w:category>
        <w:types>
          <w:type w:val="bbPlcHdr"/>
        </w:types>
        <w:behaviors>
          <w:behavior w:val="content"/>
        </w:behaviors>
        <w:guid w:val="{3F2209D3-9A6A-47C6-9767-B7DD602CB9A8}"/>
      </w:docPartPr>
      <w:docPartBody>
        <w:p w:rsidR="00A133DC" w:rsidRDefault="0067643E" w:rsidP="0067643E">
          <w:pPr>
            <w:pStyle w:val="FD41EC560F324FE9845B8331ED31F103"/>
          </w:pPr>
          <w:r w:rsidRPr="00207B9D">
            <w:rPr>
              <w:rStyle w:val="PlaceholderText"/>
              <w:rFonts w:ascii="Trebuchet MS" w:hAnsi="Trebuchet MS"/>
              <w:highlight w:val="yellow"/>
            </w:rPr>
            <w:t>[įrašyti atstovo pareigas]</w:t>
          </w:r>
        </w:p>
      </w:docPartBody>
    </w:docPart>
    <w:docPart>
      <w:docPartPr>
        <w:name w:val="823F428DE2CE476E8333A06E48AB5A22"/>
        <w:category>
          <w:name w:val="General"/>
          <w:gallery w:val="placeholder"/>
        </w:category>
        <w:types>
          <w:type w:val="bbPlcHdr"/>
        </w:types>
        <w:behaviors>
          <w:behavior w:val="content"/>
        </w:behaviors>
        <w:guid w:val="{A506BF32-0762-4CF1-AE60-44273B8B024E}"/>
      </w:docPartPr>
      <w:docPartBody>
        <w:p w:rsidR="00A133DC" w:rsidRDefault="0067643E" w:rsidP="0067643E">
          <w:pPr>
            <w:pStyle w:val="823F428DE2CE476E8333A06E48AB5A22"/>
          </w:pPr>
          <w:r w:rsidRPr="00990C69">
            <w:rPr>
              <w:rStyle w:val="PlaceholderText"/>
            </w:rPr>
            <w:t>[</w:t>
          </w:r>
          <w:r w:rsidRPr="008140E1">
            <w:rPr>
              <w:rFonts w:ascii="Trebuchet MS" w:hAnsi="Trebuchet MS"/>
              <w:highlight w:val="yellow"/>
            </w:rPr>
            <w:t>įrašyti atstovo</w:t>
          </w:r>
          <w:r>
            <w:rPr>
              <w:rFonts w:ascii="Trebuchet MS" w:hAnsi="Trebuchet MS"/>
            </w:rPr>
            <w:t xml:space="preserve"> </w:t>
          </w:r>
          <w:r w:rsidRPr="008140E1">
            <w:rPr>
              <w:rFonts w:ascii="Trebuchet MS" w:hAnsi="Trebuchet MS"/>
              <w:highlight w:val="yellow"/>
            </w:rPr>
            <w:t>vardą ir pavardę</w:t>
          </w:r>
          <w:r w:rsidRPr="00990C69">
            <w:rPr>
              <w:rStyle w:val="PlaceholderText"/>
            </w:rPr>
            <w:t>]</w:t>
          </w:r>
        </w:p>
      </w:docPartBody>
    </w:docPart>
    <w:docPart>
      <w:docPartPr>
        <w:name w:val="916FC4F1B79848CB9C33C0C9A165CB8C"/>
        <w:category>
          <w:name w:val="General"/>
          <w:gallery w:val="placeholder"/>
        </w:category>
        <w:types>
          <w:type w:val="bbPlcHdr"/>
        </w:types>
        <w:behaviors>
          <w:behavior w:val="content"/>
        </w:behaviors>
        <w:guid w:val="{02F2B3B9-53AA-4076-9A42-D2C9CEF046F2}"/>
      </w:docPartPr>
      <w:docPartBody>
        <w:p w:rsidR="00A133DC" w:rsidRDefault="0067643E" w:rsidP="0067643E">
          <w:pPr>
            <w:pStyle w:val="916FC4F1B79848CB9C33C0C9A165CB8C"/>
          </w:pPr>
          <w:r w:rsidRPr="008140E1">
            <w:rPr>
              <w:rStyle w:val="PlaceholderText"/>
              <w:rFonts w:ascii="Trebuchet MS" w:hAnsi="Trebuchet MS"/>
              <w:color w:val="000000" w:themeColor="text1"/>
              <w:highlight w:val="yellow"/>
            </w:rPr>
            <w:t>įrašyti sutarties numerį</w:t>
          </w:r>
        </w:p>
      </w:docPartBody>
    </w:docPart>
    <w:docPart>
      <w:docPartPr>
        <w:name w:val="0677BAEC4E6E4F5485AAA16A2722ADD2"/>
        <w:category>
          <w:name w:val="General"/>
          <w:gallery w:val="placeholder"/>
        </w:category>
        <w:types>
          <w:type w:val="bbPlcHdr"/>
        </w:types>
        <w:behaviors>
          <w:behavior w:val="content"/>
        </w:behaviors>
        <w:guid w:val="{43DE749C-F028-4511-8054-0284C4A0F4F3}"/>
      </w:docPartPr>
      <w:docPartBody>
        <w:p w:rsidR="00B36467" w:rsidRDefault="00A133DC" w:rsidP="00A133DC">
          <w:pPr>
            <w:pStyle w:val="0677BAEC4E6E4F5485AAA16A2722ADD2"/>
          </w:pPr>
          <w:r>
            <w:rPr>
              <w:rStyle w:val="PlaceholderText"/>
            </w:rPr>
            <w:t>Click here to enter text.</w:t>
          </w:r>
        </w:p>
      </w:docPartBody>
    </w:docPart>
    <w:docPart>
      <w:docPartPr>
        <w:name w:val="F073C8FD5B6B4A75ABFCD6B50380CBD6"/>
        <w:category>
          <w:name w:val="General"/>
          <w:gallery w:val="placeholder"/>
        </w:category>
        <w:types>
          <w:type w:val="bbPlcHdr"/>
        </w:types>
        <w:behaviors>
          <w:behavior w:val="content"/>
        </w:behaviors>
        <w:guid w:val="{E6478556-C4FE-4ED8-8FA3-D2EDA8AC56EF}"/>
      </w:docPartPr>
      <w:docPartBody>
        <w:p w:rsidR="00B36467" w:rsidRDefault="00A133DC" w:rsidP="00A133DC">
          <w:pPr>
            <w:pStyle w:val="F073C8FD5B6B4A75ABFCD6B50380CBD6"/>
          </w:pPr>
          <w:r>
            <w:rPr>
              <w:rStyle w:val="PlaceholderText"/>
            </w:rPr>
            <w:t>Choose an item.</w:t>
          </w:r>
        </w:p>
      </w:docPartBody>
    </w:docPart>
    <w:docPart>
      <w:docPartPr>
        <w:name w:val="5F460EC561FC4908BFCDCAAD3EEA9D1D"/>
        <w:category>
          <w:name w:val="General"/>
          <w:gallery w:val="placeholder"/>
        </w:category>
        <w:types>
          <w:type w:val="bbPlcHdr"/>
        </w:types>
        <w:behaviors>
          <w:behavior w:val="content"/>
        </w:behaviors>
        <w:guid w:val="{4297934F-7D85-4718-9973-67ACBBC2FE39}"/>
      </w:docPartPr>
      <w:docPartBody>
        <w:p w:rsidR="00A80062" w:rsidRDefault="00AC641D" w:rsidP="00AC641D">
          <w:pPr>
            <w:pStyle w:val="5F460EC561FC4908BFCDCAAD3EEA9D1D"/>
          </w:pPr>
          <w:r>
            <w:rPr>
              <w:rFonts w:ascii="Trebuchet MS" w:hAnsi="Trebuchet MS"/>
            </w:rPr>
            <w:t>nurodyti sumą skaičiais ir žodžiais bei mokėjimo valiutą</w:t>
          </w:r>
        </w:p>
      </w:docPartBody>
    </w:docPart>
    <w:docPart>
      <w:docPartPr>
        <w:name w:val="BB0317FC32074DBCADA4F250E8E161A0"/>
        <w:category>
          <w:name w:val="General"/>
          <w:gallery w:val="placeholder"/>
        </w:category>
        <w:types>
          <w:type w:val="bbPlcHdr"/>
        </w:types>
        <w:behaviors>
          <w:behavior w:val="content"/>
        </w:behaviors>
        <w:guid w:val="{EF8F1873-6957-4748-A823-009C7684ED25}"/>
      </w:docPartPr>
      <w:docPartBody>
        <w:p w:rsidR="00A80062" w:rsidRDefault="00AC641D" w:rsidP="00AC641D">
          <w:pPr>
            <w:pStyle w:val="BB0317FC32074DBCADA4F250E8E161A0"/>
          </w:pPr>
          <w:r>
            <w:rPr>
              <w:rFonts w:ascii="Trebuchet MS" w:hAnsi="Trebuchet MS"/>
            </w:rPr>
            <w:t>nurodyti sumą skaičiais ir žodžiais bei mokėjimo valiutą</w:t>
          </w:r>
        </w:p>
      </w:docPartBody>
    </w:docPart>
    <w:docPart>
      <w:docPartPr>
        <w:name w:val="4A348C895DFA4B5DAD056DD363C04E0E"/>
        <w:category>
          <w:name w:val="General"/>
          <w:gallery w:val="placeholder"/>
        </w:category>
        <w:types>
          <w:type w:val="bbPlcHdr"/>
        </w:types>
        <w:behaviors>
          <w:behavior w:val="content"/>
        </w:behaviors>
        <w:guid w:val="{08591169-8B3E-482A-B781-45E489BB887F}"/>
      </w:docPartPr>
      <w:docPartBody>
        <w:p w:rsidR="00A80062" w:rsidRDefault="00AC641D" w:rsidP="00AC641D">
          <w:pPr>
            <w:pStyle w:val="4A348C895DFA4B5DAD056DD363C04E0E"/>
          </w:pPr>
          <w:r>
            <w:rPr>
              <w:rFonts w:ascii="Trebuchet MS" w:hAnsi="Trebuchet MS"/>
            </w:rPr>
            <w:t>nurodyti sumą skaičiais ir žodžiais bei mokėjimo valiutą</w:t>
          </w:r>
        </w:p>
      </w:docPartBody>
    </w:docPart>
    <w:docPart>
      <w:docPartPr>
        <w:name w:val="DB1325966CB64074957CCD332E8BB7FC"/>
        <w:category>
          <w:name w:val="General"/>
          <w:gallery w:val="placeholder"/>
        </w:category>
        <w:types>
          <w:type w:val="bbPlcHdr"/>
        </w:types>
        <w:behaviors>
          <w:behavior w:val="content"/>
        </w:behaviors>
        <w:guid w:val="{305BCEE5-1E95-4B98-ADAA-B8AAFB6EDDBA}"/>
      </w:docPartPr>
      <w:docPartBody>
        <w:p w:rsidR="001D39A0" w:rsidRDefault="001D39A0" w:rsidP="001D39A0">
          <w:pPr>
            <w:pStyle w:val="DB1325966CB64074957CCD332E8BB7FC"/>
          </w:pPr>
          <w:r w:rsidRPr="0093033C">
            <w:rPr>
              <w:rStyle w:val="PlaceholderText"/>
              <w:rFonts w:ascii="Trebuchet MS" w:hAnsi="Trebuchet MS"/>
            </w:rPr>
            <w:t>[</w:t>
          </w:r>
          <w:r w:rsidRPr="00BA406A">
            <w:rPr>
              <w:rStyle w:val="PlaceholderText"/>
              <w:rFonts w:ascii="Trebuchet MS" w:hAnsi="Trebuchet MS"/>
              <w:highlight w:val="yellow"/>
            </w:rPr>
            <w:t>Pasirinkti datą</w:t>
          </w:r>
          <w:r w:rsidRPr="0093033C">
            <w:rPr>
              <w:rStyle w:val="PlaceholderText"/>
              <w:rFonts w:ascii="Trebuchet MS" w:hAnsi="Trebuchet MS"/>
            </w:rPr>
            <w:t>]</w:t>
          </w:r>
        </w:p>
      </w:docPartBody>
    </w:docPart>
    <w:docPart>
      <w:docPartPr>
        <w:name w:val="788F95D9CF2544E3A3932A3DE677D71E"/>
        <w:category>
          <w:name w:val="General"/>
          <w:gallery w:val="placeholder"/>
        </w:category>
        <w:types>
          <w:type w:val="bbPlcHdr"/>
        </w:types>
        <w:behaviors>
          <w:behavior w:val="content"/>
        </w:behaviors>
        <w:guid w:val="{879F12B1-A43D-4E50-ABCC-5DEFAB24E5D6}"/>
      </w:docPartPr>
      <w:docPartBody>
        <w:p w:rsidR="001D39A0" w:rsidRDefault="001D39A0" w:rsidP="001D39A0">
          <w:pPr>
            <w:pStyle w:val="788F95D9CF2544E3A3932A3DE677D71E"/>
          </w:pPr>
          <w:r w:rsidRPr="0093033C">
            <w:rPr>
              <w:rStyle w:val="PlaceholderText"/>
              <w:rFonts w:ascii="Trebuchet MS" w:hAnsi="Trebuchet MS"/>
            </w:rPr>
            <w:t>[</w:t>
          </w:r>
          <w:r w:rsidRPr="00BA406A">
            <w:rPr>
              <w:rStyle w:val="PlaceholderText"/>
              <w:rFonts w:ascii="Trebuchet MS" w:hAnsi="Trebuchet MS"/>
              <w:highlight w:val="yellow"/>
            </w:rPr>
            <w:t>Įrašyti sutarties numerį</w:t>
          </w:r>
          <w:r w:rsidRPr="0093033C">
            <w:rPr>
              <w:rStyle w:val="PlaceholderText"/>
              <w:rFonts w:ascii="Trebuchet MS" w:hAnsi="Trebuchet MS"/>
            </w:rPr>
            <w:t>]</w:t>
          </w:r>
        </w:p>
      </w:docPartBody>
    </w:docPart>
    <w:docPart>
      <w:docPartPr>
        <w:name w:val="1E5DFE2E06594D1795CC736A2310B177"/>
        <w:category>
          <w:name w:val="General"/>
          <w:gallery w:val="placeholder"/>
        </w:category>
        <w:types>
          <w:type w:val="bbPlcHdr"/>
        </w:types>
        <w:behaviors>
          <w:behavior w:val="content"/>
        </w:behaviors>
        <w:guid w:val="{BA4637F6-DA48-4570-A64A-F4B8D6E31B61}"/>
      </w:docPartPr>
      <w:docPartBody>
        <w:p w:rsidR="00D5716D" w:rsidRDefault="00D5716D" w:rsidP="00D5716D">
          <w:pPr>
            <w:pStyle w:val="1E5DFE2E06594D1795CC736A2310B177"/>
          </w:pPr>
          <w:r>
            <w:rPr>
              <w:rStyle w:val="PlaceholderText"/>
            </w:rPr>
            <w:t>Click here to enter a date.</w:t>
          </w:r>
        </w:p>
      </w:docPartBody>
    </w:docPart>
    <w:docPart>
      <w:docPartPr>
        <w:name w:val="CAEC1C4AC48E493E8DE65414E1269965"/>
        <w:category>
          <w:name w:val="General"/>
          <w:gallery w:val="placeholder"/>
        </w:category>
        <w:types>
          <w:type w:val="bbPlcHdr"/>
        </w:types>
        <w:behaviors>
          <w:behavior w:val="content"/>
        </w:behaviors>
        <w:guid w:val="{8DAB6F54-8AAD-4147-A57C-7AB7FA65D62B}"/>
      </w:docPartPr>
      <w:docPartBody>
        <w:p w:rsidR="00D5716D" w:rsidRDefault="00D5716D" w:rsidP="00D5716D">
          <w:pPr>
            <w:pStyle w:val="CAEC1C4AC48E493E8DE65414E1269965"/>
          </w:pPr>
          <w:r>
            <w:rPr>
              <w:rFonts w:ascii="Trebuchet MS" w:hAnsi="Trebuchet MS"/>
              <w:highlight w:val="yellow"/>
            </w:rPr>
            <w:t>įrašyti Sutarties numerį</w:t>
          </w:r>
        </w:p>
      </w:docPartBody>
    </w:docPart>
    <w:docPart>
      <w:docPartPr>
        <w:name w:val="0989A6E14276451092A7B07D8774022D"/>
        <w:category>
          <w:name w:val="General"/>
          <w:gallery w:val="placeholder"/>
        </w:category>
        <w:types>
          <w:type w:val="bbPlcHdr"/>
        </w:types>
        <w:behaviors>
          <w:behavior w:val="content"/>
        </w:behaviors>
        <w:guid w:val="{D5910C53-A306-432A-9284-43061C800246}"/>
      </w:docPartPr>
      <w:docPartBody>
        <w:p w:rsidR="00D5716D" w:rsidRDefault="00D5716D" w:rsidP="00D5716D">
          <w:pPr>
            <w:pStyle w:val="0989A6E14276451092A7B07D8774022D"/>
          </w:pPr>
          <w:r>
            <w:rPr>
              <w:rStyle w:val="PlaceholderText"/>
            </w:rPr>
            <w:t>Click here to enter a date.</w:t>
          </w:r>
        </w:p>
      </w:docPartBody>
    </w:docPart>
    <w:docPart>
      <w:docPartPr>
        <w:name w:val="5F8395712CD5471A9B5955FE995DFF5B"/>
        <w:category>
          <w:name w:val="General"/>
          <w:gallery w:val="placeholder"/>
        </w:category>
        <w:types>
          <w:type w:val="bbPlcHdr"/>
        </w:types>
        <w:behaviors>
          <w:behavior w:val="content"/>
        </w:behaviors>
        <w:guid w:val="{67A8DD5C-80BE-4FB3-A7B7-3CCA00157661}"/>
      </w:docPartPr>
      <w:docPartBody>
        <w:p w:rsidR="00D5716D" w:rsidRDefault="00D5716D" w:rsidP="00D5716D">
          <w:pPr>
            <w:pStyle w:val="5F8395712CD5471A9B5955FE995DFF5B"/>
          </w:pPr>
          <w:r>
            <w:rPr>
              <w:rStyle w:val="PlaceholderText"/>
            </w:rPr>
            <w:t>Spustelėkite čia, jei norite įvesti tekstą.</w:t>
          </w:r>
        </w:p>
      </w:docPartBody>
    </w:docPart>
    <w:docPart>
      <w:docPartPr>
        <w:name w:val="1DC9722AE3B54FE9BE8808974CBACE42"/>
        <w:category>
          <w:name w:val="General"/>
          <w:gallery w:val="placeholder"/>
        </w:category>
        <w:types>
          <w:type w:val="bbPlcHdr"/>
        </w:types>
        <w:behaviors>
          <w:behavior w:val="content"/>
        </w:behaviors>
        <w:guid w:val="{43A361D2-96A3-4845-8B11-92979AF763AA}"/>
      </w:docPartPr>
      <w:docPartBody>
        <w:p w:rsidR="00D5716D" w:rsidRDefault="00D5716D" w:rsidP="00D5716D">
          <w:pPr>
            <w:pStyle w:val="1DC9722AE3B54FE9BE8808974CBACE42"/>
          </w:pPr>
          <w:r>
            <w:rPr>
              <w:rFonts w:ascii="Trebuchet MS" w:hAnsi="Trebuchet MS"/>
              <w:highlight w:val="yellow"/>
            </w:rPr>
            <w:t>įrašyti juridinio asmens kodą</w:t>
          </w:r>
        </w:p>
      </w:docPartBody>
    </w:docPart>
    <w:docPart>
      <w:docPartPr>
        <w:name w:val="5C8C5839A28B4A758B7217FB5AC152ED"/>
        <w:category>
          <w:name w:val="General"/>
          <w:gallery w:val="placeholder"/>
        </w:category>
        <w:types>
          <w:type w:val="bbPlcHdr"/>
        </w:types>
        <w:behaviors>
          <w:behavior w:val="content"/>
        </w:behaviors>
        <w:guid w:val="{ABE947B7-0859-4E80-9E3D-4902505150CE}"/>
      </w:docPartPr>
      <w:docPartBody>
        <w:p w:rsidR="00D5716D" w:rsidRDefault="00D5716D" w:rsidP="00D5716D">
          <w:pPr>
            <w:pStyle w:val="5C8C5839A28B4A758B7217FB5AC152ED"/>
          </w:pPr>
          <w:r>
            <w:rPr>
              <w:rStyle w:val="PlaceholderText"/>
              <w:color w:val="000000" w:themeColor="text1"/>
            </w:rPr>
            <w:t>[</w:t>
          </w:r>
          <w:r>
            <w:rPr>
              <w:rFonts w:ascii="Trebuchet MS" w:hAnsi="Trebuchet MS"/>
              <w:color w:val="000000" w:themeColor="text1"/>
              <w:highlight w:val="yellow"/>
            </w:rPr>
            <w:t>įrašyti adresą</w:t>
          </w:r>
          <w:r>
            <w:rPr>
              <w:rStyle w:val="PlaceholderText"/>
              <w:color w:val="000000" w:themeColor="text1"/>
            </w:rPr>
            <w:t>]</w:t>
          </w:r>
        </w:p>
      </w:docPartBody>
    </w:docPart>
    <w:docPart>
      <w:docPartPr>
        <w:name w:val="0389634DDED0442E932A4BF7A3155B1C"/>
        <w:category>
          <w:name w:val="General"/>
          <w:gallery w:val="placeholder"/>
        </w:category>
        <w:types>
          <w:type w:val="bbPlcHdr"/>
        </w:types>
        <w:behaviors>
          <w:behavior w:val="content"/>
        </w:behaviors>
        <w:guid w:val="{DFE013C7-96FC-435C-8C84-D3C582F220DC}"/>
      </w:docPartPr>
      <w:docPartBody>
        <w:p w:rsidR="00D5716D" w:rsidRDefault="00D5716D" w:rsidP="00D5716D">
          <w:pPr>
            <w:pStyle w:val="0389634DDED0442E932A4BF7A3155B1C"/>
          </w:pPr>
          <w:r>
            <w:rPr>
              <w:rFonts w:ascii="Trebuchet MS" w:hAnsi="Trebuchet MS"/>
              <w:highlight w:val="yellow"/>
            </w:rPr>
            <w:t>įrašyti atstovo pareigas</w:t>
          </w:r>
        </w:p>
      </w:docPartBody>
    </w:docPart>
    <w:docPart>
      <w:docPartPr>
        <w:name w:val="AF5113483BEC4E61B3FB310DA562BA9D"/>
        <w:category>
          <w:name w:val="General"/>
          <w:gallery w:val="placeholder"/>
        </w:category>
        <w:types>
          <w:type w:val="bbPlcHdr"/>
        </w:types>
        <w:behaviors>
          <w:behavior w:val="content"/>
        </w:behaviors>
        <w:guid w:val="{89195C60-5140-403D-879C-547E185C0423}"/>
      </w:docPartPr>
      <w:docPartBody>
        <w:p w:rsidR="00D5716D" w:rsidRDefault="00D5716D" w:rsidP="00D5716D">
          <w:pPr>
            <w:pStyle w:val="AF5113483BEC4E61B3FB310DA562BA9D"/>
          </w:pPr>
          <w:r>
            <w:rPr>
              <w:rFonts w:ascii="Trebuchet MS" w:hAnsi="Trebuchet MS"/>
              <w:highlight w:val="yellow"/>
            </w:rPr>
            <w:t>įrašyti atstovo vardą ir pavardę</w:t>
          </w:r>
        </w:p>
      </w:docPartBody>
    </w:docPart>
    <w:docPart>
      <w:docPartPr>
        <w:name w:val="737EF16D8F5044FB91E3560092E9E1C3"/>
        <w:category>
          <w:name w:val="General"/>
          <w:gallery w:val="placeholder"/>
        </w:category>
        <w:types>
          <w:type w:val="bbPlcHdr"/>
        </w:types>
        <w:behaviors>
          <w:behavior w:val="content"/>
        </w:behaviors>
        <w:guid w:val="{B7332B50-AD89-4054-A07E-A7721D9BDC4C}"/>
      </w:docPartPr>
      <w:docPartBody>
        <w:p w:rsidR="00D5716D" w:rsidRDefault="00D5716D" w:rsidP="00D5716D">
          <w:pPr>
            <w:pStyle w:val="737EF16D8F5044FB91E3560092E9E1C3"/>
          </w:pPr>
          <w:r>
            <w:rPr>
              <w:rFonts w:ascii="Trebuchet MS" w:hAnsi="Trebuchet MS"/>
              <w:highlight w:val="yellow"/>
            </w:rPr>
            <w:t>pasirinkti</w:t>
          </w:r>
        </w:p>
      </w:docPartBody>
    </w:docPart>
    <w:docPart>
      <w:docPartPr>
        <w:name w:val="509AEDDED56C4FC79D4801A263A3D2D4"/>
        <w:category>
          <w:name w:val="General"/>
          <w:gallery w:val="placeholder"/>
        </w:category>
        <w:types>
          <w:type w:val="bbPlcHdr"/>
        </w:types>
        <w:behaviors>
          <w:behavior w:val="content"/>
        </w:behaviors>
        <w:guid w:val="{21339FA1-E82D-49F6-83F8-7588516ED2B4}"/>
      </w:docPartPr>
      <w:docPartBody>
        <w:p w:rsidR="00D5716D" w:rsidRDefault="00D5716D" w:rsidP="00D5716D">
          <w:pPr>
            <w:pStyle w:val="509AEDDED56C4FC79D4801A263A3D2D4"/>
          </w:pPr>
          <w:r>
            <w:rPr>
              <w:rFonts w:ascii="Trebuchet MS" w:hAnsi="Trebuchet MS"/>
              <w:highlight w:val="yellow"/>
            </w:rPr>
            <w:t>įrašyti įgaliojimų pagrindą</w:t>
          </w:r>
        </w:p>
      </w:docPartBody>
    </w:docPart>
    <w:docPart>
      <w:docPartPr>
        <w:name w:val="60F77D496A1F4D4FABC06F5B041ECB4C"/>
        <w:category>
          <w:name w:val="General"/>
          <w:gallery w:val="placeholder"/>
        </w:category>
        <w:types>
          <w:type w:val="bbPlcHdr"/>
        </w:types>
        <w:behaviors>
          <w:behavior w:val="content"/>
        </w:behaviors>
        <w:guid w:val="{E94C3FD6-4F7D-4FBE-A628-E6E6249C56A6}"/>
      </w:docPartPr>
      <w:docPartBody>
        <w:p w:rsidR="00D5716D" w:rsidRDefault="00D5716D" w:rsidP="00D5716D">
          <w:pPr>
            <w:pStyle w:val="60F77D496A1F4D4FABC06F5B041ECB4C"/>
          </w:pPr>
          <w:r>
            <w:rPr>
              <w:rStyle w:val="PlaceholderText"/>
            </w:rPr>
            <w:t>Click here to enter a date.</w:t>
          </w:r>
        </w:p>
      </w:docPartBody>
    </w:docPart>
    <w:docPart>
      <w:docPartPr>
        <w:name w:val="790D47102CA0437E87079A1721B40822"/>
        <w:category>
          <w:name w:val="General"/>
          <w:gallery w:val="placeholder"/>
        </w:category>
        <w:types>
          <w:type w:val="bbPlcHdr"/>
        </w:types>
        <w:behaviors>
          <w:behavior w:val="content"/>
        </w:behaviors>
        <w:guid w:val="{36C0A802-1A9C-4863-8CE9-19963BA4EF3E}"/>
      </w:docPartPr>
      <w:docPartBody>
        <w:p w:rsidR="00D5716D" w:rsidRDefault="00D5716D" w:rsidP="00D5716D">
          <w:pPr>
            <w:pStyle w:val="790D47102CA0437E87079A1721B40822"/>
          </w:pPr>
          <w:r>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BA"/>
    <w:family w:val="roman"/>
    <w:pitch w:val="variable"/>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246"/>
    <w:rsid w:val="00007C1D"/>
    <w:rsid w:val="000324F1"/>
    <w:rsid w:val="00045B4B"/>
    <w:rsid w:val="000521C2"/>
    <w:rsid w:val="0009431A"/>
    <w:rsid w:val="00095111"/>
    <w:rsid w:val="000C136C"/>
    <w:rsid w:val="000E506C"/>
    <w:rsid w:val="000E6117"/>
    <w:rsid w:val="00112068"/>
    <w:rsid w:val="00167D67"/>
    <w:rsid w:val="00183FA9"/>
    <w:rsid w:val="001C0D69"/>
    <w:rsid w:val="001D39A0"/>
    <w:rsid w:val="001D776A"/>
    <w:rsid w:val="00207740"/>
    <w:rsid w:val="00235588"/>
    <w:rsid w:val="00236471"/>
    <w:rsid w:val="0025001D"/>
    <w:rsid w:val="00262F57"/>
    <w:rsid w:val="002650B2"/>
    <w:rsid w:val="00285E32"/>
    <w:rsid w:val="002A1E4D"/>
    <w:rsid w:val="002C2F1B"/>
    <w:rsid w:val="002E2ABD"/>
    <w:rsid w:val="00332EA2"/>
    <w:rsid w:val="00334C64"/>
    <w:rsid w:val="003650D3"/>
    <w:rsid w:val="003655FA"/>
    <w:rsid w:val="00381A6B"/>
    <w:rsid w:val="00394090"/>
    <w:rsid w:val="003A21B9"/>
    <w:rsid w:val="003C5A03"/>
    <w:rsid w:val="004725FC"/>
    <w:rsid w:val="004E107A"/>
    <w:rsid w:val="004E4A34"/>
    <w:rsid w:val="00503C6D"/>
    <w:rsid w:val="0051465A"/>
    <w:rsid w:val="00517AC8"/>
    <w:rsid w:val="005238BC"/>
    <w:rsid w:val="00546FE6"/>
    <w:rsid w:val="00591C2C"/>
    <w:rsid w:val="00630C85"/>
    <w:rsid w:val="006369AB"/>
    <w:rsid w:val="0067643E"/>
    <w:rsid w:val="006B23AC"/>
    <w:rsid w:val="006D104B"/>
    <w:rsid w:val="00722A3C"/>
    <w:rsid w:val="00734A02"/>
    <w:rsid w:val="0073642A"/>
    <w:rsid w:val="0075667B"/>
    <w:rsid w:val="00756D5E"/>
    <w:rsid w:val="00761B61"/>
    <w:rsid w:val="00762088"/>
    <w:rsid w:val="00780FCE"/>
    <w:rsid w:val="0078394D"/>
    <w:rsid w:val="007F75A7"/>
    <w:rsid w:val="0080009E"/>
    <w:rsid w:val="0081395F"/>
    <w:rsid w:val="008208DD"/>
    <w:rsid w:val="008309EC"/>
    <w:rsid w:val="00862D25"/>
    <w:rsid w:val="00881B1E"/>
    <w:rsid w:val="008A5828"/>
    <w:rsid w:val="008B1571"/>
    <w:rsid w:val="008B678B"/>
    <w:rsid w:val="008D3157"/>
    <w:rsid w:val="0092483D"/>
    <w:rsid w:val="00973312"/>
    <w:rsid w:val="00980BD3"/>
    <w:rsid w:val="009E16CB"/>
    <w:rsid w:val="009E279A"/>
    <w:rsid w:val="009F38BC"/>
    <w:rsid w:val="00A04067"/>
    <w:rsid w:val="00A133DC"/>
    <w:rsid w:val="00A164B4"/>
    <w:rsid w:val="00A468E9"/>
    <w:rsid w:val="00A80062"/>
    <w:rsid w:val="00AC641D"/>
    <w:rsid w:val="00AF1DD8"/>
    <w:rsid w:val="00B01593"/>
    <w:rsid w:val="00B34036"/>
    <w:rsid w:val="00B36467"/>
    <w:rsid w:val="00B51C83"/>
    <w:rsid w:val="00B82272"/>
    <w:rsid w:val="00B856A0"/>
    <w:rsid w:val="00BA3D8C"/>
    <w:rsid w:val="00BD116C"/>
    <w:rsid w:val="00BD3CBB"/>
    <w:rsid w:val="00C02024"/>
    <w:rsid w:val="00C63EA9"/>
    <w:rsid w:val="00C95CB7"/>
    <w:rsid w:val="00C97F92"/>
    <w:rsid w:val="00CA1B89"/>
    <w:rsid w:val="00CE2095"/>
    <w:rsid w:val="00CE6246"/>
    <w:rsid w:val="00D101FA"/>
    <w:rsid w:val="00D120B0"/>
    <w:rsid w:val="00D27CCB"/>
    <w:rsid w:val="00D5275B"/>
    <w:rsid w:val="00D5716D"/>
    <w:rsid w:val="00D61EC1"/>
    <w:rsid w:val="00D7198C"/>
    <w:rsid w:val="00D840D3"/>
    <w:rsid w:val="00DF69A9"/>
    <w:rsid w:val="00E051DA"/>
    <w:rsid w:val="00EA6FF6"/>
    <w:rsid w:val="00F1107A"/>
    <w:rsid w:val="00F76F53"/>
    <w:rsid w:val="00FA3565"/>
    <w:rsid w:val="00FF3C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D5716D"/>
    <w:rPr>
      <w:color w:val="808080"/>
    </w:rPr>
  </w:style>
  <w:style w:type="paragraph" w:customStyle="1" w:styleId="40F58DDE12584E118FC082CB6CD79CC6">
    <w:name w:val="40F58DDE12584E118FC082CB6CD79CC6"/>
    <w:rsid w:val="0051465A"/>
  </w:style>
  <w:style w:type="paragraph" w:customStyle="1" w:styleId="F6D77857B4134BC1B9354E2153BA7E70">
    <w:name w:val="F6D77857B4134BC1B9354E2153BA7E70"/>
    <w:rsid w:val="0051465A"/>
  </w:style>
  <w:style w:type="paragraph" w:customStyle="1" w:styleId="F8242E525A4641138BC106C1A1C89352">
    <w:name w:val="F8242E525A4641138BC106C1A1C89352"/>
    <w:rsid w:val="0051465A"/>
  </w:style>
  <w:style w:type="paragraph" w:customStyle="1" w:styleId="92A1A78BE3064C95B268E2DB90C722A2">
    <w:name w:val="92A1A78BE3064C95B268E2DB90C722A2"/>
    <w:rsid w:val="00183FA9"/>
    <w:rPr>
      <w:lang w:val="en-US" w:eastAsia="en-US"/>
    </w:rPr>
  </w:style>
  <w:style w:type="paragraph" w:customStyle="1" w:styleId="4EF4437CB9D0449CA07E4B113B554F47">
    <w:name w:val="4EF4437CB9D0449CA07E4B113B554F47"/>
    <w:rsid w:val="00183FA9"/>
    <w:rPr>
      <w:lang w:val="en-US" w:eastAsia="en-US"/>
    </w:rPr>
  </w:style>
  <w:style w:type="paragraph" w:customStyle="1" w:styleId="6DA989042D794B59A00D025B96A2919E">
    <w:name w:val="6DA989042D794B59A00D025B96A2919E"/>
    <w:rsid w:val="00183FA9"/>
    <w:rPr>
      <w:lang w:val="en-US" w:eastAsia="en-US"/>
    </w:rPr>
  </w:style>
  <w:style w:type="paragraph" w:customStyle="1" w:styleId="0DB460B305AA4896A049F2D0C305249D1">
    <w:name w:val="0DB460B305AA4896A049F2D0C305249D1"/>
    <w:rsid w:val="003650D3"/>
    <w:pPr>
      <w:spacing w:line="276" w:lineRule="auto"/>
    </w:pPr>
    <w:rPr>
      <w:sz w:val="21"/>
      <w:szCs w:val="21"/>
    </w:rPr>
  </w:style>
  <w:style w:type="paragraph" w:customStyle="1" w:styleId="0CFE0B7AD0D5487693272C225117A9601">
    <w:name w:val="0CFE0B7AD0D5487693272C225117A9601"/>
    <w:rsid w:val="003650D3"/>
    <w:pPr>
      <w:spacing w:line="276" w:lineRule="auto"/>
    </w:pPr>
    <w:rPr>
      <w:sz w:val="21"/>
      <w:szCs w:val="21"/>
    </w:rPr>
  </w:style>
  <w:style w:type="paragraph" w:customStyle="1" w:styleId="69C46D97514C47D0A0ABE20C5652D7951">
    <w:name w:val="69C46D97514C47D0A0ABE20C5652D7951"/>
    <w:rsid w:val="003650D3"/>
    <w:pPr>
      <w:spacing w:line="276" w:lineRule="auto"/>
    </w:pPr>
    <w:rPr>
      <w:sz w:val="21"/>
      <w:szCs w:val="21"/>
    </w:rPr>
  </w:style>
  <w:style w:type="paragraph" w:customStyle="1" w:styleId="0094BC23761D430681C22FCD12EEF9351">
    <w:name w:val="0094BC23761D430681C22FCD12EEF9351"/>
    <w:rsid w:val="003650D3"/>
    <w:pPr>
      <w:spacing w:line="276" w:lineRule="auto"/>
    </w:pPr>
    <w:rPr>
      <w:sz w:val="21"/>
      <w:szCs w:val="21"/>
    </w:rPr>
  </w:style>
  <w:style w:type="paragraph" w:customStyle="1" w:styleId="0743DE081F9542959A176402F07BD24A1">
    <w:name w:val="0743DE081F9542959A176402F07BD24A1"/>
    <w:rsid w:val="003650D3"/>
    <w:pPr>
      <w:spacing w:line="276" w:lineRule="auto"/>
    </w:pPr>
    <w:rPr>
      <w:sz w:val="21"/>
      <w:szCs w:val="21"/>
    </w:rPr>
  </w:style>
  <w:style w:type="paragraph" w:customStyle="1" w:styleId="820483009AEA4F2BB799E1B2926F67311">
    <w:name w:val="820483009AEA4F2BB799E1B2926F67311"/>
    <w:rsid w:val="003650D3"/>
    <w:pPr>
      <w:spacing w:line="276" w:lineRule="auto"/>
    </w:pPr>
    <w:rPr>
      <w:sz w:val="21"/>
      <w:szCs w:val="21"/>
    </w:rPr>
  </w:style>
  <w:style w:type="paragraph" w:customStyle="1" w:styleId="D50E59767C5743D7A8F861E5FE75A1451">
    <w:name w:val="D50E59767C5743D7A8F861E5FE75A1451"/>
    <w:rsid w:val="003650D3"/>
    <w:pPr>
      <w:spacing w:line="276" w:lineRule="auto"/>
    </w:pPr>
    <w:rPr>
      <w:sz w:val="21"/>
      <w:szCs w:val="21"/>
    </w:rPr>
  </w:style>
  <w:style w:type="paragraph" w:customStyle="1" w:styleId="24FD281065F242FD88B29F0BD99D01461">
    <w:name w:val="24FD281065F242FD88B29F0BD99D01461"/>
    <w:rsid w:val="003650D3"/>
    <w:pPr>
      <w:spacing w:line="276" w:lineRule="auto"/>
    </w:pPr>
    <w:rPr>
      <w:sz w:val="21"/>
      <w:szCs w:val="21"/>
    </w:rPr>
  </w:style>
  <w:style w:type="paragraph" w:customStyle="1" w:styleId="489C6DDBC50B484EAB708D154397AA9B1">
    <w:name w:val="489C6DDBC50B484EAB708D154397AA9B1"/>
    <w:rsid w:val="003650D3"/>
    <w:pPr>
      <w:spacing w:line="276" w:lineRule="auto"/>
    </w:pPr>
    <w:rPr>
      <w:sz w:val="21"/>
      <w:szCs w:val="21"/>
    </w:rPr>
  </w:style>
  <w:style w:type="paragraph" w:customStyle="1" w:styleId="6BCF489428264DDA99BFD9DF97EF1497">
    <w:name w:val="6BCF489428264DDA99BFD9DF97EF1497"/>
    <w:rsid w:val="0067643E"/>
  </w:style>
  <w:style w:type="paragraph" w:customStyle="1" w:styleId="A6E01F8F7A934C8CA4828956FEFCB15D">
    <w:name w:val="A6E01F8F7A934C8CA4828956FEFCB15D"/>
    <w:rsid w:val="0067643E"/>
  </w:style>
  <w:style w:type="paragraph" w:customStyle="1" w:styleId="98304B8715304918AC867F53CCC272CC">
    <w:name w:val="98304B8715304918AC867F53CCC272CC"/>
    <w:rsid w:val="0067643E"/>
  </w:style>
  <w:style w:type="paragraph" w:customStyle="1" w:styleId="9AFEEC2E853E4CC4AC0D1291D32D8177">
    <w:name w:val="9AFEEC2E853E4CC4AC0D1291D32D8177"/>
    <w:rsid w:val="0067643E"/>
  </w:style>
  <w:style w:type="paragraph" w:customStyle="1" w:styleId="D42C9EBF10024CD8886B3E5CF1413A6B">
    <w:name w:val="D42C9EBF10024CD8886B3E5CF1413A6B"/>
    <w:rsid w:val="0067643E"/>
  </w:style>
  <w:style w:type="paragraph" w:customStyle="1" w:styleId="911BFB67DAC6499C9CEAEFE2BDE1C3FF">
    <w:name w:val="911BFB67DAC6499C9CEAEFE2BDE1C3FF"/>
    <w:rsid w:val="0067643E"/>
  </w:style>
  <w:style w:type="paragraph" w:customStyle="1" w:styleId="D0C3830691814C16BAB1F0177087018D">
    <w:name w:val="D0C3830691814C16BAB1F0177087018D"/>
    <w:rsid w:val="0067643E"/>
  </w:style>
  <w:style w:type="paragraph" w:customStyle="1" w:styleId="106F2E3A3EE14113976AFD68FD77E92F">
    <w:name w:val="106F2E3A3EE14113976AFD68FD77E92F"/>
    <w:rsid w:val="0067643E"/>
  </w:style>
  <w:style w:type="paragraph" w:customStyle="1" w:styleId="9C017605D5844C77BCC17EF9B4654645">
    <w:name w:val="9C017605D5844C77BCC17EF9B4654645"/>
    <w:rsid w:val="0067643E"/>
  </w:style>
  <w:style w:type="paragraph" w:customStyle="1" w:styleId="2F47EA0F754B4FF68D7965237A49016A">
    <w:name w:val="2F47EA0F754B4FF68D7965237A49016A"/>
    <w:rsid w:val="0067643E"/>
  </w:style>
  <w:style w:type="paragraph" w:customStyle="1" w:styleId="1BF9971E5FFB4DDF8B05303EFF15B41C">
    <w:name w:val="1BF9971E5FFB4DDF8B05303EFF15B41C"/>
    <w:rsid w:val="0067643E"/>
  </w:style>
  <w:style w:type="paragraph" w:customStyle="1" w:styleId="96955F7BF57847FDA2D785F094BCD33E">
    <w:name w:val="96955F7BF57847FDA2D785F094BCD33E"/>
    <w:rsid w:val="0067643E"/>
  </w:style>
  <w:style w:type="paragraph" w:customStyle="1" w:styleId="5AD6649B837F4303969BA72C09566771">
    <w:name w:val="5AD6649B837F4303969BA72C09566771"/>
    <w:rsid w:val="0067643E"/>
  </w:style>
  <w:style w:type="paragraph" w:customStyle="1" w:styleId="FA6DB9A1C8F44D7598DAE5CD7E7A7AD1">
    <w:name w:val="FA6DB9A1C8F44D7598DAE5CD7E7A7AD1"/>
    <w:rsid w:val="0067643E"/>
  </w:style>
  <w:style w:type="paragraph" w:customStyle="1" w:styleId="3F9AE109131447D68F34F1EDBC344888">
    <w:name w:val="3F9AE109131447D68F34F1EDBC344888"/>
    <w:rsid w:val="0067643E"/>
  </w:style>
  <w:style w:type="paragraph" w:customStyle="1" w:styleId="32D565CC2F1B4764A5D7B496A5A11F33">
    <w:name w:val="32D565CC2F1B4764A5D7B496A5A11F33"/>
    <w:rsid w:val="0067643E"/>
  </w:style>
  <w:style w:type="paragraph" w:customStyle="1" w:styleId="36EE63B1E3954F529415BE6BCBE2B443">
    <w:name w:val="36EE63B1E3954F529415BE6BCBE2B443"/>
    <w:rsid w:val="0067643E"/>
  </w:style>
  <w:style w:type="paragraph" w:customStyle="1" w:styleId="85EFB82DF3BE47AF8E369642DB0E2F92">
    <w:name w:val="85EFB82DF3BE47AF8E369642DB0E2F92"/>
    <w:rsid w:val="0067643E"/>
  </w:style>
  <w:style w:type="paragraph" w:customStyle="1" w:styleId="8FB1E9DA7C024C12BF8FDCCDCC6D032E">
    <w:name w:val="8FB1E9DA7C024C12BF8FDCCDCC6D032E"/>
    <w:rsid w:val="0067643E"/>
  </w:style>
  <w:style w:type="paragraph" w:customStyle="1" w:styleId="5DBA2288FAE243598F7F00E32A9E9FB5">
    <w:name w:val="5DBA2288FAE243598F7F00E32A9E9FB5"/>
    <w:rsid w:val="0067643E"/>
  </w:style>
  <w:style w:type="paragraph" w:customStyle="1" w:styleId="02475D839B3F451E8F46E1DB4E57923E">
    <w:name w:val="02475D839B3F451E8F46E1DB4E57923E"/>
    <w:rsid w:val="0067643E"/>
  </w:style>
  <w:style w:type="paragraph" w:customStyle="1" w:styleId="1C81E335C526496BAC61358DDF6C2847">
    <w:name w:val="1C81E335C526496BAC61358DDF6C2847"/>
    <w:rsid w:val="0067643E"/>
  </w:style>
  <w:style w:type="paragraph" w:customStyle="1" w:styleId="69C5F5B4E64D47BEAF06116DC038B856">
    <w:name w:val="69C5F5B4E64D47BEAF06116DC038B856"/>
    <w:rsid w:val="0067643E"/>
  </w:style>
  <w:style w:type="paragraph" w:customStyle="1" w:styleId="1A5F59491C2D422798AAE29C69FEE2A5">
    <w:name w:val="1A5F59491C2D422798AAE29C69FEE2A5"/>
    <w:rsid w:val="0067643E"/>
  </w:style>
  <w:style w:type="paragraph" w:customStyle="1" w:styleId="4FB727B4AFFF4CD385798F3057192141">
    <w:name w:val="4FB727B4AFFF4CD385798F3057192141"/>
    <w:rsid w:val="0067643E"/>
  </w:style>
  <w:style w:type="paragraph" w:customStyle="1" w:styleId="6661C035B6A2438885837286AECFBDD7">
    <w:name w:val="6661C035B6A2438885837286AECFBDD7"/>
    <w:rsid w:val="0067643E"/>
  </w:style>
  <w:style w:type="paragraph" w:customStyle="1" w:styleId="418D97BF123A465F8F0365BDDB7E7A27">
    <w:name w:val="418D97BF123A465F8F0365BDDB7E7A27"/>
    <w:rsid w:val="0067643E"/>
  </w:style>
  <w:style w:type="paragraph" w:customStyle="1" w:styleId="B1CA90A6A6C44230B891D6AB53831B01">
    <w:name w:val="B1CA90A6A6C44230B891D6AB53831B01"/>
    <w:rsid w:val="0067643E"/>
  </w:style>
  <w:style w:type="paragraph" w:customStyle="1" w:styleId="015CC3F970474AE29A969CDF723667A4">
    <w:name w:val="015CC3F970474AE29A969CDF723667A4"/>
    <w:rsid w:val="0067643E"/>
  </w:style>
  <w:style w:type="paragraph" w:customStyle="1" w:styleId="C454CC0F2E2B4D039E04958A5CCFA455">
    <w:name w:val="C454CC0F2E2B4D039E04958A5CCFA455"/>
    <w:rsid w:val="0067643E"/>
  </w:style>
  <w:style w:type="paragraph" w:customStyle="1" w:styleId="89364A9F1ED541C4A9E8835DBEBE86CA">
    <w:name w:val="89364A9F1ED541C4A9E8835DBEBE86CA"/>
    <w:rsid w:val="0067643E"/>
  </w:style>
  <w:style w:type="paragraph" w:customStyle="1" w:styleId="0BB57284CC5B4021893F56F377C72C71">
    <w:name w:val="0BB57284CC5B4021893F56F377C72C71"/>
    <w:rsid w:val="0067643E"/>
  </w:style>
  <w:style w:type="paragraph" w:customStyle="1" w:styleId="993C0780D16743598AAF690D1BFDEF7D">
    <w:name w:val="993C0780D16743598AAF690D1BFDEF7D"/>
    <w:rsid w:val="0067643E"/>
  </w:style>
  <w:style w:type="paragraph" w:customStyle="1" w:styleId="BE403E76351544808F8BDB2B9CE8DC98">
    <w:name w:val="BE403E76351544808F8BDB2B9CE8DC98"/>
    <w:rsid w:val="0067643E"/>
  </w:style>
  <w:style w:type="paragraph" w:customStyle="1" w:styleId="13981FA091834E9F9326EC6A68AA9CC2">
    <w:name w:val="13981FA091834E9F9326EC6A68AA9CC2"/>
    <w:rsid w:val="0067643E"/>
  </w:style>
  <w:style w:type="paragraph" w:customStyle="1" w:styleId="FD41EC560F324FE9845B8331ED31F103">
    <w:name w:val="FD41EC560F324FE9845B8331ED31F103"/>
    <w:rsid w:val="0067643E"/>
  </w:style>
  <w:style w:type="paragraph" w:customStyle="1" w:styleId="823F428DE2CE476E8333A06E48AB5A22">
    <w:name w:val="823F428DE2CE476E8333A06E48AB5A22"/>
    <w:rsid w:val="0067643E"/>
  </w:style>
  <w:style w:type="paragraph" w:customStyle="1" w:styleId="916FC4F1B79848CB9C33C0C9A165CB8C">
    <w:name w:val="916FC4F1B79848CB9C33C0C9A165CB8C"/>
    <w:rsid w:val="0067643E"/>
  </w:style>
  <w:style w:type="paragraph" w:customStyle="1" w:styleId="0677BAEC4E6E4F5485AAA16A2722ADD2">
    <w:name w:val="0677BAEC4E6E4F5485AAA16A2722ADD2"/>
    <w:rsid w:val="00A133DC"/>
  </w:style>
  <w:style w:type="paragraph" w:customStyle="1" w:styleId="F073C8FD5B6B4A75ABFCD6B50380CBD6">
    <w:name w:val="F073C8FD5B6B4A75ABFCD6B50380CBD6"/>
    <w:rsid w:val="00A133DC"/>
  </w:style>
  <w:style w:type="paragraph" w:customStyle="1" w:styleId="69EE3FD9A3D344FEA4D707916F1FE37B">
    <w:name w:val="69EE3FD9A3D344FEA4D707916F1FE37B"/>
    <w:rsid w:val="00AC641D"/>
  </w:style>
  <w:style w:type="paragraph" w:customStyle="1" w:styleId="B5575E7A8B6F4814B2BD9F3B2C40536E">
    <w:name w:val="B5575E7A8B6F4814B2BD9F3B2C40536E"/>
    <w:rsid w:val="00AC641D"/>
  </w:style>
  <w:style w:type="paragraph" w:customStyle="1" w:styleId="71DE5CDA2E63412BBC74A55112C9A374">
    <w:name w:val="71DE5CDA2E63412BBC74A55112C9A374"/>
    <w:rsid w:val="00AC641D"/>
  </w:style>
  <w:style w:type="paragraph" w:customStyle="1" w:styleId="ED816451870A474398A6164B58A94813">
    <w:name w:val="ED816451870A474398A6164B58A94813"/>
    <w:rsid w:val="00AC641D"/>
  </w:style>
  <w:style w:type="paragraph" w:customStyle="1" w:styleId="1EC965D267F942C7BEC3FE7FA9637B9D">
    <w:name w:val="1EC965D267F942C7BEC3FE7FA9637B9D"/>
    <w:rsid w:val="00AC641D"/>
  </w:style>
  <w:style w:type="paragraph" w:customStyle="1" w:styleId="39DA1C7BFD10435FB41B523C1902FAC2">
    <w:name w:val="39DA1C7BFD10435FB41B523C1902FAC2"/>
    <w:rsid w:val="00AC641D"/>
  </w:style>
  <w:style w:type="paragraph" w:customStyle="1" w:styleId="5F460EC561FC4908BFCDCAAD3EEA9D1D">
    <w:name w:val="5F460EC561FC4908BFCDCAAD3EEA9D1D"/>
    <w:rsid w:val="00AC641D"/>
  </w:style>
  <w:style w:type="paragraph" w:customStyle="1" w:styleId="BB0317FC32074DBCADA4F250E8E161A0">
    <w:name w:val="BB0317FC32074DBCADA4F250E8E161A0"/>
    <w:rsid w:val="00AC641D"/>
  </w:style>
  <w:style w:type="paragraph" w:customStyle="1" w:styleId="4A348C895DFA4B5DAD056DD363C04E0E">
    <w:name w:val="4A348C895DFA4B5DAD056DD363C04E0E"/>
    <w:rsid w:val="00AC641D"/>
  </w:style>
  <w:style w:type="paragraph" w:customStyle="1" w:styleId="DB1325966CB64074957CCD332E8BB7FC">
    <w:name w:val="DB1325966CB64074957CCD332E8BB7FC"/>
    <w:rsid w:val="001D39A0"/>
  </w:style>
  <w:style w:type="paragraph" w:customStyle="1" w:styleId="788F95D9CF2544E3A3932A3DE677D71E">
    <w:name w:val="788F95D9CF2544E3A3932A3DE677D71E"/>
    <w:rsid w:val="001D39A0"/>
  </w:style>
  <w:style w:type="paragraph" w:customStyle="1" w:styleId="ACB3D09E6134470185CF835D0D74D5AB">
    <w:name w:val="ACB3D09E6134470185CF835D0D74D5AB"/>
    <w:rsid w:val="001D39A0"/>
  </w:style>
  <w:style w:type="paragraph" w:customStyle="1" w:styleId="864EB7D6E56B4171AA206A49307660EF">
    <w:name w:val="864EB7D6E56B4171AA206A49307660EF"/>
    <w:rsid w:val="001D39A0"/>
  </w:style>
  <w:style w:type="paragraph" w:customStyle="1" w:styleId="9A2CADE48F5F42628E4FEFF99F32AD6C">
    <w:name w:val="9A2CADE48F5F42628E4FEFF99F32AD6C"/>
    <w:rsid w:val="001D39A0"/>
  </w:style>
  <w:style w:type="paragraph" w:customStyle="1" w:styleId="B4C1FFCF206A46CEA676041E5AEF3EB7">
    <w:name w:val="B4C1FFCF206A46CEA676041E5AEF3EB7"/>
    <w:rsid w:val="001D39A0"/>
  </w:style>
  <w:style w:type="paragraph" w:customStyle="1" w:styleId="58926790F9AC4A81A9F419198962091C">
    <w:name w:val="58926790F9AC4A81A9F419198962091C"/>
    <w:rsid w:val="001D39A0"/>
  </w:style>
  <w:style w:type="paragraph" w:customStyle="1" w:styleId="060DD42E92394C88B85AF1A2158D2A43">
    <w:name w:val="060DD42E92394C88B85AF1A2158D2A43"/>
    <w:rsid w:val="001D39A0"/>
  </w:style>
  <w:style w:type="paragraph" w:customStyle="1" w:styleId="ED5B9BB3D7884956A97D5ADB816FFD6D">
    <w:name w:val="ED5B9BB3D7884956A97D5ADB816FFD6D"/>
    <w:rsid w:val="001D39A0"/>
  </w:style>
  <w:style w:type="paragraph" w:customStyle="1" w:styleId="AB33B2D7B67547219F8A8C0D00B11A08">
    <w:name w:val="AB33B2D7B67547219F8A8C0D00B11A08"/>
    <w:rsid w:val="001D39A0"/>
  </w:style>
  <w:style w:type="paragraph" w:customStyle="1" w:styleId="04D3527F0F984C6980E5FA7BE12668FB">
    <w:name w:val="04D3527F0F984C6980E5FA7BE12668FB"/>
    <w:rsid w:val="001D39A0"/>
  </w:style>
  <w:style w:type="paragraph" w:customStyle="1" w:styleId="6DD99D4D1FF044FEBE6035DCBAFDE42E">
    <w:name w:val="6DD99D4D1FF044FEBE6035DCBAFDE42E"/>
    <w:rsid w:val="001D39A0"/>
  </w:style>
  <w:style w:type="paragraph" w:customStyle="1" w:styleId="3F027C38CC2B475ABF2410C06BDF8B0C">
    <w:name w:val="3F027C38CC2B475ABF2410C06BDF8B0C"/>
    <w:rsid w:val="001D39A0"/>
  </w:style>
  <w:style w:type="paragraph" w:customStyle="1" w:styleId="B89C53CAFD584D91BE68B56754C9272A">
    <w:name w:val="B89C53CAFD584D91BE68B56754C9272A"/>
    <w:rsid w:val="001D39A0"/>
  </w:style>
  <w:style w:type="paragraph" w:customStyle="1" w:styleId="34B6328B4A6349E3B0CEC68AA66CF694">
    <w:name w:val="34B6328B4A6349E3B0CEC68AA66CF694"/>
    <w:rsid w:val="001D39A0"/>
  </w:style>
  <w:style w:type="paragraph" w:customStyle="1" w:styleId="54FAFCAF3F3444FEA17A1BBDCAD09ACC">
    <w:name w:val="54FAFCAF3F3444FEA17A1BBDCAD09ACC"/>
    <w:rsid w:val="001D39A0"/>
  </w:style>
  <w:style w:type="paragraph" w:customStyle="1" w:styleId="C785AD2ABB7E4EC5A5D6730934E4E486">
    <w:name w:val="C785AD2ABB7E4EC5A5D6730934E4E486"/>
    <w:rsid w:val="001D39A0"/>
  </w:style>
  <w:style w:type="paragraph" w:customStyle="1" w:styleId="79F686DDA418450E9838865443311EDB">
    <w:name w:val="79F686DDA418450E9838865443311EDB"/>
    <w:rsid w:val="001D39A0"/>
  </w:style>
  <w:style w:type="paragraph" w:customStyle="1" w:styleId="931772F474354F86AA8464E019949805">
    <w:name w:val="931772F474354F86AA8464E019949805"/>
    <w:rsid w:val="001D39A0"/>
  </w:style>
  <w:style w:type="paragraph" w:customStyle="1" w:styleId="767331EFF2004AB591778AD1E6D6C1D9">
    <w:name w:val="767331EFF2004AB591778AD1E6D6C1D9"/>
    <w:rsid w:val="001D39A0"/>
  </w:style>
  <w:style w:type="paragraph" w:customStyle="1" w:styleId="A1933C5BAA20495CB37D98A58DBAD345">
    <w:name w:val="A1933C5BAA20495CB37D98A58DBAD345"/>
    <w:rsid w:val="001D39A0"/>
  </w:style>
  <w:style w:type="paragraph" w:customStyle="1" w:styleId="2181128AC80644DB970E5C475A713709">
    <w:name w:val="2181128AC80644DB970E5C475A713709"/>
    <w:rsid w:val="001D39A0"/>
  </w:style>
  <w:style w:type="paragraph" w:customStyle="1" w:styleId="6854D09521C34443AC1C430364168A3D">
    <w:name w:val="6854D09521C34443AC1C430364168A3D"/>
    <w:rsid w:val="001D39A0"/>
  </w:style>
  <w:style w:type="paragraph" w:customStyle="1" w:styleId="B2226BFF5DFB43BCAD018D78EF1FE45E">
    <w:name w:val="B2226BFF5DFB43BCAD018D78EF1FE45E"/>
    <w:rsid w:val="001D39A0"/>
  </w:style>
  <w:style w:type="paragraph" w:customStyle="1" w:styleId="C8FB98B2808346CBA78DA415789C6DBB">
    <w:name w:val="C8FB98B2808346CBA78DA415789C6DBB"/>
    <w:rsid w:val="00D5716D"/>
    <w:pPr>
      <w:spacing w:line="278" w:lineRule="auto"/>
    </w:pPr>
    <w:rPr>
      <w:kern w:val="2"/>
      <w:sz w:val="24"/>
      <w:szCs w:val="24"/>
      <w14:ligatures w14:val="standardContextual"/>
    </w:rPr>
  </w:style>
  <w:style w:type="paragraph" w:customStyle="1" w:styleId="DCBCCC16DD344BA390070E59721DBC7A">
    <w:name w:val="DCBCCC16DD344BA390070E59721DBC7A"/>
    <w:rsid w:val="00D5716D"/>
    <w:pPr>
      <w:spacing w:line="278" w:lineRule="auto"/>
    </w:pPr>
    <w:rPr>
      <w:kern w:val="2"/>
      <w:sz w:val="24"/>
      <w:szCs w:val="24"/>
      <w14:ligatures w14:val="standardContextual"/>
    </w:rPr>
  </w:style>
  <w:style w:type="paragraph" w:customStyle="1" w:styleId="1E5DFE2E06594D1795CC736A2310B177">
    <w:name w:val="1E5DFE2E06594D1795CC736A2310B177"/>
    <w:rsid w:val="00D5716D"/>
    <w:pPr>
      <w:spacing w:line="278" w:lineRule="auto"/>
    </w:pPr>
    <w:rPr>
      <w:kern w:val="2"/>
      <w:sz w:val="24"/>
      <w:szCs w:val="24"/>
      <w14:ligatures w14:val="standardContextual"/>
    </w:rPr>
  </w:style>
  <w:style w:type="paragraph" w:customStyle="1" w:styleId="CAEC1C4AC48E493E8DE65414E1269965">
    <w:name w:val="CAEC1C4AC48E493E8DE65414E1269965"/>
    <w:rsid w:val="00D5716D"/>
    <w:pPr>
      <w:spacing w:line="278" w:lineRule="auto"/>
    </w:pPr>
    <w:rPr>
      <w:kern w:val="2"/>
      <w:sz w:val="24"/>
      <w:szCs w:val="24"/>
      <w14:ligatures w14:val="standardContextual"/>
    </w:rPr>
  </w:style>
  <w:style w:type="paragraph" w:customStyle="1" w:styleId="0989A6E14276451092A7B07D8774022D">
    <w:name w:val="0989A6E14276451092A7B07D8774022D"/>
    <w:rsid w:val="00D5716D"/>
    <w:pPr>
      <w:spacing w:line="278" w:lineRule="auto"/>
    </w:pPr>
    <w:rPr>
      <w:kern w:val="2"/>
      <w:sz w:val="24"/>
      <w:szCs w:val="24"/>
      <w14:ligatures w14:val="standardContextual"/>
    </w:rPr>
  </w:style>
  <w:style w:type="paragraph" w:customStyle="1" w:styleId="5F8395712CD5471A9B5955FE995DFF5B">
    <w:name w:val="5F8395712CD5471A9B5955FE995DFF5B"/>
    <w:rsid w:val="00D5716D"/>
    <w:pPr>
      <w:spacing w:line="278" w:lineRule="auto"/>
    </w:pPr>
    <w:rPr>
      <w:kern w:val="2"/>
      <w:sz w:val="24"/>
      <w:szCs w:val="24"/>
      <w14:ligatures w14:val="standardContextual"/>
    </w:rPr>
  </w:style>
  <w:style w:type="paragraph" w:customStyle="1" w:styleId="1DC9722AE3B54FE9BE8808974CBACE42">
    <w:name w:val="1DC9722AE3B54FE9BE8808974CBACE42"/>
    <w:rsid w:val="00D5716D"/>
    <w:pPr>
      <w:spacing w:line="278" w:lineRule="auto"/>
    </w:pPr>
    <w:rPr>
      <w:kern w:val="2"/>
      <w:sz w:val="24"/>
      <w:szCs w:val="24"/>
      <w14:ligatures w14:val="standardContextual"/>
    </w:rPr>
  </w:style>
  <w:style w:type="paragraph" w:customStyle="1" w:styleId="5C8C5839A28B4A758B7217FB5AC152ED">
    <w:name w:val="5C8C5839A28B4A758B7217FB5AC152ED"/>
    <w:rsid w:val="00D5716D"/>
    <w:pPr>
      <w:spacing w:line="278" w:lineRule="auto"/>
    </w:pPr>
    <w:rPr>
      <w:kern w:val="2"/>
      <w:sz w:val="24"/>
      <w:szCs w:val="24"/>
      <w14:ligatures w14:val="standardContextual"/>
    </w:rPr>
  </w:style>
  <w:style w:type="paragraph" w:customStyle="1" w:styleId="0389634DDED0442E932A4BF7A3155B1C">
    <w:name w:val="0389634DDED0442E932A4BF7A3155B1C"/>
    <w:rsid w:val="00D5716D"/>
    <w:pPr>
      <w:spacing w:line="278" w:lineRule="auto"/>
    </w:pPr>
    <w:rPr>
      <w:kern w:val="2"/>
      <w:sz w:val="24"/>
      <w:szCs w:val="24"/>
      <w14:ligatures w14:val="standardContextual"/>
    </w:rPr>
  </w:style>
  <w:style w:type="paragraph" w:customStyle="1" w:styleId="AF5113483BEC4E61B3FB310DA562BA9D">
    <w:name w:val="AF5113483BEC4E61B3FB310DA562BA9D"/>
    <w:rsid w:val="00D5716D"/>
    <w:pPr>
      <w:spacing w:line="278" w:lineRule="auto"/>
    </w:pPr>
    <w:rPr>
      <w:kern w:val="2"/>
      <w:sz w:val="24"/>
      <w:szCs w:val="24"/>
      <w14:ligatures w14:val="standardContextual"/>
    </w:rPr>
  </w:style>
  <w:style w:type="paragraph" w:customStyle="1" w:styleId="737EF16D8F5044FB91E3560092E9E1C3">
    <w:name w:val="737EF16D8F5044FB91E3560092E9E1C3"/>
    <w:rsid w:val="00D5716D"/>
    <w:pPr>
      <w:spacing w:line="278" w:lineRule="auto"/>
    </w:pPr>
    <w:rPr>
      <w:kern w:val="2"/>
      <w:sz w:val="24"/>
      <w:szCs w:val="24"/>
      <w14:ligatures w14:val="standardContextual"/>
    </w:rPr>
  </w:style>
  <w:style w:type="paragraph" w:customStyle="1" w:styleId="509AEDDED56C4FC79D4801A263A3D2D4">
    <w:name w:val="509AEDDED56C4FC79D4801A263A3D2D4"/>
    <w:rsid w:val="00D5716D"/>
    <w:pPr>
      <w:spacing w:line="278" w:lineRule="auto"/>
    </w:pPr>
    <w:rPr>
      <w:kern w:val="2"/>
      <w:sz w:val="24"/>
      <w:szCs w:val="24"/>
      <w14:ligatures w14:val="standardContextual"/>
    </w:rPr>
  </w:style>
  <w:style w:type="paragraph" w:customStyle="1" w:styleId="60F77D496A1F4D4FABC06F5B041ECB4C">
    <w:name w:val="60F77D496A1F4D4FABC06F5B041ECB4C"/>
    <w:rsid w:val="00D5716D"/>
    <w:pPr>
      <w:spacing w:line="278" w:lineRule="auto"/>
    </w:pPr>
    <w:rPr>
      <w:kern w:val="2"/>
      <w:sz w:val="24"/>
      <w:szCs w:val="24"/>
      <w14:ligatures w14:val="standardContextual"/>
    </w:rPr>
  </w:style>
  <w:style w:type="paragraph" w:customStyle="1" w:styleId="790D47102CA0437E87079A1721B40822">
    <w:name w:val="790D47102CA0437E87079A1721B40822"/>
    <w:rsid w:val="00D5716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DE47A-7320-409E-9DE5-A53689212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30</Pages>
  <Words>71135</Words>
  <Characters>40547</Characters>
  <Application>Microsoft Office Word</Application>
  <DocSecurity>0</DocSecurity>
  <Lines>337</Lines>
  <Paragraphs>222</Paragraphs>
  <ScaleCrop>false</ScaleCrop>
  <Company/>
  <LinksUpToDate>false</LinksUpToDate>
  <CharactersWithSpaces>111460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96</cp:revision>
  <dcterms:created xsi:type="dcterms:W3CDTF">2024-02-01T07:53:00Z</dcterms:created>
  <dcterms:modified xsi:type="dcterms:W3CDTF">2025-02-06T10:58:00Z</dcterms:modified>
</cp:coreProperties>
</file>